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4E2" w:rsidRPr="00365321" w:rsidRDefault="001754E2" w:rsidP="001754E2">
      <w:pPr>
        <w:jc w:val="center"/>
        <w:rPr>
          <w:b/>
          <w:sz w:val="28"/>
          <w:szCs w:val="28"/>
        </w:rPr>
      </w:pPr>
      <w:r w:rsidRPr="00365321">
        <w:rPr>
          <w:b/>
          <w:sz w:val="28"/>
          <w:szCs w:val="28"/>
        </w:rPr>
        <w:t>Автономная некоммерческая организация высшего образования</w:t>
      </w:r>
    </w:p>
    <w:p w:rsidR="001754E2" w:rsidRPr="00365321" w:rsidRDefault="001754E2" w:rsidP="001754E2">
      <w:pPr>
        <w:jc w:val="center"/>
        <w:rPr>
          <w:b/>
          <w:sz w:val="28"/>
          <w:szCs w:val="28"/>
        </w:rPr>
      </w:pPr>
      <w:r w:rsidRPr="00365321">
        <w:rPr>
          <w:b/>
          <w:sz w:val="28"/>
          <w:szCs w:val="28"/>
        </w:rPr>
        <w:t>«Открытый университет экономики, управления и права»</w:t>
      </w:r>
    </w:p>
    <w:p w:rsidR="001754E2" w:rsidRPr="00365321" w:rsidRDefault="001754E2" w:rsidP="001754E2">
      <w:pPr>
        <w:jc w:val="center"/>
        <w:rPr>
          <w:sz w:val="28"/>
          <w:szCs w:val="28"/>
        </w:rPr>
      </w:pPr>
      <w:r w:rsidRPr="00365321">
        <w:rPr>
          <w:b/>
          <w:sz w:val="28"/>
          <w:szCs w:val="28"/>
        </w:rPr>
        <w:t>(АНО ВО ОУЭП)</w:t>
      </w:r>
    </w:p>
    <w:p w:rsidR="001754E2" w:rsidRPr="00365321" w:rsidRDefault="001754E2" w:rsidP="001754E2">
      <w:pPr>
        <w:tabs>
          <w:tab w:val="left" w:pos="900"/>
          <w:tab w:val="left" w:pos="1080"/>
        </w:tabs>
        <w:suppressAutoHyphens/>
        <w:ind w:firstLine="709"/>
        <w:jc w:val="both"/>
        <w:rPr>
          <w:b/>
          <w:sz w:val="20"/>
          <w:szCs w:val="20"/>
        </w:rPr>
      </w:pPr>
    </w:p>
    <w:p w:rsidR="001754E2" w:rsidRPr="00365321" w:rsidRDefault="001754E2" w:rsidP="001754E2">
      <w:pPr>
        <w:tabs>
          <w:tab w:val="left" w:pos="900"/>
          <w:tab w:val="left" w:pos="1080"/>
        </w:tabs>
        <w:suppressAutoHyphens/>
        <w:ind w:firstLine="709"/>
        <w:jc w:val="both"/>
        <w:rPr>
          <w:b/>
          <w:sz w:val="20"/>
          <w:szCs w:val="20"/>
        </w:rPr>
      </w:pPr>
    </w:p>
    <w:p w:rsidR="001754E2" w:rsidRPr="00365321" w:rsidRDefault="001754E2" w:rsidP="001754E2">
      <w:pPr>
        <w:tabs>
          <w:tab w:val="left" w:pos="900"/>
          <w:tab w:val="left" w:pos="1080"/>
        </w:tabs>
        <w:suppressAutoHyphens/>
        <w:ind w:firstLine="709"/>
        <w:jc w:val="both"/>
        <w:rPr>
          <w:b/>
          <w:sz w:val="20"/>
          <w:szCs w:val="20"/>
        </w:rPr>
      </w:pPr>
    </w:p>
    <w:p w:rsidR="001754E2" w:rsidRPr="00365321" w:rsidRDefault="001754E2" w:rsidP="001754E2">
      <w:pPr>
        <w:tabs>
          <w:tab w:val="left" w:pos="900"/>
          <w:tab w:val="left" w:pos="1080"/>
        </w:tabs>
        <w:suppressAutoHyphens/>
        <w:ind w:firstLine="709"/>
        <w:jc w:val="both"/>
        <w:rPr>
          <w:b/>
          <w:sz w:val="20"/>
          <w:szCs w:val="20"/>
        </w:rPr>
      </w:pPr>
    </w:p>
    <w:p w:rsidR="001754E2" w:rsidRPr="000C11EC" w:rsidRDefault="001754E2" w:rsidP="001754E2">
      <w:pPr>
        <w:tabs>
          <w:tab w:val="left" w:pos="900"/>
          <w:tab w:val="left" w:pos="1080"/>
        </w:tabs>
        <w:suppressAutoHyphens/>
        <w:ind w:firstLine="709"/>
        <w:jc w:val="right"/>
        <w:rPr>
          <w:b/>
          <w:sz w:val="20"/>
          <w:szCs w:val="20"/>
        </w:rPr>
      </w:pPr>
      <w:r w:rsidRPr="000C11EC">
        <w:rPr>
          <w:b/>
          <w:sz w:val="20"/>
          <w:szCs w:val="20"/>
        </w:rPr>
        <w:t>УТВЕРЖДАЮ:</w:t>
      </w:r>
    </w:p>
    <w:p w:rsidR="001754E2" w:rsidRPr="000C11EC" w:rsidRDefault="001754E2" w:rsidP="001754E2">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1754E2" w:rsidRPr="000C11EC" w:rsidRDefault="001754E2" w:rsidP="001754E2">
      <w:pPr>
        <w:tabs>
          <w:tab w:val="left" w:pos="900"/>
          <w:tab w:val="left" w:pos="1080"/>
        </w:tabs>
        <w:suppressAutoHyphens/>
        <w:ind w:firstLine="709"/>
        <w:jc w:val="right"/>
        <w:rPr>
          <w:sz w:val="20"/>
          <w:szCs w:val="20"/>
        </w:rPr>
      </w:pPr>
    </w:p>
    <w:p w:rsidR="001754E2" w:rsidRPr="000C11EC" w:rsidRDefault="001754E2" w:rsidP="001754E2">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754E2" w:rsidRPr="000C11EC" w:rsidRDefault="001754E2" w:rsidP="001754E2">
      <w:pPr>
        <w:tabs>
          <w:tab w:val="left" w:pos="900"/>
          <w:tab w:val="left" w:pos="1080"/>
        </w:tabs>
        <w:suppressAutoHyphens/>
        <w:ind w:firstLine="709"/>
        <w:jc w:val="right"/>
        <w:rPr>
          <w:sz w:val="20"/>
          <w:szCs w:val="20"/>
        </w:rPr>
      </w:pPr>
      <w:r w:rsidRPr="000C11EC">
        <w:rPr>
          <w:sz w:val="20"/>
          <w:szCs w:val="20"/>
        </w:rPr>
        <w:t>19 апреля 2023 г.</w:t>
      </w:r>
    </w:p>
    <w:p w:rsidR="001754E2" w:rsidRPr="000C11EC" w:rsidRDefault="001754E2" w:rsidP="001754E2">
      <w:pPr>
        <w:tabs>
          <w:tab w:val="left" w:pos="900"/>
          <w:tab w:val="left" w:pos="1080"/>
        </w:tabs>
        <w:suppressAutoHyphens/>
        <w:ind w:firstLine="709"/>
        <w:jc w:val="right"/>
        <w:rPr>
          <w:sz w:val="20"/>
          <w:szCs w:val="20"/>
        </w:rPr>
      </w:pPr>
    </w:p>
    <w:p w:rsidR="001754E2" w:rsidRPr="000C11EC" w:rsidRDefault="001754E2" w:rsidP="001754E2">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1754E2" w:rsidRPr="000C11EC" w:rsidRDefault="001754E2" w:rsidP="001754E2">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C94482" w:rsidRDefault="00C94482" w:rsidP="00C94482">
      <w:pPr>
        <w:tabs>
          <w:tab w:val="left" w:pos="900"/>
          <w:tab w:val="left" w:pos="1080"/>
        </w:tabs>
        <w:suppressAutoHyphens/>
        <w:ind w:firstLine="709"/>
        <w:jc w:val="center"/>
        <w:rPr>
          <w:b/>
        </w:rPr>
      </w:pPr>
    </w:p>
    <w:p w:rsidR="00C94482" w:rsidRPr="003D14DD" w:rsidRDefault="00C94482" w:rsidP="00C94482">
      <w:pPr>
        <w:tabs>
          <w:tab w:val="left" w:pos="900"/>
          <w:tab w:val="left" w:pos="1080"/>
        </w:tabs>
        <w:suppressAutoHyphens/>
        <w:ind w:firstLine="709"/>
        <w:jc w:val="center"/>
        <w:rPr>
          <w:b/>
        </w:rPr>
      </w:pPr>
      <w:r w:rsidRPr="003D14DD">
        <w:rPr>
          <w:b/>
        </w:rPr>
        <w:t>РАБОЧАЯ ПРОГРАММА</w:t>
      </w:r>
    </w:p>
    <w:p w:rsidR="00C94482" w:rsidRPr="003D14DD" w:rsidRDefault="00C94482" w:rsidP="00C94482">
      <w:pPr>
        <w:jc w:val="center"/>
      </w:pPr>
    </w:p>
    <w:p w:rsidR="00C94482" w:rsidRPr="003D14DD" w:rsidRDefault="00C94482" w:rsidP="00C94482">
      <w:pPr>
        <w:jc w:val="center"/>
        <w:rPr>
          <w:b/>
        </w:rPr>
      </w:pPr>
      <w:r w:rsidRPr="003D14DD">
        <w:rPr>
          <w:b/>
        </w:rPr>
        <w:t>по дисциплине</w:t>
      </w:r>
    </w:p>
    <w:p w:rsidR="00C94482" w:rsidRPr="003D14DD" w:rsidRDefault="00C94482" w:rsidP="00C94482">
      <w:pPr>
        <w:jc w:val="center"/>
      </w:pPr>
    </w:p>
    <w:p w:rsidR="00C94482" w:rsidRPr="003D14DD" w:rsidRDefault="00C94482" w:rsidP="00C94482">
      <w:pPr>
        <w:tabs>
          <w:tab w:val="left" w:pos="900"/>
          <w:tab w:val="left" w:pos="1080"/>
        </w:tabs>
        <w:suppressAutoHyphens/>
        <w:ind w:firstLine="709"/>
        <w:jc w:val="center"/>
      </w:pPr>
      <w:r w:rsidRPr="003D14DD">
        <w:t>Наименование дисциплины Б1.В.ДВ.01.03 Адаптивные информационные и коммуникационные технологии</w:t>
      </w:r>
    </w:p>
    <w:p w:rsidR="00C94482" w:rsidRPr="003D14DD" w:rsidRDefault="00C94482" w:rsidP="00C94482">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C94482" w:rsidRPr="003D14DD" w:rsidRDefault="00C94482" w:rsidP="00C94482">
      <w:pPr>
        <w:jc w:val="center"/>
      </w:pPr>
    </w:p>
    <w:p w:rsidR="00C94482" w:rsidRPr="003D14DD" w:rsidRDefault="00C94482" w:rsidP="00C94482">
      <w:pPr>
        <w:jc w:val="center"/>
      </w:pPr>
    </w:p>
    <w:p w:rsidR="00C94482" w:rsidRPr="003D14DD" w:rsidRDefault="00C94482" w:rsidP="00C94482">
      <w:pPr>
        <w:jc w:val="center"/>
      </w:pPr>
    </w:p>
    <w:p w:rsidR="00C94482" w:rsidRPr="003D14DD" w:rsidRDefault="00C94482" w:rsidP="00C94482">
      <w:pPr>
        <w:jc w:val="right"/>
        <w:rPr>
          <w:sz w:val="20"/>
          <w:szCs w:val="20"/>
        </w:rPr>
      </w:pPr>
    </w:p>
    <w:p w:rsidR="00C94482" w:rsidRPr="003D14DD" w:rsidRDefault="00C94482" w:rsidP="00C94482">
      <w:pPr>
        <w:tabs>
          <w:tab w:val="left" w:pos="900"/>
          <w:tab w:val="left" w:pos="1080"/>
        </w:tabs>
        <w:suppressAutoHyphens/>
        <w:ind w:firstLine="709"/>
        <w:jc w:val="right"/>
        <w:rPr>
          <w:sz w:val="20"/>
          <w:szCs w:val="20"/>
        </w:rPr>
      </w:pPr>
    </w:p>
    <w:p w:rsidR="00C94482" w:rsidRPr="003D14DD" w:rsidRDefault="00C94482" w:rsidP="00C94482">
      <w:pPr>
        <w:jc w:val="center"/>
      </w:pPr>
    </w:p>
    <w:p w:rsidR="00C94482" w:rsidRPr="003D14DD" w:rsidRDefault="00C94482" w:rsidP="00C94482">
      <w:pPr>
        <w:jc w:val="center"/>
      </w:pPr>
    </w:p>
    <w:p w:rsidR="00C94482" w:rsidRPr="003D14DD" w:rsidRDefault="00C94482" w:rsidP="00C94482">
      <w:pPr>
        <w:jc w:val="center"/>
      </w:pPr>
    </w:p>
    <w:p w:rsidR="00C94482" w:rsidRPr="003D14DD" w:rsidRDefault="00C94482" w:rsidP="00C94482">
      <w:pPr>
        <w:jc w:val="right"/>
      </w:pPr>
    </w:p>
    <w:p w:rsidR="00C94482" w:rsidRPr="003D14DD" w:rsidRDefault="00C94482" w:rsidP="00C94482">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C94482" w:rsidRPr="003D14DD" w:rsidRDefault="00C94482" w:rsidP="00C94482">
      <w:pPr>
        <w:tabs>
          <w:tab w:val="left" w:pos="900"/>
          <w:tab w:val="left" w:pos="1080"/>
        </w:tabs>
        <w:suppressAutoHyphens/>
        <w:ind w:firstLine="709"/>
        <w:rPr>
          <w:sz w:val="20"/>
          <w:szCs w:val="20"/>
          <w:u w:val="single"/>
        </w:rPr>
      </w:pPr>
    </w:p>
    <w:p w:rsidR="00C94482" w:rsidRPr="003D14DD" w:rsidRDefault="00C94482" w:rsidP="00C94482">
      <w:pPr>
        <w:tabs>
          <w:tab w:val="left" w:pos="900"/>
          <w:tab w:val="left" w:pos="1080"/>
        </w:tabs>
        <w:suppressAutoHyphens/>
        <w:ind w:firstLine="709"/>
        <w:rPr>
          <w:sz w:val="20"/>
          <w:szCs w:val="20"/>
          <w:u w:val="single"/>
        </w:rPr>
      </w:pPr>
    </w:p>
    <w:p w:rsidR="00C94482" w:rsidRPr="003D14DD" w:rsidRDefault="00C94482" w:rsidP="00C94482">
      <w:pPr>
        <w:suppressAutoHyphens/>
        <w:ind w:firstLine="709"/>
        <w:rPr>
          <w:b/>
          <w:sz w:val="20"/>
          <w:szCs w:val="20"/>
        </w:rPr>
      </w:pPr>
      <w:r w:rsidRPr="003D14DD">
        <w:rPr>
          <w:b/>
          <w:sz w:val="20"/>
          <w:szCs w:val="20"/>
        </w:rPr>
        <w:t xml:space="preserve">Разработчик: </w:t>
      </w:r>
    </w:p>
    <w:p w:rsidR="00C94482" w:rsidRPr="003D14DD" w:rsidRDefault="00C94482" w:rsidP="00C94482">
      <w:pPr>
        <w:tabs>
          <w:tab w:val="left" w:pos="900"/>
          <w:tab w:val="left" w:pos="1080"/>
        </w:tabs>
        <w:suppressAutoHyphens/>
        <w:ind w:firstLine="709"/>
        <w:rPr>
          <w:sz w:val="20"/>
          <w:szCs w:val="20"/>
          <w:u w:val="single"/>
        </w:rPr>
      </w:pPr>
      <w:proofErr w:type="spellStart"/>
      <w:r>
        <w:rPr>
          <w:bCs/>
          <w:sz w:val="20"/>
          <w:szCs w:val="20"/>
        </w:rPr>
        <w:t>Евтюхин</w:t>
      </w:r>
      <w:proofErr w:type="spellEnd"/>
      <w:r>
        <w:rPr>
          <w:bCs/>
          <w:sz w:val="20"/>
          <w:szCs w:val="20"/>
        </w:rPr>
        <w:t xml:space="preserve"> Н.В</w:t>
      </w:r>
      <w:r w:rsidRPr="003D14DD">
        <w:rPr>
          <w:bCs/>
          <w:sz w:val="20"/>
          <w:szCs w:val="20"/>
        </w:rPr>
        <w:t>., к.</w:t>
      </w:r>
      <w:r>
        <w:rPr>
          <w:bCs/>
          <w:sz w:val="20"/>
          <w:szCs w:val="20"/>
        </w:rPr>
        <w:t>ф.-м</w:t>
      </w:r>
      <w:r w:rsidRPr="003D14DD">
        <w:rPr>
          <w:bCs/>
          <w:sz w:val="20"/>
          <w:szCs w:val="20"/>
        </w:rPr>
        <w:t>.н</w:t>
      </w:r>
      <w:r>
        <w:rPr>
          <w:bCs/>
          <w:sz w:val="20"/>
          <w:szCs w:val="20"/>
        </w:rPr>
        <w:t>.</w:t>
      </w:r>
    </w:p>
    <w:p w:rsidR="00C94482" w:rsidRPr="003D14DD" w:rsidRDefault="00C94482" w:rsidP="00C94482">
      <w:pPr>
        <w:tabs>
          <w:tab w:val="left" w:pos="900"/>
          <w:tab w:val="left" w:pos="1080"/>
        </w:tabs>
        <w:suppressAutoHyphens/>
        <w:ind w:firstLine="709"/>
        <w:rPr>
          <w:sz w:val="20"/>
          <w:szCs w:val="20"/>
          <w:u w:val="single"/>
        </w:rPr>
      </w:pPr>
    </w:p>
    <w:p w:rsidR="00C94482" w:rsidRPr="003D14DD" w:rsidRDefault="00C94482" w:rsidP="00C94482">
      <w:pPr>
        <w:tabs>
          <w:tab w:val="left" w:pos="900"/>
          <w:tab w:val="left" w:pos="1080"/>
        </w:tabs>
        <w:suppressAutoHyphens/>
        <w:ind w:firstLine="709"/>
        <w:rPr>
          <w:sz w:val="20"/>
          <w:szCs w:val="20"/>
          <w:u w:val="single"/>
        </w:rPr>
      </w:pPr>
    </w:p>
    <w:p w:rsidR="00C94482" w:rsidRPr="00C758BF" w:rsidRDefault="00C94482" w:rsidP="00C94482">
      <w:pPr>
        <w:rPr>
          <w:sz w:val="20"/>
          <w:szCs w:val="20"/>
        </w:rPr>
      </w:pPr>
    </w:p>
    <w:p w:rsidR="00C94482" w:rsidRPr="003D14DD" w:rsidRDefault="00C94482" w:rsidP="00C94482">
      <w:pPr>
        <w:ind w:firstLine="709"/>
        <w:jc w:val="center"/>
        <w:rPr>
          <w:sz w:val="20"/>
          <w:szCs w:val="20"/>
        </w:rPr>
      </w:pPr>
    </w:p>
    <w:p w:rsidR="00C94482" w:rsidRPr="003D14DD" w:rsidRDefault="00C94482" w:rsidP="00C94482">
      <w:pPr>
        <w:ind w:firstLine="709"/>
        <w:jc w:val="center"/>
        <w:rPr>
          <w:sz w:val="20"/>
          <w:szCs w:val="20"/>
        </w:rPr>
      </w:pPr>
    </w:p>
    <w:p w:rsidR="00C94482" w:rsidRPr="003D14DD" w:rsidRDefault="00C94482" w:rsidP="00C94482">
      <w:pPr>
        <w:ind w:firstLine="709"/>
        <w:jc w:val="center"/>
        <w:rPr>
          <w:sz w:val="20"/>
          <w:szCs w:val="20"/>
        </w:rPr>
      </w:pPr>
    </w:p>
    <w:p w:rsidR="00C94482" w:rsidRPr="003D14DD" w:rsidRDefault="00C94482" w:rsidP="00C94482">
      <w:pPr>
        <w:ind w:firstLine="709"/>
        <w:jc w:val="center"/>
        <w:rPr>
          <w:sz w:val="20"/>
          <w:szCs w:val="20"/>
        </w:rPr>
      </w:pPr>
    </w:p>
    <w:p w:rsidR="00C94482" w:rsidRPr="003D14DD" w:rsidRDefault="00C94482" w:rsidP="00C94482">
      <w:pPr>
        <w:ind w:firstLine="709"/>
        <w:jc w:val="center"/>
        <w:rPr>
          <w:sz w:val="20"/>
          <w:szCs w:val="20"/>
        </w:rPr>
      </w:pPr>
    </w:p>
    <w:p w:rsidR="00C94482" w:rsidRPr="003D14DD" w:rsidRDefault="00C94482" w:rsidP="00C94482">
      <w:pPr>
        <w:ind w:firstLine="709"/>
        <w:jc w:val="center"/>
        <w:rPr>
          <w:sz w:val="20"/>
          <w:szCs w:val="20"/>
        </w:rPr>
      </w:pPr>
    </w:p>
    <w:p w:rsidR="00C94482" w:rsidRPr="003D14DD" w:rsidRDefault="00C94482" w:rsidP="00C94482">
      <w:pPr>
        <w:ind w:firstLine="709"/>
        <w:jc w:val="center"/>
        <w:rPr>
          <w:sz w:val="20"/>
          <w:szCs w:val="20"/>
        </w:rPr>
      </w:pPr>
    </w:p>
    <w:p w:rsidR="00C94482" w:rsidRPr="003D14DD" w:rsidRDefault="00C94482" w:rsidP="00C94482">
      <w:pPr>
        <w:ind w:firstLine="709"/>
        <w:jc w:val="center"/>
        <w:rPr>
          <w:sz w:val="20"/>
          <w:szCs w:val="20"/>
        </w:rPr>
      </w:pPr>
    </w:p>
    <w:p w:rsidR="00C94482" w:rsidRPr="003D14DD" w:rsidRDefault="00C94482" w:rsidP="00C94482">
      <w:pPr>
        <w:ind w:firstLine="709"/>
        <w:jc w:val="center"/>
        <w:rPr>
          <w:sz w:val="20"/>
          <w:szCs w:val="20"/>
        </w:rPr>
      </w:pPr>
      <w:r w:rsidRPr="003D14DD">
        <w:rPr>
          <w:sz w:val="20"/>
          <w:szCs w:val="20"/>
        </w:rPr>
        <w:t>Москва 202</w:t>
      </w:r>
      <w:r w:rsidR="001754E2">
        <w:rPr>
          <w:sz w:val="20"/>
          <w:szCs w:val="20"/>
        </w:rPr>
        <w:t>3</w:t>
      </w:r>
      <w:bookmarkStart w:id="0" w:name="_GoBack"/>
      <w:bookmarkEnd w:id="0"/>
    </w:p>
    <w:p w:rsidR="00C94482" w:rsidRPr="003D14DD" w:rsidRDefault="00C94482" w:rsidP="00C94482">
      <w:pPr>
        <w:ind w:firstLine="709"/>
        <w:rPr>
          <w:b/>
          <w:sz w:val="20"/>
          <w:szCs w:val="20"/>
        </w:rPr>
      </w:pPr>
      <w:r w:rsidRPr="003D14DD">
        <w:rPr>
          <w:sz w:val="20"/>
          <w:szCs w:val="20"/>
        </w:rPr>
        <w:br w:type="page"/>
      </w:r>
    </w:p>
    <w:p w:rsidR="00A078FE" w:rsidRPr="003D14DD" w:rsidRDefault="00A078FE" w:rsidP="00A078FE">
      <w:pPr>
        <w:ind w:firstLine="709"/>
        <w:rPr>
          <w:b/>
          <w:sz w:val="20"/>
          <w:szCs w:val="20"/>
        </w:rPr>
      </w:pPr>
    </w:p>
    <w:p w:rsidR="00A078FE" w:rsidRPr="003D14DD" w:rsidRDefault="00A078FE" w:rsidP="00A078FE">
      <w:pPr>
        <w:pStyle w:val="11"/>
        <w:tabs>
          <w:tab w:val="right" w:leader="dot" w:pos="9600"/>
        </w:tabs>
        <w:ind w:right="321" w:firstLine="709"/>
        <w:rPr>
          <w:sz w:val="20"/>
          <w:szCs w:val="20"/>
        </w:rPr>
      </w:pPr>
      <w:bookmarkStart w:id="1" w:name="_Toc8730473"/>
      <w:r w:rsidRPr="003D14DD">
        <w:rPr>
          <w:sz w:val="20"/>
          <w:szCs w:val="20"/>
        </w:rPr>
        <w:t>1. Ц</w:t>
      </w:r>
      <w:r w:rsidRPr="003D14DD">
        <w:rPr>
          <w:caps w:val="0"/>
          <w:sz w:val="20"/>
          <w:szCs w:val="20"/>
        </w:rPr>
        <w:t>ели и задачи дисциплины</w:t>
      </w:r>
      <w:bookmarkEnd w:id="1"/>
    </w:p>
    <w:p w:rsidR="00A078FE" w:rsidRPr="003D14DD" w:rsidRDefault="00A078FE" w:rsidP="00A078FE">
      <w:pPr>
        <w:pStyle w:val="Default"/>
        <w:ind w:firstLine="709"/>
        <w:jc w:val="both"/>
        <w:rPr>
          <w:color w:val="auto"/>
          <w:sz w:val="20"/>
          <w:szCs w:val="20"/>
        </w:rPr>
      </w:pPr>
      <w:r w:rsidRPr="003D14DD">
        <w:rPr>
          <w:b/>
          <w:bCs/>
          <w:i/>
          <w:color w:val="auto"/>
          <w:sz w:val="20"/>
          <w:szCs w:val="20"/>
        </w:rPr>
        <w:t>Цель дисциплины</w:t>
      </w:r>
      <w:r w:rsidRPr="003D14DD">
        <w:rPr>
          <w:color w:val="auto"/>
          <w:sz w:val="20"/>
          <w:szCs w:val="20"/>
        </w:rPr>
        <w:t xml:space="preserve"> – подготовка к эффективному и грамотному использованию современных информационных и коммуникационных технологий в процессе обучения, при проведении научно-исследовательской и аналитической работы, а также в ходе будущей профессиональной деятельности вне зависимости от физических ограничений.</w:t>
      </w:r>
    </w:p>
    <w:p w:rsidR="00A078FE" w:rsidRPr="003D14DD" w:rsidRDefault="00A078FE" w:rsidP="00A078FE">
      <w:pPr>
        <w:ind w:firstLine="709"/>
        <w:jc w:val="both"/>
        <w:rPr>
          <w:sz w:val="20"/>
          <w:szCs w:val="20"/>
        </w:rPr>
      </w:pPr>
      <w:r w:rsidRPr="003D14DD">
        <w:rPr>
          <w:b/>
          <w:bCs/>
          <w:i/>
          <w:sz w:val="20"/>
          <w:szCs w:val="20"/>
        </w:rPr>
        <w:t>Задачи дисциплины:</w:t>
      </w:r>
      <w:r w:rsidRPr="003D14DD">
        <w:rPr>
          <w:sz w:val="20"/>
          <w:szCs w:val="20"/>
        </w:rPr>
        <w:t xml:space="preserve"> </w:t>
      </w:r>
    </w:p>
    <w:p w:rsidR="00A078FE" w:rsidRPr="003D14DD" w:rsidRDefault="00A078FE" w:rsidP="00A078FE">
      <w:pPr>
        <w:tabs>
          <w:tab w:val="left" w:pos="900"/>
          <w:tab w:val="left" w:pos="1134"/>
        </w:tabs>
        <w:autoSpaceDE w:val="0"/>
        <w:autoSpaceDN w:val="0"/>
        <w:adjustRightInd w:val="0"/>
        <w:ind w:firstLine="709"/>
        <w:jc w:val="both"/>
        <w:rPr>
          <w:sz w:val="20"/>
          <w:szCs w:val="20"/>
        </w:rPr>
      </w:pPr>
      <w:r w:rsidRPr="003D14DD">
        <w:rPr>
          <w:sz w:val="20"/>
          <w:szCs w:val="20"/>
        </w:rPr>
        <w:t>- формирование умения обоснованно выбирать и эффективно использовать средства универсальных и специальных информационных и коммуникационных технологий в зависимости от вида и характера ограничений возможностей здоровья;</w:t>
      </w:r>
    </w:p>
    <w:p w:rsidR="00A078FE" w:rsidRPr="003D14DD" w:rsidRDefault="00A078FE" w:rsidP="00A078FE">
      <w:pPr>
        <w:tabs>
          <w:tab w:val="left" w:pos="900"/>
          <w:tab w:val="left" w:pos="1134"/>
        </w:tabs>
        <w:autoSpaceDE w:val="0"/>
        <w:autoSpaceDN w:val="0"/>
        <w:adjustRightInd w:val="0"/>
        <w:ind w:firstLine="709"/>
        <w:jc w:val="both"/>
        <w:rPr>
          <w:sz w:val="20"/>
          <w:szCs w:val="20"/>
        </w:rPr>
      </w:pPr>
      <w:r w:rsidRPr="003D14DD">
        <w:rPr>
          <w:sz w:val="20"/>
          <w:szCs w:val="20"/>
        </w:rPr>
        <w:t>- формирование и развитие абстрактного мышления, анализа, синтеза, способствующих решению прикладных задач профессиональной деятельности, связанных с поиском, обработкой, анализом и п</w:t>
      </w:r>
      <w:r w:rsidR="00316DB1">
        <w:rPr>
          <w:sz w:val="20"/>
          <w:szCs w:val="20"/>
        </w:rPr>
        <w:t>редставлением информации, а так</w:t>
      </w:r>
      <w:r w:rsidRPr="003D14DD">
        <w:rPr>
          <w:sz w:val="20"/>
          <w:szCs w:val="20"/>
        </w:rPr>
        <w:t xml:space="preserve">же с выбором эффективных методов и средств решения в условиях неопределенности; </w:t>
      </w:r>
    </w:p>
    <w:p w:rsidR="00A078FE" w:rsidRPr="003D14DD" w:rsidRDefault="00A078FE" w:rsidP="00A078FE">
      <w:pPr>
        <w:tabs>
          <w:tab w:val="left" w:pos="900"/>
          <w:tab w:val="left" w:pos="1134"/>
        </w:tabs>
        <w:autoSpaceDE w:val="0"/>
        <w:autoSpaceDN w:val="0"/>
        <w:adjustRightInd w:val="0"/>
        <w:ind w:firstLine="709"/>
        <w:jc w:val="both"/>
        <w:rPr>
          <w:sz w:val="20"/>
          <w:szCs w:val="20"/>
        </w:rPr>
      </w:pPr>
      <w:r w:rsidRPr="003D14DD">
        <w:rPr>
          <w:sz w:val="20"/>
          <w:szCs w:val="20"/>
        </w:rPr>
        <w:t>- обучение рациональному выбору инструментария автоматизации и информатизации профессиональных задач;</w:t>
      </w:r>
    </w:p>
    <w:p w:rsidR="00A078FE" w:rsidRPr="003D14DD" w:rsidRDefault="00A078FE" w:rsidP="00A078FE">
      <w:pPr>
        <w:tabs>
          <w:tab w:val="left" w:pos="900"/>
          <w:tab w:val="left" w:pos="1134"/>
        </w:tabs>
        <w:autoSpaceDE w:val="0"/>
        <w:autoSpaceDN w:val="0"/>
        <w:adjustRightInd w:val="0"/>
        <w:ind w:firstLine="709"/>
        <w:jc w:val="both"/>
        <w:rPr>
          <w:sz w:val="20"/>
          <w:szCs w:val="20"/>
        </w:rPr>
      </w:pPr>
      <w:r w:rsidRPr="003D14DD">
        <w:rPr>
          <w:sz w:val="20"/>
          <w:szCs w:val="20"/>
        </w:rPr>
        <w:t>- обучение применению современных информационных сервисов для автоматизации прикладных и информационных процессов.</w:t>
      </w:r>
    </w:p>
    <w:p w:rsidR="00A078FE" w:rsidRPr="003D14DD" w:rsidRDefault="00A078FE" w:rsidP="00A078FE">
      <w:pPr>
        <w:tabs>
          <w:tab w:val="left" w:pos="686"/>
          <w:tab w:val="left" w:pos="900"/>
        </w:tabs>
        <w:ind w:firstLine="709"/>
        <w:jc w:val="both"/>
        <w:rPr>
          <w:sz w:val="20"/>
          <w:szCs w:val="20"/>
        </w:rPr>
      </w:pPr>
    </w:p>
    <w:p w:rsidR="00A078FE" w:rsidRPr="003D14DD" w:rsidRDefault="00A078FE" w:rsidP="00A078FE">
      <w:pPr>
        <w:tabs>
          <w:tab w:val="left" w:pos="900"/>
          <w:tab w:val="left" w:pos="1134"/>
        </w:tabs>
        <w:suppressAutoHyphens/>
        <w:ind w:firstLine="709"/>
        <w:jc w:val="both"/>
        <w:rPr>
          <w:b/>
          <w:sz w:val="20"/>
          <w:szCs w:val="20"/>
        </w:rPr>
      </w:pPr>
      <w:r w:rsidRPr="003D14DD">
        <w:rPr>
          <w:b/>
          <w:sz w:val="20"/>
          <w:szCs w:val="20"/>
        </w:rPr>
        <w:t>2. Место дисциплины в структуре ОП</w:t>
      </w:r>
    </w:p>
    <w:p w:rsidR="00A078FE" w:rsidRPr="003D14DD" w:rsidRDefault="00A078FE" w:rsidP="00A078FE">
      <w:pPr>
        <w:tabs>
          <w:tab w:val="left" w:pos="900"/>
          <w:tab w:val="left" w:pos="1134"/>
        </w:tabs>
        <w:autoSpaceDE w:val="0"/>
        <w:autoSpaceDN w:val="0"/>
        <w:adjustRightInd w:val="0"/>
        <w:ind w:firstLine="709"/>
        <w:jc w:val="both"/>
        <w:rPr>
          <w:sz w:val="20"/>
          <w:szCs w:val="20"/>
        </w:rPr>
      </w:pPr>
      <w:r w:rsidRPr="003D14DD">
        <w:rPr>
          <w:sz w:val="20"/>
          <w:szCs w:val="20"/>
        </w:rPr>
        <w:t>Дисциплина «Адаптивные информационные и коммуникационные технологии» относится к дисциплинам по выбору части, формируемой участниками образовательных отношений, Блока 1.</w:t>
      </w:r>
    </w:p>
    <w:p w:rsidR="00A078FE" w:rsidRPr="003D14DD" w:rsidRDefault="00A078FE" w:rsidP="00A078FE">
      <w:pPr>
        <w:tabs>
          <w:tab w:val="left" w:pos="686"/>
          <w:tab w:val="left" w:pos="900"/>
        </w:tabs>
        <w:ind w:firstLine="709"/>
        <w:jc w:val="both"/>
        <w:rPr>
          <w:sz w:val="20"/>
          <w:szCs w:val="20"/>
        </w:rPr>
      </w:pPr>
    </w:p>
    <w:p w:rsidR="00A078FE" w:rsidRPr="003D14DD" w:rsidRDefault="00A078FE" w:rsidP="00A078FE">
      <w:pPr>
        <w:pStyle w:val="af3"/>
        <w:tabs>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A078FE" w:rsidRPr="003D14DD" w:rsidRDefault="00A078FE" w:rsidP="00A078FE">
      <w:pPr>
        <w:tabs>
          <w:tab w:val="left" w:pos="900"/>
          <w:tab w:val="left" w:pos="1080"/>
        </w:tabs>
        <w:ind w:firstLine="709"/>
        <w:rPr>
          <w:sz w:val="20"/>
          <w:szCs w:val="20"/>
        </w:rPr>
      </w:pPr>
      <w:r w:rsidRPr="003D14DD">
        <w:rPr>
          <w:sz w:val="20"/>
          <w:szCs w:val="20"/>
        </w:rPr>
        <w:t>В результате изучения дисциплины обучающийся должен освоить:</w:t>
      </w:r>
    </w:p>
    <w:p w:rsidR="00A078FE" w:rsidRPr="003D14DD" w:rsidRDefault="007737D0" w:rsidP="00A078FE">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Профессиональную компетенцию</w:t>
      </w:r>
    </w:p>
    <w:p w:rsidR="00A078FE" w:rsidRPr="003D14DD" w:rsidRDefault="005F011D" w:rsidP="00A078FE">
      <w:pPr>
        <w:tabs>
          <w:tab w:val="left" w:pos="900"/>
        </w:tabs>
        <w:suppressAutoHyphens/>
        <w:ind w:firstLine="709"/>
        <w:jc w:val="both"/>
        <w:rPr>
          <w:b/>
          <w:i/>
          <w:sz w:val="20"/>
          <w:szCs w:val="20"/>
        </w:rPr>
      </w:pPr>
      <w:r w:rsidRPr="00A10A1F">
        <w:rPr>
          <w:sz w:val="22"/>
          <w:szCs w:val="22"/>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p w:rsidR="00A078FE" w:rsidRPr="003D14DD" w:rsidRDefault="00A078FE" w:rsidP="00A078FE">
      <w:pPr>
        <w:tabs>
          <w:tab w:val="left" w:pos="900"/>
        </w:tabs>
        <w:suppressAutoHyphens/>
        <w:ind w:firstLine="709"/>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A078FE" w:rsidRPr="003D14DD" w:rsidRDefault="00A078FE" w:rsidP="00A078FE">
      <w:pPr>
        <w:suppressAutoHyphens/>
        <w:ind w:firstLine="709"/>
        <w:jc w:val="both"/>
        <w:rPr>
          <w:b/>
          <w:bCs/>
          <w: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2700"/>
      </w:tblGrid>
      <w:tr w:rsidR="00A078FE" w:rsidRPr="003D14DD" w:rsidTr="004D69F2">
        <w:tc>
          <w:tcPr>
            <w:tcW w:w="3348" w:type="dxa"/>
          </w:tcPr>
          <w:p w:rsidR="00A078FE" w:rsidRPr="003D14DD" w:rsidRDefault="00A078FE"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600" w:type="dxa"/>
          </w:tcPr>
          <w:p w:rsidR="00A078FE" w:rsidRPr="003D14DD" w:rsidRDefault="00A078FE" w:rsidP="004D69F2">
            <w:pPr>
              <w:tabs>
                <w:tab w:val="left" w:pos="1080"/>
              </w:tabs>
              <w:jc w:val="center"/>
              <w:rPr>
                <w:b/>
                <w:sz w:val="20"/>
                <w:szCs w:val="20"/>
              </w:rPr>
            </w:pPr>
            <w:r w:rsidRPr="003D14DD">
              <w:rPr>
                <w:b/>
                <w:sz w:val="20"/>
                <w:szCs w:val="20"/>
              </w:rPr>
              <w:t>Индикаторы достижения компетенции</w:t>
            </w:r>
          </w:p>
        </w:tc>
        <w:tc>
          <w:tcPr>
            <w:tcW w:w="2700" w:type="dxa"/>
          </w:tcPr>
          <w:p w:rsidR="00A078FE" w:rsidRPr="003D14DD" w:rsidRDefault="00A078FE"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A10A1F" w:rsidRPr="003D14DD" w:rsidTr="006A6284">
        <w:trPr>
          <w:trHeight w:val="2114"/>
        </w:trPr>
        <w:tc>
          <w:tcPr>
            <w:tcW w:w="3348" w:type="dxa"/>
            <w:vMerge w:val="restart"/>
            <w:tcBorders>
              <w:top w:val="single" w:sz="4" w:space="0" w:color="auto"/>
              <w:left w:val="single" w:sz="4" w:space="0" w:color="auto"/>
              <w:right w:val="single" w:sz="4" w:space="0" w:color="auto"/>
            </w:tcBorders>
          </w:tcPr>
          <w:p w:rsidR="00A10A1F" w:rsidRPr="00A10A1F" w:rsidRDefault="00A10A1F" w:rsidP="00A10A1F">
            <w:pPr>
              <w:pStyle w:val="Default"/>
              <w:rPr>
                <w:sz w:val="22"/>
                <w:szCs w:val="22"/>
              </w:rPr>
            </w:pPr>
            <w:r w:rsidRPr="00A10A1F">
              <w:rPr>
                <w:sz w:val="22"/>
                <w:szCs w:val="22"/>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3600" w:type="dxa"/>
            <w:vMerge w:val="restart"/>
            <w:tcBorders>
              <w:top w:val="single" w:sz="4" w:space="0" w:color="auto"/>
              <w:left w:val="single" w:sz="4" w:space="0" w:color="auto"/>
              <w:right w:val="single" w:sz="4" w:space="0" w:color="auto"/>
            </w:tcBorders>
          </w:tcPr>
          <w:p w:rsidR="00A10A1F" w:rsidRPr="00A10A1F" w:rsidRDefault="00A10A1F" w:rsidP="00A10A1F">
            <w:pPr>
              <w:rPr>
                <w:sz w:val="22"/>
                <w:szCs w:val="22"/>
              </w:rPr>
            </w:pPr>
            <w:r w:rsidRPr="00A10A1F">
              <w:rPr>
                <w:sz w:val="22"/>
                <w:szCs w:val="22"/>
              </w:rPr>
              <w:t>ПК-1.1. Знать:</w:t>
            </w:r>
          </w:p>
          <w:p w:rsidR="00A10A1F" w:rsidRPr="00A10A1F" w:rsidRDefault="00A10A1F" w:rsidP="00A10A1F">
            <w:pPr>
              <w:rPr>
                <w:sz w:val="22"/>
                <w:szCs w:val="22"/>
              </w:rPr>
            </w:pPr>
            <w:r w:rsidRPr="00A10A1F">
              <w:rPr>
                <w:sz w:val="22"/>
                <w:szCs w:val="22"/>
              </w:rPr>
              <w:t>современные образовательные технологии профессионального образования,</w:t>
            </w:r>
          </w:p>
          <w:p w:rsidR="00A10A1F" w:rsidRPr="00A10A1F" w:rsidRDefault="00A10A1F" w:rsidP="00A10A1F">
            <w:pPr>
              <w:rPr>
                <w:sz w:val="22"/>
                <w:szCs w:val="22"/>
              </w:rPr>
            </w:pPr>
            <w:r w:rsidRPr="00A10A1F">
              <w:rPr>
                <w:sz w:val="22"/>
                <w:szCs w:val="22"/>
              </w:rPr>
              <w:t>психолого-педагогические основы и методики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w:t>
            </w:r>
          </w:p>
          <w:p w:rsidR="00A10A1F" w:rsidRPr="00A10A1F" w:rsidRDefault="00A10A1F" w:rsidP="00A10A1F">
            <w:pPr>
              <w:rPr>
                <w:sz w:val="22"/>
                <w:szCs w:val="22"/>
              </w:rPr>
            </w:pPr>
            <w:r w:rsidRPr="00A10A1F">
              <w:rPr>
                <w:sz w:val="22"/>
                <w:szCs w:val="22"/>
              </w:rPr>
              <w:t>ПК-1.2. Уметь:</w:t>
            </w:r>
          </w:p>
          <w:p w:rsidR="00A10A1F" w:rsidRPr="00A10A1F" w:rsidRDefault="00A10A1F" w:rsidP="00A10A1F">
            <w:pPr>
              <w:rPr>
                <w:sz w:val="22"/>
                <w:szCs w:val="22"/>
              </w:rPr>
            </w:pPr>
            <w:r w:rsidRPr="00A10A1F">
              <w:rPr>
                <w:sz w:val="22"/>
                <w:szCs w:val="22"/>
              </w:rPr>
              <w:t xml:space="preserve">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w:t>
            </w:r>
            <w:r w:rsidRPr="00A10A1F">
              <w:rPr>
                <w:sz w:val="22"/>
                <w:szCs w:val="22"/>
              </w:rPr>
              <w:lastRenderedPageBreak/>
              <w:t>образовательные технологии, информационно-коммуникационные технологии, электронные образовательные и информационные ресурсы, 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A10A1F" w:rsidRPr="00A10A1F" w:rsidRDefault="00A10A1F" w:rsidP="00A10A1F">
            <w:pPr>
              <w:rPr>
                <w:sz w:val="22"/>
                <w:szCs w:val="22"/>
              </w:rPr>
            </w:pPr>
            <w:r w:rsidRPr="00A10A1F">
              <w:rPr>
                <w:sz w:val="22"/>
                <w:szCs w:val="22"/>
              </w:rPr>
              <w:t>ПК-1.3. Владеть:</w:t>
            </w:r>
          </w:p>
          <w:p w:rsidR="00A10A1F" w:rsidRPr="00A10A1F" w:rsidRDefault="00A10A1F" w:rsidP="00A10A1F">
            <w:pPr>
              <w:rPr>
                <w:sz w:val="22"/>
                <w:szCs w:val="22"/>
              </w:rPr>
            </w:pPr>
            <w:r w:rsidRPr="00A10A1F">
              <w:rPr>
                <w:sz w:val="22"/>
                <w:szCs w:val="22"/>
              </w:rPr>
              <w:t>навыками проектирования и реализации современных методик и технологий организации образовательной деятельности,</w:t>
            </w:r>
          </w:p>
          <w:p w:rsidR="00A10A1F" w:rsidRPr="00A10A1F" w:rsidRDefault="00A10A1F" w:rsidP="00A10A1F">
            <w:pPr>
              <w:rPr>
                <w:sz w:val="22"/>
                <w:szCs w:val="22"/>
              </w:rPr>
            </w:pPr>
            <w:r w:rsidRPr="00A10A1F">
              <w:rPr>
                <w:sz w:val="22"/>
                <w:szCs w:val="22"/>
              </w:rPr>
              <w:t>технологиями формирования образовательной среды</w:t>
            </w:r>
          </w:p>
        </w:tc>
        <w:tc>
          <w:tcPr>
            <w:tcW w:w="2700" w:type="dxa"/>
          </w:tcPr>
          <w:p w:rsidR="00A10A1F" w:rsidRPr="003D14DD" w:rsidRDefault="00A10A1F" w:rsidP="00A10A1F">
            <w:pPr>
              <w:pStyle w:val="5"/>
              <w:numPr>
                <w:ilvl w:val="0"/>
                <w:numId w:val="0"/>
              </w:numPr>
              <w:tabs>
                <w:tab w:val="left" w:pos="282"/>
              </w:tabs>
              <w:rPr>
                <w:b/>
                <w:sz w:val="20"/>
                <w:szCs w:val="20"/>
                <w:u w:val="single"/>
              </w:rPr>
            </w:pPr>
            <w:r w:rsidRPr="003D14DD">
              <w:rPr>
                <w:b/>
                <w:sz w:val="20"/>
                <w:szCs w:val="20"/>
                <w:u w:val="single"/>
              </w:rPr>
              <w:lastRenderedPageBreak/>
              <w:t>Знать:</w:t>
            </w:r>
          </w:p>
          <w:p w:rsidR="00A10A1F" w:rsidRPr="003D14DD" w:rsidRDefault="00A10A1F" w:rsidP="00A10A1F">
            <w:pPr>
              <w:pStyle w:val="5"/>
              <w:numPr>
                <w:ilvl w:val="0"/>
                <w:numId w:val="21"/>
              </w:numPr>
              <w:tabs>
                <w:tab w:val="clear" w:pos="720"/>
                <w:tab w:val="left" w:pos="282"/>
              </w:tabs>
              <w:ind w:left="0" w:firstLine="0"/>
              <w:jc w:val="both"/>
              <w:rPr>
                <w:sz w:val="20"/>
                <w:szCs w:val="20"/>
              </w:rPr>
            </w:pPr>
            <w:r w:rsidRPr="003D14DD">
              <w:rPr>
                <w:sz w:val="20"/>
                <w:szCs w:val="20"/>
              </w:rPr>
              <w:t>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обучающихся</w:t>
            </w:r>
          </w:p>
          <w:p w:rsidR="00A10A1F" w:rsidRPr="003D14DD" w:rsidRDefault="00A10A1F" w:rsidP="00A10A1F">
            <w:pPr>
              <w:pStyle w:val="5"/>
              <w:numPr>
                <w:ilvl w:val="0"/>
                <w:numId w:val="21"/>
              </w:numPr>
              <w:tabs>
                <w:tab w:val="clear" w:pos="720"/>
                <w:tab w:val="left" w:pos="282"/>
              </w:tabs>
              <w:ind w:left="0" w:firstLine="0"/>
              <w:jc w:val="both"/>
              <w:rPr>
                <w:rFonts w:eastAsia="Arial Unicode MS"/>
                <w:b/>
                <w:spacing w:val="4"/>
                <w:sz w:val="20"/>
                <w:szCs w:val="20"/>
              </w:rPr>
            </w:pPr>
            <w:r w:rsidRPr="003D14DD">
              <w:rPr>
                <w:sz w:val="20"/>
                <w:szCs w:val="20"/>
              </w:rPr>
              <w:t xml:space="preserve">Требования охраны труда при проведении учебных занятий в организации, осуществляющей </w:t>
            </w:r>
            <w:r w:rsidRPr="003D14DD">
              <w:rPr>
                <w:sz w:val="20"/>
                <w:szCs w:val="20"/>
              </w:rPr>
              <w:lastRenderedPageBreak/>
              <w:t>образовательную деятельность, и вне организации</w:t>
            </w:r>
          </w:p>
        </w:tc>
      </w:tr>
      <w:tr w:rsidR="00A078FE" w:rsidRPr="003D14DD" w:rsidTr="004D69F2">
        <w:trPr>
          <w:trHeight w:val="2114"/>
        </w:trPr>
        <w:tc>
          <w:tcPr>
            <w:tcW w:w="3348" w:type="dxa"/>
            <w:vMerge/>
          </w:tcPr>
          <w:p w:rsidR="00A078FE" w:rsidRPr="003D14DD" w:rsidRDefault="00A078FE" w:rsidP="004D69F2">
            <w:pPr>
              <w:rPr>
                <w:sz w:val="20"/>
                <w:szCs w:val="20"/>
              </w:rPr>
            </w:pPr>
          </w:p>
        </w:tc>
        <w:tc>
          <w:tcPr>
            <w:tcW w:w="3600" w:type="dxa"/>
            <w:vMerge/>
          </w:tcPr>
          <w:p w:rsidR="00A078FE" w:rsidRPr="003D14DD" w:rsidRDefault="00A078FE" w:rsidP="004D69F2">
            <w:pPr>
              <w:rPr>
                <w:sz w:val="20"/>
                <w:szCs w:val="20"/>
              </w:rPr>
            </w:pPr>
          </w:p>
        </w:tc>
        <w:tc>
          <w:tcPr>
            <w:tcW w:w="2700" w:type="dxa"/>
          </w:tcPr>
          <w:p w:rsidR="00A078FE" w:rsidRPr="003D14DD" w:rsidRDefault="00A078FE" w:rsidP="004D69F2">
            <w:pPr>
              <w:pStyle w:val="5"/>
              <w:numPr>
                <w:ilvl w:val="0"/>
                <w:numId w:val="0"/>
              </w:numPr>
              <w:tabs>
                <w:tab w:val="left" w:pos="282"/>
              </w:tabs>
              <w:rPr>
                <w:b/>
                <w:sz w:val="20"/>
                <w:szCs w:val="20"/>
                <w:u w:val="single"/>
              </w:rPr>
            </w:pPr>
            <w:r w:rsidRPr="003D14DD">
              <w:rPr>
                <w:b/>
                <w:sz w:val="20"/>
                <w:szCs w:val="20"/>
                <w:u w:val="single"/>
              </w:rPr>
              <w:t>Уметь</w:t>
            </w:r>
          </w:p>
          <w:p w:rsidR="00A078FE" w:rsidRPr="003D14DD" w:rsidRDefault="00A078FE" w:rsidP="00A078FE">
            <w:pPr>
              <w:pStyle w:val="5"/>
              <w:numPr>
                <w:ilvl w:val="0"/>
                <w:numId w:val="21"/>
              </w:numPr>
              <w:tabs>
                <w:tab w:val="left" w:pos="0"/>
                <w:tab w:val="left" w:pos="282"/>
                <w:tab w:val="left" w:pos="720"/>
              </w:tab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A078FE" w:rsidRPr="003D14DD" w:rsidRDefault="00A078FE" w:rsidP="00A078FE">
            <w:pPr>
              <w:pStyle w:val="5"/>
              <w:numPr>
                <w:ilvl w:val="0"/>
                <w:numId w:val="21"/>
              </w:numPr>
              <w:tabs>
                <w:tab w:val="left" w:pos="0"/>
                <w:tab w:val="left" w:pos="282"/>
                <w:tab w:val="left" w:pos="720"/>
              </w:tabs>
              <w:ind w:left="0" w:firstLine="0"/>
              <w:jc w:val="both"/>
              <w:rPr>
                <w:sz w:val="20"/>
                <w:szCs w:val="20"/>
              </w:rPr>
            </w:pPr>
            <w:r w:rsidRPr="003D14DD">
              <w:rPr>
                <w:sz w:val="20"/>
                <w:szCs w:val="20"/>
              </w:rPr>
              <w:t>Устанавливать педагогически целесообразные взаимоотношения с обучающимися</w:t>
            </w:r>
          </w:p>
          <w:p w:rsidR="00A078FE" w:rsidRPr="003D14DD" w:rsidRDefault="00A078FE" w:rsidP="00A078FE">
            <w:pPr>
              <w:pStyle w:val="5"/>
              <w:numPr>
                <w:ilvl w:val="0"/>
                <w:numId w:val="21"/>
              </w:numPr>
              <w:tabs>
                <w:tab w:val="left" w:pos="0"/>
                <w:tab w:val="left" w:pos="282"/>
                <w:tab w:val="left" w:pos="720"/>
              </w:tabs>
              <w:ind w:left="0" w:firstLine="0"/>
              <w:jc w:val="both"/>
              <w:rPr>
                <w:b/>
                <w:sz w:val="20"/>
                <w:szCs w:val="20"/>
                <w:u w:val="single"/>
              </w:rPr>
            </w:pPr>
            <w:r w:rsidRPr="003D14DD">
              <w:rPr>
                <w:sz w:val="20"/>
                <w:szCs w:val="20"/>
              </w:rPr>
              <w:t>Вносить коррективы в рабочую программу, план изучения учебного курса, дисциплины (модуля), образовательные технологии, собственную профессиональную деятельность на основании анализа процесса и результатов</w:t>
            </w:r>
          </w:p>
        </w:tc>
      </w:tr>
      <w:tr w:rsidR="00A078FE" w:rsidRPr="003D14DD" w:rsidTr="004D69F2">
        <w:trPr>
          <w:trHeight w:val="2114"/>
        </w:trPr>
        <w:tc>
          <w:tcPr>
            <w:tcW w:w="3348" w:type="dxa"/>
            <w:vMerge/>
          </w:tcPr>
          <w:p w:rsidR="00A078FE" w:rsidRPr="003D14DD" w:rsidRDefault="00A078FE" w:rsidP="004D69F2">
            <w:pPr>
              <w:rPr>
                <w:sz w:val="20"/>
                <w:szCs w:val="20"/>
              </w:rPr>
            </w:pPr>
          </w:p>
        </w:tc>
        <w:tc>
          <w:tcPr>
            <w:tcW w:w="3600" w:type="dxa"/>
            <w:vMerge/>
          </w:tcPr>
          <w:p w:rsidR="00A078FE" w:rsidRPr="003D14DD" w:rsidRDefault="00A078FE" w:rsidP="004D69F2">
            <w:pPr>
              <w:rPr>
                <w:sz w:val="20"/>
                <w:szCs w:val="20"/>
              </w:rPr>
            </w:pPr>
          </w:p>
        </w:tc>
        <w:tc>
          <w:tcPr>
            <w:tcW w:w="2700" w:type="dxa"/>
          </w:tcPr>
          <w:p w:rsidR="00A078FE" w:rsidRPr="003D14DD" w:rsidRDefault="00A078FE" w:rsidP="004D69F2">
            <w:pPr>
              <w:pStyle w:val="5"/>
              <w:numPr>
                <w:ilvl w:val="0"/>
                <w:numId w:val="0"/>
              </w:numPr>
              <w:tabs>
                <w:tab w:val="left" w:pos="282"/>
              </w:tabs>
              <w:rPr>
                <w:b/>
                <w:sz w:val="20"/>
                <w:szCs w:val="20"/>
                <w:u w:val="single"/>
              </w:rPr>
            </w:pPr>
            <w:r w:rsidRPr="003D14DD">
              <w:rPr>
                <w:b/>
                <w:sz w:val="20"/>
                <w:szCs w:val="20"/>
                <w:u w:val="single"/>
              </w:rPr>
              <w:t>Владеть</w:t>
            </w:r>
          </w:p>
          <w:p w:rsidR="00A078FE" w:rsidRPr="003D14DD" w:rsidRDefault="00A078FE" w:rsidP="00A078FE">
            <w:pPr>
              <w:numPr>
                <w:ilvl w:val="0"/>
                <w:numId w:val="25"/>
              </w:numPr>
              <w:shd w:val="clear" w:color="auto" w:fill="FFFFFF"/>
              <w:tabs>
                <w:tab w:val="left" w:pos="282"/>
                <w:tab w:val="left" w:pos="720"/>
              </w:tabs>
              <w:ind w:left="0" w:firstLine="0"/>
              <w:rPr>
                <w:sz w:val="20"/>
                <w:szCs w:val="20"/>
              </w:rPr>
            </w:pPr>
            <w:r w:rsidRPr="003D14DD">
              <w:rPr>
                <w:sz w:val="20"/>
                <w:szCs w:val="20"/>
              </w:rPr>
              <w:t>опытом выявления различных контекстов, в которых протекают процессы обучения, воспитания и социализации;</w:t>
            </w:r>
          </w:p>
          <w:p w:rsidR="00A078FE" w:rsidRPr="003D14DD" w:rsidRDefault="00A078FE" w:rsidP="00A078FE">
            <w:pPr>
              <w:numPr>
                <w:ilvl w:val="0"/>
                <w:numId w:val="25"/>
              </w:numPr>
              <w:shd w:val="clear" w:color="auto" w:fill="FFFFFF"/>
              <w:tabs>
                <w:tab w:val="left" w:pos="282"/>
                <w:tab w:val="left" w:pos="720"/>
              </w:tabs>
              <w:ind w:left="0" w:firstLine="0"/>
              <w:rPr>
                <w:sz w:val="20"/>
                <w:szCs w:val="20"/>
              </w:rPr>
            </w:pPr>
            <w:r w:rsidRPr="003D14DD">
              <w:rPr>
                <w:sz w:val="20"/>
                <w:szCs w:val="20"/>
              </w:rPr>
              <w:t>способами проектной деятельности в образовании;</w:t>
            </w:r>
          </w:p>
          <w:p w:rsidR="00A078FE" w:rsidRPr="003D14DD" w:rsidRDefault="00A078FE" w:rsidP="00A078FE">
            <w:pPr>
              <w:pStyle w:val="5"/>
              <w:numPr>
                <w:ilvl w:val="0"/>
                <w:numId w:val="25"/>
              </w:numPr>
              <w:tabs>
                <w:tab w:val="left" w:pos="282"/>
                <w:tab w:val="left" w:pos="720"/>
              </w:tabs>
              <w:ind w:left="0" w:firstLine="0"/>
              <w:rPr>
                <w:b/>
                <w:sz w:val="20"/>
                <w:szCs w:val="20"/>
                <w:u w:val="single"/>
              </w:rPr>
            </w:pPr>
            <w:r w:rsidRPr="003D14DD">
              <w:rPr>
                <w:sz w:val="20"/>
                <w:szCs w:val="20"/>
              </w:rPr>
              <w:t xml:space="preserve"> навыками проектирования образовательных программ.</w:t>
            </w:r>
          </w:p>
        </w:tc>
      </w:tr>
    </w:tbl>
    <w:p w:rsidR="00A078FE" w:rsidRPr="003D14DD" w:rsidRDefault="00A078FE" w:rsidP="00A078FE">
      <w:pPr>
        <w:tabs>
          <w:tab w:val="left" w:pos="900"/>
        </w:tabs>
        <w:suppressAutoHyphens/>
        <w:jc w:val="both"/>
        <w:rPr>
          <w:sz w:val="20"/>
          <w:szCs w:val="20"/>
        </w:rPr>
      </w:pPr>
    </w:p>
    <w:p w:rsidR="00A078FE" w:rsidRPr="003D14DD" w:rsidRDefault="00A078FE" w:rsidP="00A078FE">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«Адаптивные информационные и коммуникационные технологии», являются необходимыми для изучения последующих дисциплин.</w:t>
      </w:r>
    </w:p>
    <w:p w:rsidR="00A078FE" w:rsidRPr="003D14DD" w:rsidRDefault="00A078FE" w:rsidP="00A078FE">
      <w:pPr>
        <w:tabs>
          <w:tab w:val="left" w:pos="900"/>
          <w:tab w:val="left" w:pos="1080"/>
        </w:tabs>
        <w:suppressAutoHyphens/>
        <w:ind w:firstLine="709"/>
        <w:jc w:val="both"/>
        <w:rPr>
          <w:sz w:val="20"/>
          <w:szCs w:val="20"/>
        </w:rPr>
      </w:pPr>
    </w:p>
    <w:p w:rsidR="00A078FE" w:rsidRPr="003D14DD" w:rsidRDefault="00A078FE" w:rsidP="00A078FE">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A078FE" w:rsidRPr="003D14DD" w:rsidRDefault="00A078FE" w:rsidP="00A078FE">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2483"/>
        <w:gridCol w:w="2367"/>
        <w:gridCol w:w="2344"/>
      </w:tblGrid>
      <w:tr w:rsidR="00A078FE" w:rsidRPr="003D14DD" w:rsidTr="00475992">
        <w:trPr>
          <w:tblHeader/>
        </w:trPr>
        <w:tc>
          <w:tcPr>
            <w:tcW w:w="2151" w:type="dxa"/>
            <w:vMerge w:val="restart"/>
            <w:vAlign w:val="center"/>
          </w:tcPr>
          <w:p w:rsidR="00A078FE" w:rsidRPr="003D14DD" w:rsidRDefault="00A078FE"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194" w:type="dxa"/>
            <w:gridSpan w:val="3"/>
          </w:tcPr>
          <w:p w:rsidR="00A078FE" w:rsidRPr="003D14DD" w:rsidRDefault="00A078FE"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A078FE" w:rsidRPr="003D14DD" w:rsidTr="00475992">
        <w:trPr>
          <w:tblHeader/>
        </w:trPr>
        <w:tc>
          <w:tcPr>
            <w:tcW w:w="2151" w:type="dxa"/>
            <w:vMerge/>
          </w:tcPr>
          <w:p w:rsidR="00A078FE" w:rsidRPr="003D14DD" w:rsidRDefault="00A078FE" w:rsidP="004D69F2">
            <w:pPr>
              <w:suppressAutoHyphens/>
              <w:overflowPunct w:val="0"/>
              <w:autoSpaceDE w:val="0"/>
              <w:autoSpaceDN w:val="0"/>
              <w:adjustRightInd w:val="0"/>
              <w:jc w:val="both"/>
              <w:rPr>
                <w:sz w:val="20"/>
                <w:szCs w:val="20"/>
              </w:rPr>
            </w:pPr>
          </w:p>
        </w:tc>
        <w:tc>
          <w:tcPr>
            <w:tcW w:w="2483" w:type="dxa"/>
          </w:tcPr>
          <w:p w:rsidR="00A078FE" w:rsidRPr="003D14DD" w:rsidRDefault="00A078FE"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367" w:type="dxa"/>
          </w:tcPr>
          <w:p w:rsidR="00A078FE" w:rsidRPr="003D14DD" w:rsidRDefault="00A078FE"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344" w:type="dxa"/>
          </w:tcPr>
          <w:p w:rsidR="00A078FE" w:rsidRPr="003D14DD" w:rsidRDefault="00A078FE" w:rsidP="004D69F2">
            <w:pPr>
              <w:suppressAutoHyphens/>
              <w:overflowPunct w:val="0"/>
              <w:autoSpaceDE w:val="0"/>
              <w:autoSpaceDN w:val="0"/>
              <w:adjustRightInd w:val="0"/>
              <w:jc w:val="center"/>
              <w:rPr>
                <w:sz w:val="20"/>
                <w:szCs w:val="20"/>
              </w:rPr>
            </w:pPr>
            <w:r w:rsidRPr="003D14DD">
              <w:rPr>
                <w:sz w:val="20"/>
                <w:szCs w:val="20"/>
              </w:rPr>
              <w:t>итоговый</w:t>
            </w:r>
          </w:p>
        </w:tc>
      </w:tr>
      <w:tr w:rsidR="00A078FE" w:rsidRPr="003D14DD" w:rsidTr="00475992">
        <w:trPr>
          <w:trHeight w:val="303"/>
        </w:trPr>
        <w:tc>
          <w:tcPr>
            <w:tcW w:w="2151" w:type="dxa"/>
            <w:vMerge w:val="restart"/>
          </w:tcPr>
          <w:p w:rsidR="00A078FE" w:rsidRPr="003D14DD" w:rsidRDefault="00475992" w:rsidP="004D69F2">
            <w:pPr>
              <w:suppressAutoHyphens/>
              <w:overflowPunct w:val="0"/>
              <w:autoSpaceDE w:val="0"/>
              <w:autoSpaceDN w:val="0"/>
              <w:adjustRightInd w:val="0"/>
              <w:jc w:val="both"/>
              <w:rPr>
                <w:sz w:val="20"/>
                <w:szCs w:val="20"/>
              </w:rPr>
            </w:pPr>
            <w:r w:rsidRPr="00A10A1F">
              <w:rPr>
                <w:sz w:val="22"/>
                <w:szCs w:val="22"/>
              </w:rPr>
              <w:t xml:space="preserve">ПК-1. Способен применять, проектировать и реализовывать современные методики и технологии </w:t>
            </w:r>
            <w:r w:rsidRPr="00A10A1F">
              <w:rPr>
                <w:sz w:val="22"/>
                <w:szCs w:val="22"/>
              </w:rPr>
              <w:lastRenderedPageBreak/>
              <w:t>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2483" w:type="dxa"/>
            <w:vAlign w:val="center"/>
          </w:tcPr>
          <w:p w:rsidR="00A078FE" w:rsidRPr="003D14DD" w:rsidRDefault="00A078FE" w:rsidP="004D69F2">
            <w:pPr>
              <w:rPr>
                <w:sz w:val="20"/>
                <w:szCs w:val="20"/>
              </w:rPr>
            </w:pPr>
            <w:r w:rsidRPr="003D14DD">
              <w:rPr>
                <w:sz w:val="20"/>
                <w:szCs w:val="20"/>
              </w:rPr>
              <w:lastRenderedPageBreak/>
              <w:t>Разработка программного обеспечения для информационных образовательных систем</w:t>
            </w:r>
          </w:p>
        </w:tc>
        <w:tc>
          <w:tcPr>
            <w:tcW w:w="2367" w:type="dxa"/>
            <w:vAlign w:val="center"/>
          </w:tcPr>
          <w:p w:rsidR="00A078FE" w:rsidRPr="003D14DD" w:rsidRDefault="00A078FE" w:rsidP="004D69F2">
            <w:pPr>
              <w:rPr>
                <w:sz w:val="20"/>
                <w:szCs w:val="20"/>
              </w:rPr>
            </w:pPr>
            <w:r w:rsidRPr="003D14DD">
              <w:rPr>
                <w:sz w:val="20"/>
                <w:szCs w:val="20"/>
              </w:rPr>
              <w:t>Методика обучения информационным технологиям</w:t>
            </w:r>
          </w:p>
        </w:tc>
        <w:tc>
          <w:tcPr>
            <w:tcW w:w="2344" w:type="dxa"/>
            <w:vAlign w:val="center"/>
          </w:tcPr>
          <w:p w:rsidR="00A078FE" w:rsidRPr="003D14DD" w:rsidRDefault="00A078FE" w:rsidP="004D69F2">
            <w:pPr>
              <w:rPr>
                <w:sz w:val="20"/>
                <w:szCs w:val="20"/>
              </w:rPr>
            </w:pPr>
            <w:r w:rsidRPr="003D14DD">
              <w:rPr>
                <w:sz w:val="20"/>
                <w:szCs w:val="20"/>
              </w:rPr>
              <w:t xml:space="preserve">Производственная практика, научно-исследовательская работа </w:t>
            </w:r>
          </w:p>
        </w:tc>
      </w:tr>
      <w:tr w:rsidR="00A078FE" w:rsidRPr="003D14DD" w:rsidTr="00475992">
        <w:trPr>
          <w:trHeight w:val="124"/>
        </w:trPr>
        <w:tc>
          <w:tcPr>
            <w:tcW w:w="2151" w:type="dxa"/>
            <w:vMerge/>
          </w:tcPr>
          <w:p w:rsidR="00A078FE" w:rsidRPr="003D14DD" w:rsidRDefault="00A078FE" w:rsidP="004D69F2">
            <w:pPr>
              <w:suppressAutoHyphens/>
              <w:overflowPunct w:val="0"/>
              <w:autoSpaceDE w:val="0"/>
              <w:autoSpaceDN w:val="0"/>
              <w:adjustRightInd w:val="0"/>
              <w:jc w:val="both"/>
              <w:rPr>
                <w:b/>
                <w:sz w:val="20"/>
                <w:szCs w:val="20"/>
              </w:rPr>
            </w:pPr>
          </w:p>
        </w:tc>
        <w:tc>
          <w:tcPr>
            <w:tcW w:w="2483" w:type="dxa"/>
            <w:vAlign w:val="center"/>
          </w:tcPr>
          <w:p w:rsidR="00A078FE" w:rsidRPr="003D14DD" w:rsidRDefault="00A078FE" w:rsidP="004D69F2">
            <w:pPr>
              <w:rPr>
                <w:sz w:val="20"/>
                <w:szCs w:val="20"/>
              </w:rPr>
            </w:pPr>
            <w:r w:rsidRPr="003D14DD">
              <w:rPr>
                <w:sz w:val="20"/>
                <w:szCs w:val="20"/>
              </w:rPr>
              <w:t>Разработка электронных образовательных ресурсов</w:t>
            </w:r>
          </w:p>
        </w:tc>
        <w:tc>
          <w:tcPr>
            <w:tcW w:w="2367" w:type="dxa"/>
            <w:vAlign w:val="center"/>
          </w:tcPr>
          <w:p w:rsidR="00A078FE" w:rsidRPr="003D14DD" w:rsidRDefault="00A078FE" w:rsidP="004D69F2">
            <w:pPr>
              <w:rPr>
                <w:sz w:val="20"/>
                <w:szCs w:val="20"/>
              </w:rPr>
            </w:pPr>
            <w:r w:rsidRPr="003D14DD">
              <w:rPr>
                <w:sz w:val="20"/>
                <w:szCs w:val="20"/>
              </w:rPr>
              <w:t>Производственная практика, педагогическая</w:t>
            </w:r>
          </w:p>
        </w:tc>
        <w:tc>
          <w:tcPr>
            <w:tcW w:w="2344" w:type="dxa"/>
            <w:vAlign w:val="center"/>
          </w:tcPr>
          <w:p w:rsidR="00A078FE" w:rsidRPr="003D14DD" w:rsidRDefault="00A078FE" w:rsidP="004D69F2">
            <w:pPr>
              <w:rPr>
                <w:sz w:val="20"/>
                <w:szCs w:val="20"/>
              </w:rPr>
            </w:pPr>
            <w:r w:rsidRPr="003D14DD">
              <w:rPr>
                <w:sz w:val="20"/>
                <w:szCs w:val="20"/>
              </w:rPr>
              <w:t xml:space="preserve">Выполнение и защита выпускной квалификационной работы </w:t>
            </w:r>
          </w:p>
        </w:tc>
      </w:tr>
      <w:tr w:rsidR="00A078FE" w:rsidRPr="003D14DD" w:rsidTr="00475992">
        <w:trPr>
          <w:trHeight w:val="283"/>
        </w:trPr>
        <w:tc>
          <w:tcPr>
            <w:tcW w:w="2151" w:type="dxa"/>
            <w:vMerge/>
          </w:tcPr>
          <w:p w:rsidR="00A078FE" w:rsidRPr="003D14DD" w:rsidRDefault="00A078FE" w:rsidP="004D69F2">
            <w:pPr>
              <w:suppressAutoHyphens/>
              <w:overflowPunct w:val="0"/>
              <w:autoSpaceDE w:val="0"/>
              <w:autoSpaceDN w:val="0"/>
              <w:adjustRightInd w:val="0"/>
              <w:jc w:val="both"/>
              <w:rPr>
                <w:b/>
                <w:sz w:val="20"/>
                <w:szCs w:val="20"/>
              </w:rPr>
            </w:pPr>
          </w:p>
        </w:tc>
        <w:tc>
          <w:tcPr>
            <w:tcW w:w="2483" w:type="dxa"/>
            <w:vAlign w:val="center"/>
          </w:tcPr>
          <w:p w:rsidR="00A078FE" w:rsidRPr="003D14DD" w:rsidRDefault="00A078FE" w:rsidP="004D69F2">
            <w:pPr>
              <w:rPr>
                <w:sz w:val="20"/>
                <w:szCs w:val="20"/>
              </w:rPr>
            </w:pPr>
            <w:r w:rsidRPr="003D14DD">
              <w:rPr>
                <w:sz w:val="20"/>
                <w:szCs w:val="20"/>
              </w:rPr>
              <w:t>Адаптивные информационные и коммуникационные технологии</w:t>
            </w:r>
          </w:p>
        </w:tc>
        <w:tc>
          <w:tcPr>
            <w:tcW w:w="2367" w:type="dxa"/>
            <w:vAlign w:val="center"/>
          </w:tcPr>
          <w:p w:rsidR="00A078FE" w:rsidRPr="003D14DD" w:rsidRDefault="00A078FE" w:rsidP="004D69F2">
            <w:pPr>
              <w:rPr>
                <w:sz w:val="20"/>
                <w:szCs w:val="20"/>
              </w:rPr>
            </w:pPr>
          </w:p>
        </w:tc>
        <w:tc>
          <w:tcPr>
            <w:tcW w:w="2344" w:type="dxa"/>
            <w:vAlign w:val="center"/>
          </w:tcPr>
          <w:p w:rsidR="00A078FE" w:rsidRPr="003D14DD" w:rsidRDefault="00A078FE" w:rsidP="004D69F2">
            <w:pPr>
              <w:rPr>
                <w:sz w:val="20"/>
                <w:szCs w:val="20"/>
              </w:rPr>
            </w:pPr>
          </w:p>
        </w:tc>
      </w:tr>
    </w:tbl>
    <w:p w:rsidR="00A078FE" w:rsidRPr="003D14DD" w:rsidRDefault="00A078FE" w:rsidP="00A078FE">
      <w:pPr>
        <w:tabs>
          <w:tab w:val="left" w:pos="900"/>
        </w:tabs>
        <w:suppressAutoHyphens/>
        <w:jc w:val="both"/>
        <w:rPr>
          <w:sz w:val="20"/>
          <w:szCs w:val="20"/>
        </w:rPr>
      </w:pPr>
    </w:p>
    <w:p w:rsidR="00A078FE" w:rsidRPr="003D14DD" w:rsidRDefault="00A078FE" w:rsidP="00A078FE">
      <w:pPr>
        <w:ind w:firstLine="709"/>
        <w:rPr>
          <w:b/>
          <w:sz w:val="20"/>
          <w:szCs w:val="20"/>
        </w:rPr>
      </w:pPr>
    </w:p>
    <w:p w:rsidR="00A078FE" w:rsidRPr="003D14DD" w:rsidRDefault="00A078FE" w:rsidP="00A078FE">
      <w:pPr>
        <w:ind w:firstLine="709"/>
        <w:rPr>
          <w:b/>
          <w:sz w:val="20"/>
          <w:szCs w:val="20"/>
        </w:rPr>
      </w:pPr>
      <w:r w:rsidRPr="003D14DD">
        <w:rPr>
          <w:b/>
          <w:sz w:val="20"/>
          <w:szCs w:val="20"/>
        </w:rPr>
        <w:t xml:space="preserve">4. Объем дисциплины и виды учебной работы </w:t>
      </w:r>
    </w:p>
    <w:p w:rsidR="00A078FE" w:rsidRPr="003D14DD" w:rsidRDefault="00A078FE" w:rsidP="00A078FE">
      <w:pPr>
        <w:ind w:firstLine="709"/>
        <w:rPr>
          <w:b/>
          <w:sz w:val="20"/>
          <w:szCs w:val="20"/>
        </w:rPr>
      </w:pPr>
    </w:p>
    <w:p w:rsidR="00A078FE" w:rsidRPr="003D14DD" w:rsidRDefault="00A078FE" w:rsidP="00A078FE">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A078FE" w:rsidRPr="003D14DD" w:rsidRDefault="00A078FE" w:rsidP="00A078FE">
      <w:pPr>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078FE" w:rsidRPr="003D14DD" w:rsidTr="004D69F2">
        <w:tc>
          <w:tcPr>
            <w:tcW w:w="766" w:type="dxa"/>
            <w:vMerge w:val="restart"/>
            <w:vAlign w:val="center"/>
          </w:tcPr>
          <w:p w:rsidR="00A078FE" w:rsidRPr="003D14DD" w:rsidRDefault="00A078FE" w:rsidP="004D69F2">
            <w:pPr>
              <w:pStyle w:val="afff7"/>
              <w:suppressAutoHyphens/>
              <w:snapToGrid w:val="0"/>
              <w:jc w:val="center"/>
              <w:rPr>
                <w:b/>
                <w:sz w:val="20"/>
                <w:szCs w:val="20"/>
              </w:rPr>
            </w:pPr>
            <w:r w:rsidRPr="003D14DD">
              <w:rPr>
                <w:b/>
                <w:sz w:val="20"/>
                <w:szCs w:val="20"/>
              </w:rPr>
              <w:t>№ п/п</w:t>
            </w:r>
          </w:p>
        </w:tc>
        <w:tc>
          <w:tcPr>
            <w:tcW w:w="4742" w:type="dxa"/>
            <w:vMerge w:val="restart"/>
            <w:vAlign w:val="center"/>
          </w:tcPr>
          <w:p w:rsidR="00A078FE" w:rsidRPr="003D14DD" w:rsidRDefault="00A078FE"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A078FE" w:rsidRPr="003D14DD" w:rsidRDefault="00A078FE"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A078FE" w:rsidRPr="003D14DD" w:rsidTr="004D69F2">
        <w:tc>
          <w:tcPr>
            <w:tcW w:w="766" w:type="dxa"/>
            <w:vMerge/>
          </w:tcPr>
          <w:p w:rsidR="00A078FE" w:rsidRPr="003D14DD" w:rsidRDefault="00A078FE" w:rsidP="004D69F2">
            <w:pPr>
              <w:tabs>
                <w:tab w:val="left" w:pos="900"/>
              </w:tabs>
              <w:rPr>
                <w:b/>
                <w:sz w:val="20"/>
                <w:szCs w:val="20"/>
              </w:rPr>
            </w:pPr>
          </w:p>
        </w:tc>
        <w:tc>
          <w:tcPr>
            <w:tcW w:w="4742" w:type="dxa"/>
            <w:vMerge/>
          </w:tcPr>
          <w:p w:rsidR="00A078FE" w:rsidRPr="003D14DD" w:rsidRDefault="00A078FE" w:rsidP="004D69F2">
            <w:pPr>
              <w:tabs>
                <w:tab w:val="left" w:pos="900"/>
              </w:tabs>
              <w:rPr>
                <w:b/>
                <w:sz w:val="20"/>
                <w:szCs w:val="20"/>
              </w:rPr>
            </w:pPr>
          </w:p>
        </w:tc>
        <w:tc>
          <w:tcPr>
            <w:tcW w:w="2139" w:type="dxa"/>
            <w:gridSpan w:val="2"/>
            <w:vAlign w:val="center"/>
          </w:tcPr>
          <w:p w:rsidR="00A078FE" w:rsidRPr="003D14DD" w:rsidRDefault="00A078FE"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A078FE" w:rsidRPr="003D14DD" w:rsidRDefault="00A078FE" w:rsidP="004D69F2">
            <w:pPr>
              <w:pStyle w:val="afff7"/>
              <w:suppressAutoHyphens/>
              <w:snapToGrid w:val="0"/>
              <w:ind w:right="-80"/>
              <w:jc w:val="center"/>
              <w:rPr>
                <w:b/>
                <w:sz w:val="20"/>
                <w:szCs w:val="20"/>
              </w:rPr>
            </w:pPr>
            <w:r w:rsidRPr="003D14DD">
              <w:rPr>
                <w:b/>
                <w:sz w:val="20"/>
                <w:szCs w:val="20"/>
              </w:rPr>
              <w:t>Заочная</w:t>
            </w:r>
          </w:p>
        </w:tc>
      </w:tr>
      <w:tr w:rsidR="00A078FE" w:rsidRPr="003D14DD" w:rsidTr="004D69F2">
        <w:tc>
          <w:tcPr>
            <w:tcW w:w="766" w:type="dxa"/>
            <w:vMerge/>
          </w:tcPr>
          <w:p w:rsidR="00A078FE" w:rsidRPr="003D14DD" w:rsidRDefault="00A078FE" w:rsidP="004D69F2">
            <w:pPr>
              <w:tabs>
                <w:tab w:val="left" w:pos="900"/>
              </w:tabs>
              <w:rPr>
                <w:b/>
                <w:sz w:val="20"/>
                <w:szCs w:val="20"/>
              </w:rPr>
            </w:pPr>
          </w:p>
        </w:tc>
        <w:tc>
          <w:tcPr>
            <w:tcW w:w="4742" w:type="dxa"/>
            <w:vMerge/>
          </w:tcPr>
          <w:p w:rsidR="00A078FE" w:rsidRPr="003D14DD" w:rsidRDefault="00A078FE" w:rsidP="004D69F2">
            <w:pPr>
              <w:tabs>
                <w:tab w:val="left" w:pos="900"/>
              </w:tabs>
              <w:rPr>
                <w:b/>
                <w:sz w:val="20"/>
                <w:szCs w:val="20"/>
              </w:rPr>
            </w:pPr>
          </w:p>
        </w:tc>
        <w:tc>
          <w:tcPr>
            <w:tcW w:w="1069" w:type="dxa"/>
            <w:vAlign w:val="center"/>
          </w:tcPr>
          <w:p w:rsidR="00A078FE" w:rsidRPr="003D14DD" w:rsidRDefault="00A078FE" w:rsidP="004D69F2">
            <w:pPr>
              <w:tabs>
                <w:tab w:val="left" w:pos="900"/>
              </w:tabs>
              <w:jc w:val="center"/>
              <w:rPr>
                <w:b/>
                <w:sz w:val="20"/>
                <w:szCs w:val="20"/>
              </w:rPr>
            </w:pPr>
            <w:r w:rsidRPr="003D14DD">
              <w:rPr>
                <w:b/>
                <w:sz w:val="20"/>
                <w:szCs w:val="20"/>
              </w:rPr>
              <w:t>всего</w:t>
            </w:r>
          </w:p>
        </w:tc>
        <w:tc>
          <w:tcPr>
            <w:tcW w:w="1070" w:type="dxa"/>
            <w:vAlign w:val="center"/>
          </w:tcPr>
          <w:p w:rsidR="00A078FE" w:rsidRPr="003D14DD" w:rsidRDefault="00A078FE" w:rsidP="004D69F2">
            <w:pPr>
              <w:tabs>
                <w:tab w:val="left" w:pos="900"/>
              </w:tabs>
              <w:jc w:val="center"/>
              <w:rPr>
                <w:b/>
                <w:sz w:val="20"/>
                <w:szCs w:val="20"/>
              </w:rPr>
            </w:pPr>
            <w:r w:rsidRPr="003D14DD">
              <w:rPr>
                <w:b/>
                <w:sz w:val="20"/>
                <w:szCs w:val="20"/>
              </w:rPr>
              <w:t>в том числе</w:t>
            </w:r>
          </w:p>
        </w:tc>
        <w:tc>
          <w:tcPr>
            <w:tcW w:w="1069" w:type="dxa"/>
            <w:vAlign w:val="center"/>
          </w:tcPr>
          <w:p w:rsidR="00A078FE" w:rsidRPr="003D14DD" w:rsidRDefault="00A078FE" w:rsidP="004D69F2">
            <w:pPr>
              <w:tabs>
                <w:tab w:val="left" w:pos="900"/>
              </w:tabs>
              <w:jc w:val="center"/>
              <w:rPr>
                <w:b/>
                <w:sz w:val="20"/>
                <w:szCs w:val="20"/>
              </w:rPr>
            </w:pPr>
            <w:r w:rsidRPr="003D14DD">
              <w:rPr>
                <w:b/>
                <w:sz w:val="20"/>
                <w:szCs w:val="20"/>
              </w:rPr>
              <w:t>всего</w:t>
            </w:r>
          </w:p>
        </w:tc>
        <w:tc>
          <w:tcPr>
            <w:tcW w:w="1070" w:type="dxa"/>
            <w:vAlign w:val="center"/>
          </w:tcPr>
          <w:p w:rsidR="00A078FE" w:rsidRPr="003D14DD" w:rsidRDefault="00A078FE" w:rsidP="004D69F2">
            <w:pPr>
              <w:tabs>
                <w:tab w:val="left" w:pos="900"/>
              </w:tabs>
              <w:jc w:val="center"/>
              <w:rPr>
                <w:b/>
                <w:sz w:val="20"/>
                <w:szCs w:val="20"/>
              </w:rPr>
            </w:pPr>
            <w:r w:rsidRPr="003D14DD">
              <w:rPr>
                <w:b/>
                <w:sz w:val="20"/>
                <w:szCs w:val="20"/>
              </w:rPr>
              <w:t>в том числе</w:t>
            </w:r>
          </w:p>
        </w:tc>
      </w:tr>
      <w:tr w:rsidR="00A078FE" w:rsidRPr="003D14DD" w:rsidTr="004D69F2">
        <w:tc>
          <w:tcPr>
            <w:tcW w:w="766" w:type="dxa"/>
            <w:vMerge w:val="restart"/>
          </w:tcPr>
          <w:p w:rsidR="00A078FE" w:rsidRPr="003D14DD" w:rsidRDefault="00A078FE" w:rsidP="004D69F2">
            <w:pPr>
              <w:suppressAutoHyphens/>
              <w:snapToGrid w:val="0"/>
              <w:rPr>
                <w:b/>
                <w:sz w:val="20"/>
                <w:szCs w:val="20"/>
              </w:rPr>
            </w:pPr>
            <w:r w:rsidRPr="003D14DD">
              <w:rPr>
                <w:b/>
                <w:sz w:val="20"/>
                <w:szCs w:val="20"/>
              </w:rPr>
              <w:t>1</w:t>
            </w:r>
          </w:p>
        </w:tc>
        <w:tc>
          <w:tcPr>
            <w:tcW w:w="4742" w:type="dxa"/>
          </w:tcPr>
          <w:p w:rsidR="00A078FE" w:rsidRPr="003D14DD" w:rsidRDefault="00A078FE"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afff7"/>
              <w:suppressAutoHyphens/>
              <w:snapToGrid w:val="0"/>
              <w:ind w:right="312"/>
              <w:jc w:val="center"/>
              <w:rPr>
                <w:b/>
                <w:sz w:val="20"/>
                <w:szCs w:val="20"/>
              </w:rPr>
            </w:pPr>
          </w:p>
        </w:tc>
        <w:tc>
          <w:tcPr>
            <w:tcW w:w="1069" w:type="dxa"/>
          </w:tcPr>
          <w:p w:rsidR="00A078FE" w:rsidRPr="003D14DD" w:rsidRDefault="00A078FE" w:rsidP="004D69F2">
            <w:pPr>
              <w:pStyle w:val="afff7"/>
              <w:suppressAutoHyphens/>
              <w:snapToGrid w:val="0"/>
              <w:jc w:val="center"/>
              <w:rPr>
                <w:b/>
                <w:sz w:val="20"/>
                <w:szCs w:val="20"/>
              </w:rPr>
            </w:pPr>
            <w:r w:rsidRPr="003D14DD">
              <w:rPr>
                <w:b/>
                <w:sz w:val="20"/>
                <w:szCs w:val="20"/>
              </w:rPr>
              <w:t>14,2</w:t>
            </w:r>
          </w:p>
        </w:tc>
        <w:tc>
          <w:tcPr>
            <w:tcW w:w="1070" w:type="dxa"/>
          </w:tcPr>
          <w:p w:rsidR="00A078FE" w:rsidRPr="003D14DD" w:rsidRDefault="00A078FE" w:rsidP="004D69F2">
            <w:pPr>
              <w:pStyle w:val="afff7"/>
              <w:suppressAutoHyphens/>
              <w:snapToGrid w:val="0"/>
              <w:jc w:val="center"/>
              <w:rPr>
                <w:b/>
                <w:sz w:val="20"/>
                <w:szCs w:val="20"/>
              </w:rPr>
            </w:pPr>
          </w:p>
        </w:tc>
      </w:tr>
      <w:tr w:rsidR="00A078FE" w:rsidRPr="003D14DD" w:rsidTr="004D69F2">
        <w:tc>
          <w:tcPr>
            <w:tcW w:w="766" w:type="dxa"/>
            <w:vMerge/>
          </w:tcPr>
          <w:p w:rsidR="00A078FE" w:rsidRPr="003D14DD" w:rsidRDefault="00A078FE" w:rsidP="004D69F2">
            <w:pPr>
              <w:suppressAutoHyphens/>
              <w:snapToGrid w:val="0"/>
              <w:rPr>
                <w:b/>
                <w:sz w:val="20"/>
                <w:szCs w:val="20"/>
              </w:rPr>
            </w:pPr>
          </w:p>
        </w:tc>
        <w:tc>
          <w:tcPr>
            <w:tcW w:w="4742" w:type="dxa"/>
          </w:tcPr>
          <w:p w:rsidR="00A078FE" w:rsidRPr="003D14DD" w:rsidRDefault="00A078FE"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afff7"/>
              <w:suppressAutoHyphens/>
              <w:snapToGrid w:val="0"/>
              <w:ind w:right="312"/>
              <w:jc w:val="center"/>
              <w:rPr>
                <w:b/>
                <w:sz w:val="20"/>
                <w:szCs w:val="20"/>
              </w:rPr>
            </w:pPr>
          </w:p>
        </w:tc>
        <w:tc>
          <w:tcPr>
            <w:tcW w:w="1069" w:type="dxa"/>
          </w:tcPr>
          <w:p w:rsidR="00A078FE" w:rsidRPr="003D14DD" w:rsidRDefault="00A078FE" w:rsidP="004D69F2">
            <w:pPr>
              <w:pStyle w:val="afff7"/>
              <w:suppressAutoHyphens/>
              <w:snapToGrid w:val="0"/>
              <w:jc w:val="center"/>
              <w:rPr>
                <w:b/>
                <w:sz w:val="20"/>
                <w:szCs w:val="20"/>
              </w:rPr>
            </w:pPr>
          </w:p>
        </w:tc>
        <w:tc>
          <w:tcPr>
            <w:tcW w:w="1070" w:type="dxa"/>
          </w:tcPr>
          <w:p w:rsidR="00A078FE" w:rsidRPr="003D14DD" w:rsidRDefault="00A078FE" w:rsidP="004D69F2">
            <w:pPr>
              <w:pStyle w:val="afff7"/>
              <w:suppressAutoHyphens/>
              <w:snapToGrid w:val="0"/>
              <w:jc w:val="center"/>
              <w:rPr>
                <w:b/>
                <w:i/>
                <w:sz w:val="20"/>
                <w:szCs w:val="20"/>
              </w:rPr>
            </w:pPr>
            <w:r w:rsidRPr="003D14DD">
              <w:rPr>
                <w:b/>
                <w:i/>
                <w:sz w:val="20"/>
                <w:szCs w:val="20"/>
              </w:rPr>
              <w:t>4</w:t>
            </w: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1.1</w:t>
            </w:r>
          </w:p>
        </w:tc>
        <w:tc>
          <w:tcPr>
            <w:tcW w:w="4742" w:type="dxa"/>
          </w:tcPr>
          <w:p w:rsidR="00A078FE" w:rsidRPr="003D14DD" w:rsidRDefault="00A078FE" w:rsidP="004D69F2">
            <w:pPr>
              <w:suppressAutoHyphens/>
              <w:snapToGrid w:val="0"/>
              <w:rPr>
                <w:sz w:val="20"/>
                <w:szCs w:val="20"/>
              </w:rPr>
            </w:pPr>
            <w:r w:rsidRPr="003D14DD">
              <w:rPr>
                <w:sz w:val="20"/>
                <w:szCs w:val="20"/>
              </w:rPr>
              <w:t>занятия лекционного типа (лекции)</w:t>
            </w: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r w:rsidRPr="003D14DD">
              <w:rPr>
                <w:sz w:val="20"/>
                <w:szCs w:val="20"/>
              </w:rPr>
              <w:t>2</w:t>
            </w:r>
          </w:p>
        </w:tc>
        <w:tc>
          <w:tcPr>
            <w:tcW w:w="1070" w:type="dxa"/>
          </w:tcPr>
          <w:p w:rsidR="00A078FE" w:rsidRPr="003D14DD" w:rsidRDefault="00A078FE" w:rsidP="004D69F2">
            <w:pPr>
              <w:pStyle w:val="afff7"/>
              <w:suppressAutoHyphens/>
              <w:snapToGrid w:val="0"/>
              <w:jc w:val="center"/>
              <w:rPr>
                <w:sz w:val="20"/>
                <w:szCs w:val="20"/>
              </w:rPr>
            </w:pP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1.2</w:t>
            </w:r>
          </w:p>
        </w:tc>
        <w:tc>
          <w:tcPr>
            <w:tcW w:w="4742" w:type="dxa"/>
          </w:tcPr>
          <w:p w:rsidR="00A078FE" w:rsidRPr="003D14DD" w:rsidRDefault="00A078FE" w:rsidP="004D69F2">
            <w:pPr>
              <w:suppressAutoHyphens/>
              <w:snapToGrid w:val="0"/>
              <w:rPr>
                <w:sz w:val="20"/>
                <w:szCs w:val="20"/>
              </w:rPr>
            </w:pPr>
            <w:r w:rsidRPr="003D14DD">
              <w:rPr>
                <w:sz w:val="20"/>
                <w:szCs w:val="20"/>
              </w:rPr>
              <w:t xml:space="preserve">занятия семинарского типа (практические)*, </w:t>
            </w:r>
          </w:p>
          <w:p w:rsidR="00A078FE" w:rsidRPr="003D14DD" w:rsidRDefault="00A078FE" w:rsidP="004D69F2">
            <w:pPr>
              <w:suppressAutoHyphens/>
              <w:snapToGrid w:val="0"/>
              <w:rPr>
                <w:sz w:val="20"/>
                <w:szCs w:val="20"/>
              </w:rPr>
            </w:pPr>
            <w:r w:rsidRPr="003D14DD">
              <w:rPr>
                <w:sz w:val="20"/>
                <w:szCs w:val="20"/>
              </w:rPr>
              <w:t xml:space="preserve">в том числе: </w:t>
            </w:r>
          </w:p>
        </w:tc>
        <w:tc>
          <w:tcPr>
            <w:tcW w:w="1069" w:type="dxa"/>
          </w:tcPr>
          <w:p w:rsidR="00A078FE" w:rsidRPr="003D14DD" w:rsidRDefault="00A078FE" w:rsidP="004D69F2">
            <w:pPr>
              <w:suppressAutoHyphens/>
              <w:snapToGrid w:val="0"/>
              <w:jc w:val="center"/>
              <w:rPr>
                <w:sz w:val="20"/>
                <w:szCs w:val="20"/>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r w:rsidRPr="003D14DD">
              <w:rPr>
                <w:sz w:val="20"/>
                <w:szCs w:val="20"/>
              </w:rPr>
              <w:t>10</w:t>
            </w:r>
          </w:p>
        </w:tc>
        <w:tc>
          <w:tcPr>
            <w:tcW w:w="1070" w:type="dxa"/>
          </w:tcPr>
          <w:p w:rsidR="00A078FE" w:rsidRPr="003D14DD" w:rsidRDefault="00A078FE" w:rsidP="004D69F2">
            <w:pPr>
              <w:pStyle w:val="afff7"/>
              <w:suppressAutoHyphens/>
              <w:snapToGrid w:val="0"/>
              <w:jc w:val="center"/>
              <w:rPr>
                <w:sz w:val="20"/>
                <w:szCs w:val="20"/>
              </w:rPr>
            </w:pPr>
          </w:p>
        </w:tc>
      </w:tr>
      <w:tr w:rsidR="00A078FE" w:rsidRPr="003D14DD" w:rsidTr="004D69F2">
        <w:tc>
          <w:tcPr>
            <w:tcW w:w="766" w:type="dxa"/>
            <w:vMerge w:val="restart"/>
          </w:tcPr>
          <w:p w:rsidR="00A078FE" w:rsidRPr="003D14DD" w:rsidRDefault="00A078FE" w:rsidP="004D69F2">
            <w:pPr>
              <w:suppressAutoHyphens/>
              <w:snapToGrid w:val="0"/>
              <w:rPr>
                <w:sz w:val="20"/>
                <w:szCs w:val="20"/>
              </w:rPr>
            </w:pPr>
            <w:r w:rsidRPr="003D14DD">
              <w:rPr>
                <w:sz w:val="20"/>
                <w:szCs w:val="20"/>
              </w:rPr>
              <w:t>1.2.1</w:t>
            </w:r>
          </w:p>
        </w:tc>
        <w:tc>
          <w:tcPr>
            <w:tcW w:w="4742" w:type="dxa"/>
          </w:tcPr>
          <w:p w:rsidR="00A078FE" w:rsidRPr="003D14DD" w:rsidRDefault="00A078FE" w:rsidP="004D69F2">
            <w:pPr>
              <w:suppressAutoHyphens/>
              <w:snapToGrid w:val="0"/>
              <w:rPr>
                <w:sz w:val="20"/>
                <w:szCs w:val="20"/>
              </w:rPr>
            </w:pPr>
            <w:r w:rsidRPr="003D14DD">
              <w:rPr>
                <w:sz w:val="20"/>
                <w:szCs w:val="20"/>
              </w:rPr>
              <w:t xml:space="preserve">семинар-дискуссия, </w:t>
            </w:r>
          </w:p>
          <w:p w:rsidR="00A078FE" w:rsidRPr="003D14DD" w:rsidRDefault="00A078FE" w:rsidP="004D69F2">
            <w:pPr>
              <w:suppressAutoHyphens/>
              <w:snapToGrid w:val="0"/>
              <w:rPr>
                <w:sz w:val="20"/>
                <w:szCs w:val="20"/>
              </w:rPr>
            </w:pPr>
            <w:r w:rsidRPr="003D14DD">
              <w:rPr>
                <w:sz w:val="20"/>
                <w:szCs w:val="20"/>
              </w:rPr>
              <w:t>практические занятия</w:t>
            </w: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p>
          <w:p w:rsidR="00A078FE" w:rsidRPr="003D14DD" w:rsidRDefault="00A078FE" w:rsidP="004D69F2">
            <w:pPr>
              <w:pStyle w:val="afff7"/>
              <w:suppressAutoHyphens/>
              <w:snapToGrid w:val="0"/>
              <w:jc w:val="center"/>
              <w:rPr>
                <w:sz w:val="20"/>
                <w:szCs w:val="20"/>
              </w:rPr>
            </w:pPr>
          </w:p>
        </w:tc>
        <w:tc>
          <w:tcPr>
            <w:tcW w:w="1070" w:type="dxa"/>
          </w:tcPr>
          <w:p w:rsidR="00A078FE" w:rsidRPr="003D14DD" w:rsidRDefault="00A078FE" w:rsidP="004D69F2">
            <w:pPr>
              <w:pStyle w:val="afff7"/>
              <w:suppressAutoHyphens/>
              <w:snapToGrid w:val="0"/>
              <w:jc w:val="center"/>
              <w:rPr>
                <w:sz w:val="20"/>
                <w:szCs w:val="20"/>
              </w:rPr>
            </w:pPr>
            <w:r w:rsidRPr="003D14DD">
              <w:rPr>
                <w:sz w:val="20"/>
                <w:szCs w:val="20"/>
              </w:rPr>
              <w:t>0</w:t>
            </w:r>
          </w:p>
          <w:p w:rsidR="00A078FE" w:rsidRPr="003D14DD" w:rsidRDefault="00A078FE" w:rsidP="004D69F2">
            <w:pPr>
              <w:pStyle w:val="afff7"/>
              <w:suppressAutoHyphens/>
              <w:snapToGrid w:val="0"/>
              <w:jc w:val="center"/>
              <w:rPr>
                <w:sz w:val="20"/>
                <w:szCs w:val="20"/>
              </w:rPr>
            </w:pPr>
            <w:r w:rsidRPr="003D14DD">
              <w:rPr>
                <w:sz w:val="20"/>
                <w:szCs w:val="20"/>
              </w:rPr>
              <w:t>10</w:t>
            </w:r>
          </w:p>
        </w:tc>
      </w:tr>
      <w:tr w:rsidR="00A078FE" w:rsidRPr="003D14DD" w:rsidTr="004D69F2">
        <w:tc>
          <w:tcPr>
            <w:tcW w:w="766" w:type="dxa"/>
            <w:vMerge/>
          </w:tcPr>
          <w:p w:rsidR="00A078FE" w:rsidRPr="003D14DD" w:rsidRDefault="00A078FE" w:rsidP="004D69F2">
            <w:pPr>
              <w:suppressAutoHyphens/>
              <w:snapToGrid w:val="0"/>
              <w:rPr>
                <w:sz w:val="20"/>
                <w:szCs w:val="20"/>
              </w:rPr>
            </w:pPr>
          </w:p>
        </w:tc>
        <w:tc>
          <w:tcPr>
            <w:tcW w:w="4742" w:type="dxa"/>
          </w:tcPr>
          <w:p w:rsidR="00A078FE" w:rsidRPr="003D14DD" w:rsidRDefault="00A078FE" w:rsidP="004D69F2">
            <w:pPr>
              <w:suppressAutoHyphens/>
              <w:snapToGrid w:val="0"/>
              <w:rPr>
                <w:i/>
                <w:sz w:val="20"/>
                <w:szCs w:val="20"/>
              </w:rPr>
            </w:pPr>
            <w:r w:rsidRPr="003D14DD">
              <w:rPr>
                <w:i/>
                <w:sz w:val="20"/>
                <w:szCs w:val="20"/>
              </w:rPr>
              <w:t>в форме практической подготовки</w:t>
            </w: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p>
        </w:tc>
        <w:tc>
          <w:tcPr>
            <w:tcW w:w="1070" w:type="dxa"/>
          </w:tcPr>
          <w:p w:rsidR="00A078FE" w:rsidRPr="003D14DD" w:rsidRDefault="00A078FE" w:rsidP="004D69F2">
            <w:pPr>
              <w:pStyle w:val="afff7"/>
              <w:suppressAutoHyphens/>
              <w:snapToGrid w:val="0"/>
              <w:jc w:val="center"/>
              <w:rPr>
                <w:i/>
                <w:sz w:val="20"/>
                <w:szCs w:val="20"/>
              </w:rPr>
            </w:pPr>
            <w:r w:rsidRPr="003D14DD">
              <w:rPr>
                <w:i/>
                <w:sz w:val="20"/>
                <w:szCs w:val="20"/>
              </w:rPr>
              <w:t>4</w:t>
            </w: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1.2.2</w:t>
            </w:r>
          </w:p>
        </w:tc>
        <w:tc>
          <w:tcPr>
            <w:tcW w:w="4742" w:type="dxa"/>
          </w:tcPr>
          <w:p w:rsidR="00A078FE" w:rsidRPr="003D14DD" w:rsidRDefault="00A078FE"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p>
        </w:tc>
        <w:tc>
          <w:tcPr>
            <w:tcW w:w="1070" w:type="dxa"/>
          </w:tcPr>
          <w:p w:rsidR="00A078FE" w:rsidRPr="003D14DD" w:rsidRDefault="00A078FE" w:rsidP="004D69F2">
            <w:pPr>
              <w:pStyle w:val="afff7"/>
              <w:suppressAutoHyphens/>
              <w:snapToGrid w:val="0"/>
              <w:jc w:val="center"/>
              <w:rPr>
                <w:sz w:val="20"/>
                <w:szCs w:val="20"/>
              </w:rPr>
            </w:pP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1.2.3</w:t>
            </w:r>
          </w:p>
        </w:tc>
        <w:tc>
          <w:tcPr>
            <w:tcW w:w="4742" w:type="dxa"/>
          </w:tcPr>
          <w:p w:rsidR="00A078FE" w:rsidRPr="003D14DD" w:rsidRDefault="00A078FE"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A078FE" w:rsidRPr="003D14DD" w:rsidRDefault="00A078FE" w:rsidP="004D69F2">
            <w:pPr>
              <w:pStyle w:val="afff7"/>
              <w:suppressAutoHyphens/>
              <w:snapToGrid w:val="0"/>
              <w:jc w:val="center"/>
              <w:rPr>
                <w:sz w:val="20"/>
                <w:szCs w:val="20"/>
              </w:rPr>
            </w:pP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1.3</w:t>
            </w:r>
          </w:p>
        </w:tc>
        <w:tc>
          <w:tcPr>
            <w:tcW w:w="4742" w:type="dxa"/>
          </w:tcPr>
          <w:p w:rsidR="00A078FE" w:rsidRPr="003D14DD" w:rsidRDefault="00A078FE"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A078FE" w:rsidRPr="003D14DD" w:rsidRDefault="00A078FE" w:rsidP="004D69F2">
            <w:pPr>
              <w:pStyle w:val="afff7"/>
              <w:suppressAutoHyphens/>
              <w:snapToGrid w:val="0"/>
              <w:jc w:val="center"/>
              <w:rPr>
                <w:sz w:val="20"/>
                <w:szCs w:val="20"/>
              </w:rPr>
            </w:pP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2.2</w:t>
            </w: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1.3.1</w:t>
            </w:r>
          </w:p>
        </w:tc>
        <w:tc>
          <w:tcPr>
            <w:tcW w:w="4742" w:type="dxa"/>
          </w:tcPr>
          <w:p w:rsidR="00A078FE" w:rsidRPr="003D14DD" w:rsidRDefault="00A078FE" w:rsidP="004D69F2">
            <w:pPr>
              <w:suppressAutoHyphens/>
              <w:snapToGrid w:val="0"/>
              <w:rPr>
                <w:sz w:val="20"/>
                <w:szCs w:val="20"/>
              </w:rPr>
            </w:pPr>
            <w:r w:rsidRPr="003D14DD">
              <w:rPr>
                <w:sz w:val="20"/>
                <w:szCs w:val="20"/>
              </w:rPr>
              <w:t xml:space="preserve">консультации групповые </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w:t>
            </w: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sz w:val="20"/>
                <w:szCs w:val="20"/>
              </w:rPr>
              <w:t>1.3.2</w:t>
            </w:r>
          </w:p>
        </w:tc>
        <w:tc>
          <w:tcPr>
            <w:tcW w:w="4742" w:type="dxa"/>
          </w:tcPr>
          <w:p w:rsidR="00A078FE" w:rsidRPr="003D14DD" w:rsidRDefault="00A078FE"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0,2</w:t>
            </w:r>
          </w:p>
        </w:tc>
      </w:tr>
      <w:tr w:rsidR="00A078FE" w:rsidRPr="003D14DD" w:rsidTr="004D69F2">
        <w:tc>
          <w:tcPr>
            <w:tcW w:w="766" w:type="dxa"/>
          </w:tcPr>
          <w:p w:rsidR="00A078FE" w:rsidRPr="003D14DD" w:rsidRDefault="00A078FE" w:rsidP="004D69F2">
            <w:pPr>
              <w:suppressAutoHyphens/>
              <w:snapToGrid w:val="0"/>
              <w:rPr>
                <w:sz w:val="20"/>
                <w:szCs w:val="20"/>
              </w:rPr>
            </w:pPr>
            <w:r w:rsidRPr="003D14DD">
              <w:rPr>
                <w:b/>
                <w:sz w:val="20"/>
                <w:szCs w:val="20"/>
              </w:rPr>
              <w:t>2</w:t>
            </w:r>
          </w:p>
        </w:tc>
        <w:tc>
          <w:tcPr>
            <w:tcW w:w="4742" w:type="dxa"/>
          </w:tcPr>
          <w:p w:rsidR="00A078FE" w:rsidRPr="003D14DD" w:rsidRDefault="00A078FE" w:rsidP="004D69F2">
            <w:pPr>
              <w:suppressAutoHyphens/>
              <w:snapToGrid w:val="0"/>
              <w:rPr>
                <w:sz w:val="20"/>
                <w:szCs w:val="20"/>
              </w:rPr>
            </w:pPr>
            <w:r w:rsidRPr="003D14DD">
              <w:rPr>
                <w:b/>
                <w:sz w:val="20"/>
                <w:szCs w:val="20"/>
              </w:rPr>
              <w:t>Самостоятельная работа (всего)</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87</w:t>
            </w:r>
          </w:p>
        </w:tc>
        <w:tc>
          <w:tcPr>
            <w:tcW w:w="1070"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r>
      <w:tr w:rsidR="00A078FE" w:rsidRPr="003D14DD" w:rsidTr="004D69F2">
        <w:tc>
          <w:tcPr>
            <w:tcW w:w="766" w:type="dxa"/>
          </w:tcPr>
          <w:p w:rsidR="00A078FE" w:rsidRPr="003D14DD" w:rsidRDefault="00A078FE" w:rsidP="004D69F2">
            <w:pPr>
              <w:tabs>
                <w:tab w:val="center" w:pos="4677"/>
                <w:tab w:val="right" w:pos="9355"/>
              </w:tabs>
              <w:suppressAutoHyphens/>
              <w:rPr>
                <w:b/>
                <w:sz w:val="20"/>
                <w:szCs w:val="20"/>
              </w:rPr>
            </w:pPr>
            <w:r w:rsidRPr="003D14DD">
              <w:rPr>
                <w:sz w:val="20"/>
                <w:szCs w:val="20"/>
              </w:rPr>
              <w:t>2.1</w:t>
            </w:r>
          </w:p>
        </w:tc>
        <w:tc>
          <w:tcPr>
            <w:tcW w:w="4742" w:type="dxa"/>
          </w:tcPr>
          <w:p w:rsidR="00A078FE" w:rsidRPr="003D14DD" w:rsidRDefault="00A078FE"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afff7"/>
              <w:suppressAutoHyphens/>
              <w:snapToGrid w:val="0"/>
              <w:jc w:val="center"/>
              <w:rPr>
                <w:b/>
                <w:sz w:val="20"/>
                <w:szCs w:val="20"/>
              </w:rPr>
            </w:pPr>
          </w:p>
        </w:tc>
        <w:tc>
          <w:tcPr>
            <w:tcW w:w="1069" w:type="dxa"/>
          </w:tcPr>
          <w:p w:rsidR="00A078FE" w:rsidRPr="003D14DD" w:rsidRDefault="00A078FE" w:rsidP="004D69F2">
            <w:pPr>
              <w:pStyle w:val="afff7"/>
              <w:suppressAutoHyphens/>
              <w:snapToGrid w:val="0"/>
              <w:jc w:val="center"/>
              <w:rPr>
                <w:b/>
                <w:sz w:val="20"/>
                <w:szCs w:val="20"/>
              </w:rPr>
            </w:pPr>
            <w:r w:rsidRPr="003D14DD">
              <w:rPr>
                <w:sz w:val="20"/>
                <w:szCs w:val="20"/>
              </w:rPr>
              <w:t>87</w:t>
            </w:r>
          </w:p>
        </w:tc>
        <w:tc>
          <w:tcPr>
            <w:tcW w:w="1070" w:type="dxa"/>
          </w:tcPr>
          <w:p w:rsidR="00A078FE" w:rsidRPr="003D14DD" w:rsidRDefault="00A078FE" w:rsidP="004D69F2">
            <w:pPr>
              <w:pStyle w:val="afff7"/>
              <w:suppressAutoHyphens/>
              <w:snapToGrid w:val="0"/>
              <w:jc w:val="center"/>
              <w:rPr>
                <w:b/>
                <w:sz w:val="20"/>
                <w:szCs w:val="20"/>
              </w:rPr>
            </w:pPr>
          </w:p>
        </w:tc>
      </w:tr>
      <w:tr w:rsidR="00A078FE" w:rsidRPr="003D14DD" w:rsidTr="004D69F2">
        <w:tc>
          <w:tcPr>
            <w:tcW w:w="766" w:type="dxa"/>
          </w:tcPr>
          <w:p w:rsidR="00A078FE" w:rsidRPr="003D14DD" w:rsidRDefault="00A078FE" w:rsidP="004D69F2">
            <w:pPr>
              <w:suppressAutoHyphens/>
              <w:rPr>
                <w:sz w:val="20"/>
                <w:szCs w:val="20"/>
              </w:rPr>
            </w:pPr>
            <w:r w:rsidRPr="003D14DD">
              <w:rPr>
                <w:sz w:val="20"/>
                <w:szCs w:val="20"/>
              </w:rPr>
              <w:t>2.2</w:t>
            </w:r>
          </w:p>
        </w:tc>
        <w:tc>
          <w:tcPr>
            <w:tcW w:w="4742" w:type="dxa"/>
          </w:tcPr>
          <w:p w:rsidR="00A078FE" w:rsidRPr="003D14DD" w:rsidRDefault="00A078FE"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A078FE" w:rsidRPr="003D14DD" w:rsidRDefault="00A078FE" w:rsidP="004D69F2">
            <w:pPr>
              <w:pStyle w:val="afff7"/>
              <w:suppressAutoHyphens/>
              <w:snapToGrid w:val="0"/>
              <w:jc w:val="center"/>
              <w:rPr>
                <w:b/>
                <w:sz w:val="20"/>
                <w:szCs w:val="20"/>
              </w:rPr>
            </w:pPr>
          </w:p>
        </w:tc>
        <w:tc>
          <w:tcPr>
            <w:tcW w:w="1070" w:type="dxa"/>
          </w:tcPr>
          <w:p w:rsidR="00A078FE" w:rsidRPr="003D14DD" w:rsidRDefault="00A078FE" w:rsidP="004D69F2">
            <w:pPr>
              <w:pStyle w:val="afff7"/>
              <w:suppressAutoHyphens/>
              <w:snapToGrid w:val="0"/>
              <w:jc w:val="center"/>
              <w:rPr>
                <w:sz w:val="20"/>
                <w:szCs w:val="20"/>
              </w:rPr>
            </w:pPr>
          </w:p>
        </w:tc>
        <w:tc>
          <w:tcPr>
            <w:tcW w:w="1069" w:type="dxa"/>
          </w:tcPr>
          <w:p w:rsidR="00A078FE" w:rsidRPr="003D14DD" w:rsidRDefault="00A078FE" w:rsidP="004D69F2">
            <w:pPr>
              <w:pStyle w:val="afff7"/>
              <w:suppressAutoHyphens/>
              <w:snapToGrid w:val="0"/>
              <w:jc w:val="center"/>
              <w:rPr>
                <w:sz w:val="20"/>
                <w:szCs w:val="20"/>
              </w:rPr>
            </w:pPr>
            <w:r w:rsidRPr="003D14DD">
              <w:rPr>
                <w:b/>
                <w:sz w:val="20"/>
                <w:szCs w:val="20"/>
              </w:rPr>
              <w:t>6,8</w:t>
            </w:r>
          </w:p>
        </w:tc>
        <w:tc>
          <w:tcPr>
            <w:tcW w:w="1070" w:type="dxa"/>
          </w:tcPr>
          <w:p w:rsidR="00A078FE" w:rsidRPr="003D14DD" w:rsidRDefault="00A078FE" w:rsidP="004D69F2">
            <w:pPr>
              <w:pStyle w:val="afff7"/>
              <w:suppressAutoHyphens/>
              <w:snapToGrid w:val="0"/>
              <w:jc w:val="center"/>
              <w:rPr>
                <w:b/>
                <w:sz w:val="20"/>
                <w:szCs w:val="20"/>
              </w:rPr>
            </w:pPr>
          </w:p>
        </w:tc>
      </w:tr>
      <w:tr w:rsidR="00A078FE" w:rsidRPr="003D14DD" w:rsidTr="004D69F2">
        <w:tc>
          <w:tcPr>
            <w:tcW w:w="766" w:type="dxa"/>
            <w:vMerge w:val="restart"/>
          </w:tcPr>
          <w:p w:rsidR="00A078FE" w:rsidRPr="003D14DD" w:rsidRDefault="00A078FE" w:rsidP="004D69F2">
            <w:pPr>
              <w:suppressAutoHyphens/>
              <w:snapToGrid w:val="0"/>
              <w:rPr>
                <w:b/>
                <w:sz w:val="20"/>
                <w:szCs w:val="20"/>
              </w:rPr>
            </w:pPr>
            <w:r w:rsidRPr="003D14DD">
              <w:rPr>
                <w:b/>
                <w:sz w:val="20"/>
                <w:szCs w:val="20"/>
              </w:rPr>
              <w:t>3</w:t>
            </w:r>
          </w:p>
        </w:tc>
        <w:tc>
          <w:tcPr>
            <w:tcW w:w="4742" w:type="dxa"/>
            <w:vMerge w:val="restart"/>
          </w:tcPr>
          <w:p w:rsidR="00A078FE" w:rsidRPr="003D14DD" w:rsidRDefault="00A078FE"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A078FE" w:rsidRPr="003D14DD" w:rsidRDefault="00A078FE"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A078FE" w:rsidRPr="003D14DD" w:rsidRDefault="00A078FE" w:rsidP="004D69F2">
            <w:pPr>
              <w:suppressAutoHyphens/>
              <w:rPr>
                <w:sz w:val="20"/>
                <w:szCs w:val="20"/>
              </w:rPr>
            </w:pPr>
            <w:r w:rsidRPr="003D14DD">
              <w:rPr>
                <w:sz w:val="20"/>
                <w:szCs w:val="20"/>
              </w:rPr>
              <w:t>форма промежуточной аттестации</w:t>
            </w: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p>
        </w:tc>
        <w:tc>
          <w:tcPr>
            <w:tcW w:w="1070" w:type="dxa"/>
          </w:tcPr>
          <w:p w:rsidR="00A078FE" w:rsidRPr="003D14DD" w:rsidRDefault="00A078FE" w:rsidP="004D69F2">
            <w:pPr>
              <w:pStyle w:val="afff7"/>
              <w:suppressAutoHyphens/>
              <w:snapToGrid w:val="0"/>
              <w:jc w:val="center"/>
              <w:rPr>
                <w:b/>
                <w:sz w:val="20"/>
                <w:szCs w:val="20"/>
              </w:rPr>
            </w:pPr>
          </w:p>
        </w:tc>
        <w:tc>
          <w:tcPr>
            <w:tcW w:w="1069" w:type="dxa"/>
          </w:tcPr>
          <w:p w:rsidR="00A078FE" w:rsidRPr="003D14DD" w:rsidRDefault="00A078FE"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108</w:t>
            </w:r>
          </w:p>
        </w:tc>
        <w:tc>
          <w:tcPr>
            <w:tcW w:w="1070" w:type="dxa"/>
          </w:tcPr>
          <w:p w:rsidR="00A078FE" w:rsidRPr="003D14DD" w:rsidRDefault="00A078FE" w:rsidP="004D69F2">
            <w:pPr>
              <w:pStyle w:val="afff7"/>
              <w:suppressAutoHyphens/>
              <w:snapToGrid w:val="0"/>
              <w:jc w:val="center"/>
              <w:rPr>
                <w:b/>
                <w:sz w:val="20"/>
                <w:szCs w:val="20"/>
              </w:rPr>
            </w:pPr>
          </w:p>
        </w:tc>
      </w:tr>
      <w:tr w:rsidR="00A078FE" w:rsidRPr="003D14DD" w:rsidTr="004D69F2">
        <w:tc>
          <w:tcPr>
            <w:tcW w:w="766" w:type="dxa"/>
            <w:vMerge/>
          </w:tcPr>
          <w:p w:rsidR="00A078FE" w:rsidRPr="003D14DD" w:rsidRDefault="00A078FE" w:rsidP="004D69F2">
            <w:pPr>
              <w:suppressAutoHyphens/>
              <w:snapToGrid w:val="0"/>
              <w:rPr>
                <w:b/>
                <w:sz w:val="20"/>
                <w:szCs w:val="20"/>
              </w:rPr>
            </w:pPr>
          </w:p>
        </w:tc>
        <w:tc>
          <w:tcPr>
            <w:tcW w:w="4742" w:type="dxa"/>
            <w:vMerge/>
            <w:vAlign w:val="center"/>
          </w:tcPr>
          <w:p w:rsidR="00A078FE" w:rsidRPr="003D14DD" w:rsidRDefault="00A078FE" w:rsidP="004D69F2">
            <w:pPr>
              <w:suppressAutoHyphens/>
              <w:rPr>
                <w:sz w:val="20"/>
                <w:szCs w:val="20"/>
              </w:rPr>
            </w:pP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p>
        </w:tc>
        <w:tc>
          <w:tcPr>
            <w:tcW w:w="1070" w:type="dxa"/>
          </w:tcPr>
          <w:p w:rsidR="00A078FE" w:rsidRPr="003D14DD" w:rsidRDefault="00A078FE" w:rsidP="004D69F2">
            <w:pPr>
              <w:pStyle w:val="afff7"/>
              <w:suppressAutoHyphens/>
              <w:snapToGrid w:val="0"/>
              <w:jc w:val="center"/>
              <w:rPr>
                <w:b/>
                <w:sz w:val="20"/>
                <w:szCs w:val="20"/>
              </w:rPr>
            </w:pPr>
          </w:p>
        </w:tc>
        <w:tc>
          <w:tcPr>
            <w:tcW w:w="1069" w:type="dxa"/>
          </w:tcPr>
          <w:p w:rsidR="00A078FE" w:rsidRPr="003D14DD" w:rsidRDefault="00A078FE"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3</w:t>
            </w:r>
          </w:p>
        </w:tc>
        <w:tc>
          <w:tcPr>
            <w:tcW w:w="1070" w:type="dxa"/>
          </w:tcPr>
          <w:p w:rsidR="00A078FE" w:rsidRPr="003D14DD" w:rsidRDefault="00A078FE" w:rsidP="004D69F2">
            <w:pPr>
              <w:pStyle w:val="afff7"/>
              <w:suppressAutoHyphens/>
              <w:snapToGrid w:val="0"/>
              <w:jc w:val="center"/>
              <w:rPr>
                <w:b/>
                <w:sz w:val="20"/>
                <w:szCs w:val="20"/>
              </w:rPr>
            </w:pPr>
          </w:p>
        </w:tc>
      </w:tr>
      <w:tr w:rsidR="00A078FE" w:rsidRPr="003D14DD" w:rsidTr="004D69F2">
        <w:tc>
          <w:tcPr>
            <w:tcW w:w="766" w:type="dxa"/>
            <w:vMerge/>
          </w:tcPr>
          <w:p w:rsidR="00A078FE" w:rsidRPr="003D14DD" w:rsidRDefault="00A078FE" w:rsidP="004D69F2">
            <w:pPr>
              <w:suppressAutoHyphens/>
              <w:snapToGrid w:val="0"/>
              <w:rPr>
                <w:b/>
                <w:sz w:val="20"/>
                <w:szCs w:val="20"/>
              </w:rPr>
            </w:pPr>
          </w:p>
        </w:tc>
        <w:tc>
          <w:tcPr>
            <w:tcW w:w="4742" w:type="dxa"/>
            <w:vMerge/>
            <w:vAlign w:val="center"/>
          </w:tcPr>
          <w:p w:rsidR="00A078FE" w:rsidRPr="003D14DD" w:rsidRDefault="00A078FE" w:rsidP="004D69F2">
            <w:pPr>
              <w:rPr>
                <w:sz w:val="20"/>
                <w:szCs w:val="20"/>
              </w:rPr>
            </w:pPr>
          </w:p>
        </w:tc>
        <w:tc>
          <w:tcPr>
            <w:tcW w:w="4278" w:type="dxa"/>
            <w:gridSpan w:val="4"/>
          </w:tcPr>
          <w:p w:rsidR="00A078FE" w:rsidRPr="003D14DD" w:rsidRDefault="00A078FE" w:rsidP="004D69F2">
            <w:pPr>
              <w:pStyle w:val="afff7"/>
              <w:suppressAutoHyphens/>
              <w:snapToGrid w:val="0"/>
              <w:jc w:val="center"/>
              <w:rPr>
                <w:sz w:val="20"/>
                <w:szCs w:val="20"/>
              </w:rPr>
            </w:pPr>
            <w:r w:rsidRPr="003D14DD">
              <w:rPr>
                <w:sz w:val="20"/>
                <w:szCs w:val="20"/>
              </w:rPr>
              <w:t>экзамен</w:t>
            </w:r>
          </w:p>
        </w:tc>
      </w:tr>
    </w:tbl>
    <w:p w:rsidR="00A078FE" w:rsidRPr="003D14DD" w:rsidRDefault="00A078FE" w:rsidP="00A078FE">
      <w:pPr>
        <w:rPr>
          <w:sz w:val="20"/>
          <w:szCs w:val="20"/>
        </w:rPr>
      </w:pPr>
      <w:r w:rsidRPr="003D14DD">
        <w:rPr>
          <w:sz w:val="20"/>
          <w:szCs w:val="20"/>
        </w:rPr>
        <w:t>*</w:t>
      </w:r>
    </w:p>
    <w:p w:rsidR="00A078FE" w:rsidRPr="003D14DD" w:rsidRDefault="00A078FE" w:rsidP="00A078FE">
      <w:pPr>
        <w:rPr>
          <w:sz w:val="20"/>
          <w:szCs w:val="20"/>
        </w:rPr>
      </w:pPr>
      <w:r w:rsidRPr="003D14DD">
        <w:rPr>
          <w:sz w:val="20"/>
          <w:szCs w:val="20"/>
        </w:rPr>
        <w:t>Семинар – семинар-дискуссия</w:t>
      </w:r>
    </w:p>
    <w:p w:rsidR="00A078FE" w:rsidRPr="003D14DD" w:rsidRDefault="00A078FE" w:rsidP="00A078FE">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078FE" w:rsidRPr="003D14DD" w:rsidRDefault="00A078FE" w:rsidP="00A078FE">
      <w:pPr>
        <w:rPr>
          <w:sz w:val="20"/>
          <w:szCs w:val="20"/>
        </w:rPr>
      </w:pPr>
      <w:r w:rsidRPr="003D14DD">
        <w:rPr>
          <w:sz w:val="20"/>
          <w:szCs w:val="20"/>
        </w:rPr>
        <w:t xml:space="preserve">ТТ - практическое занятие - тест-тренинг </w:t>
      </w:r>
    </w:p>
    <w:p w:rsidR="00A078FE" w:rsidRPr="003D14DD" w:rsidRDefault="00A078FE" w:rsidP="00A078FE">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A078FE" w:rsidRPr="003D14DD" w:rsidRDefault="00A078FE" w:rsidP="00A078FE">
      <w:pPr>
        <w:rPr>
          <w:sz w:val="20"/>
          <w:szCs w:val="20"/>
        </w:rPr>
      </w:pPr>
      <w:r w:rsidRPr="003D14DD">
        <w:rPr>
          <w:sz w:val="20"/>
          <w:szCs w:val="20"/>
        </w:rPr>
        <w:lastRenderedPageBreak/>
        <w:t>ЛС - практическое занятие - логическая схема</w:t>
      </w:r>
    </w:p>
    <w:p w:rsidR="00A078FE" w:rsidRPr="003D14DD" w:rsidRDefault="00A078FE" w:rsidP="00A078FE">
      <w:pPr>
        <w:rPr>
          <w:sz w:val="20"/>
          <w:szCs w:val="20"/>
        </w:rPr>
      </w:pPr>
      <w:r w:rsidRPr="003D14DD">
        <w:rPr>
          <w:sz w:val="20"/>
          <w:szCs w:val="20"/>
        </w:rPr>
        <w:t>УД - семинар-обсуждение устного доклада</w:t>
      </w:r>
    </w:p>
    <w:p w:rsidR="00A078FE" w:rsidRPr="003D14DD" w:rsidRDefault="00A078FE" w:rsidP="00A078FE">
      <w:pPr>
        <w:rPr>
          <w:sz w:val="20"/>
          <w:szCs w:val="20"/>
        </w:rPr>
      </w:pPr>
      <w:r w:rsidRPr="003D14DD">
        <w:rPr>
          <w:sz w:val="20"/>
          <w:szCs w:val="20"/>
        </w:rPr>
        <w:t xml:space="preserve">РФ – семинар-обсуждение реферата </w:t>
      </w:r>
    </w:p>
    <w:p w:rsidR="00A078FE" w:rsidRPr="003D14DD" w:rsidRDefault="00A078FE" w:rsidP="00A078FE">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A078FE" w:rsidRPr="003D14DD" w:rsidRDefault="00A078FE" w:rsidP="00A078FE">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A078FE" w:rsidRPr="003D14DD" w:rsidRDefault="00A078FE" w:rsidP="00A078FE">
      <w:pPr>
        <w:rPr>
          <w:sz w:val="20"/>
          <w:szCs w:val="20"/>
        </w:rPr>
      </w:pPr>
      <w:r w:rsidRPr="003D14DD">
        <w:rPr>
          <w:sz w:val="20"/>
          <w:szCs w:val="20"/>
        </w:rPr>
        <w:t xml:space="preserve">УЭ - семинар-обсуждение устного эссе </w:t>
      </w:r>
    </w:p>
    <w:p w:rsidR="00A078FE" w:rsidRPr="003D14DD" w:rsidRDefault="00A078FE" w:rsidP="00A078FE">
      <w:pPr>
        <w:rPr>
          <w:sz w:val="20"/>
          <w:szCs w:val="20"/>
        </w:rPr>
      </w:pPr>
      <w:r w:rsidRPr="003D14DD">
        <w:rPr>
          <w:sz w:val="20"/>
          <w:szCs w:val="20"/>
        </w:rPr>
        <w:t xml:space="preserve">АЛТ - практическое занятие - алгоритмический тренинг  </w:t>
      </w:r>
    </w:p>
    <w:p w:rsidR="00A078FE" w:rsidRPr="003D14DD" w:rsidRDefault="00A078FE" w:rsidP="00A078FE">
      <w:pPr>
        <w:ind w:firstLine="680"/>
        <w:rPr>
          <w:b/>
          <w:sz w:val="20"/>
          <w:szCs w:val="20"/>
        </w:rPr>
      </w:pPr>
    </w:p>
    <w:p w:rsidR="00A078FE" w:rsidRPr="003D14DD" w:rsidRDefault="00A078FE" w:rsidP="00A078FE">
      <w:pPr>
        <w:ind w:firstLine="680"/>
        <w:rPr>
          <w:b/>
          <w:sz w:val="20"/>
          <w:szCs w:val="20"/>
        </w:rPr>
      </w:pPr>
      <w:r w:rsidRPr="003D14DD">
        <w:rPr>
          <w:b/>
          <w:sz w:val="20"/>
          <w:szCs w:val="20"/>
        </w:rPr>
        <w:t>5. Содержание дисциплины</w:t>
      </w:r>
    </w:p>
    <w:p w:rsidR="00A078FE" w:rsidRPr="003D14DD" w:rsidRDefault="00A078FE" w:rsidP="00A078FE">
      <w:pPr>
        <w:ind w:firstLine="680"/>
        <w:rPr>
          <w:b/>
          <w:sz w:val="20"/>
          <w:szCs w:val="20"/>
        </w:rPr>
      </w:pPr>
      <w:r w:rsidRPr="003D14DD">
        <w:rPr>
          <w:b/>
          <w:sz w:val="20"/>
          <w:szCs w:val="20"/>
        </w:rPr>
        <w:t>5.1 Содержание разделов и тем</w:t>
      </w:r>
    </w:p>
    <w:p w:rsidR="00A078FE" w:rsidRPr="003D14DD" w:rsidRDefault="00A078FE" w:rsidP="00A078FE">
      <w:pPr>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0"/>
        <w:gridCol w:w="2169"/>
        <w:gridCol w:w="6585"/>
      </w:tblGrid>
      <w:tr w:rsidR="00A078FE" w:rsidRPr="003D14DD" w:rsidTr="004D69F2">
        <w:trPr>
          <w:tblHeader/>
        </w:trPr>
        <w:tc>
          <w:tcPr>
            <w:tcW w:w="265" w:type="pct"/>
            <w:vAlign w:val="center"/>
          </w:tcPr>
          <w:p w:rsidR="00A078FE" w:rsidRPr="003D14DD" w:rsidRDefault="00A078FE" w:rsidP="004D69F2">
            <w:pPr>
              <w:suppressAutoHyphens/>
              <w:jc w:val="center"/>
              <w:rPr>
                <w:sz w:val="20"/>
                <w:szCs w:val="20"/>
              </w:rPr>
            </w:pPr>
            <w:r w:rsidRPr="003D14DD">
              <w:rPr>
                <w:sz w:val="20"/>
                <w:szCs w:val="20"/>
              </w:rPr>
              <w:t>№ п/п</w:t>
            </w:r>
          </w:p>
        </w:tc>
        <w:tc>
          <w:tcPr>
            <w:tcW w:w="1173" w:type="pct"/>
            <w:vAlign w:val="center"/>
          </w:tcPr>
          <w:p w:rsidR="00A078FE" w:rsidRPr="003D14DD" w:rsidRDefault="00A078FE" w:rsidP="004D69F2">
            <w:pPr>
              <w:suppressAutoHyphens/>
              <w:jc w:val="center"/>
              <w:rPr>
                <w:sz w:val="20"/>
                <w:szCs w:val="20"/>
              </w:rPr>
            </w:pPr>
            <w:r w:rsidRPr="003D14DD">
              <w:rPr>
                <w:sz w:val="20"/>
                <w:szCs w:val="20"/>
              </w:rPr>
              <w:t>Наименование раздела дисциплины</w:t>
            </w:r>
          </w:p>
        </w:tc>
        <w:tc>
          <w:tcPr>
            <w:tcW w:w="3563" w:type="pct"/>
            <w:vAlign w:val="center"/>
          </w:tcPr>
          <w:p w:rsidR="00A078FE" w:rsidRPr="003D14DD" w:rsidRDefault="00A078FE" w:rsidP="004D69F2">
            <w:pPr>
              <w:suppressAutoHyphens/>
              <w:jc w:val="center"/>
              <w:rPr>
                <w:bCs/>
                <w:sz w:val="20"/>
                <w:szCs w:val="20"/>
              </w:rPr>
            </w:pPr>
            <w:r w:rsidRPr="003D14DD">
              <w:rPr>
                <w:bCs/>
                <w:sz w:val="20"/>
                <w:szCs w:val="20"/>
              </w:rPr>
              <w:t xml:space="preserve">Содержание раздела дисциплины  </w:t>
            </w:r>
          </w:p>
        </w:tc>
      </w:tr>
      <w:tr w:rsidR="00A078FE" w:rsidRPr="003D14DD" w:rsidTr="004D69F2">
        <w:tc>
          <w:tcPr>
            <w:tcW w:w="265" w:type="pct"/>
          </w:tcPr>
          <w:p w:rsidR="00A078FE" w:rsidRPr="003D14DD" w:rsidRDefault="00A078FE" w:rsidP="004D69F2">
            <w:pPr>
              <w:suppressAutoHyphens/>
              <w:jc w:val="center"/>
              <w:rPr>
                <w:sz w:val="20"/>
                <w:szCs w:val="20"/>
              </w:rPr>
            </w:pPr>
            <w:r w:rsidRPr="003D14DD">
              <w:rPr>
                <w:sz w:val="20"/>
                <w:szCs w:val="20"/>
              </w:rPr>
              <w:t>1</w:t>
            </w:r>
          </w:p>
        </w:tc>
        <w:tc>
          <w:tcPr>
            <w:tcW w:w="1173" w:type="pct"/>
          </w:tcPr>
          <w:p w:rsidR="00A078FE" w:rsidRPr="003D14DD" w:rsidRDefault="00A078FE" w:rsidP="004D69F2">
            <w:pPr>
              <w:rPr>
                <w:sz w:val="20"/>
                <w:szCs w:val="20"/>
              </w:rPr>
            </w:pPr>
            <w:r w:rsidRPr="003D14DD">
              <w:rPr>
                <w:sz w:val="20"/>
                <w:szCs w:val="20"/>
              </w:rPr>
              <w:t>Адаптированная компьютерная техника</w:t>
            </w:r>
          </w:p>
        </w:tc>
        <w:tc>
          <w:tcPr>
            <w:tcW w:w="3563" w:type="pct"/>
          </w:tcPr>
          <w:p w:rsidR="00A078FE" w:rsidRPr="003D14DD" w:rsidRDefault="00A078FE" w:rsidP="004D69F2">
            <w:pPr>
              <w:jc w:val="both"/>
              <w:rPr>
                <w:b/>
                <w:sz w:val="20"/>
                <w:szCs w:val="20"/>
              </w:rPr>
            </w:pPr>
            <w:r w:rsidRPr="003D14DD">
              <w:rPr>
                <w:b/>
                <w:sz w:val="20"/>
                <w:szCs w:val="20"/>
              </w:rPr>
              <w:t>Введение.</w:t>
            </w:r>
          </w:p>
          <w:p w:rsidR="00A078FE" w:rsidRPr="003D14DD" w:rsidRDefault="00A078FE" w:rsidP="004D69F2">
            <w:pPr>
              <w:jc w:val="both"/>
              <w:rPr>
                <w:sz w:val="20"/>
                <w:szCs w:val="20"/>
              </w:rPr>
            </w:pPr>
            <w:r w:rsidRPr="003D14DD">
              <w:rPr>
                <w:sz w:val="20"/>
                <w:szCs w:val="20"/>
              </w:rPr>
              <w:t>Современное состояние уровня и направлений развития технических и программных средств универсального и специального назначения.</w:t>
            </w:r>
          </w:p>
          <w:p w:rsidR="00A078FE" w:rsidRPr="003D14DD" w:rsidRDefault="00A078FE" w:rsidP="004D69F2">
            <w:pPr>
              <w:jc w:val="both"/>
              <w:rPr>
                <w:b/>
                <w:sz w:val="20"/>
                <w:szCs w:val="20"/>
              </w:rPr>
            </w:pPr>
            <w:proofErr w:type="spellStart"/>
            <w:r w:rsidRPr="003D14DD">
              <w:rPr>
                <w:b/>
                <w:sz w:val="20"/>
                <w:szCs w:val="20"/>
              </w:rPr>
              <w:t>Тифлотехнические</w:t>
            </w:r>
            <w:proofErr w:type="spellEnd"/>
            <w:r w:rsidRPr="003D14DD">
              <w:rPr>
                <w:b/>
                <w:sz w:val="20"/>
                <w:szCs w:val="20"/>
              </w:rPr>
              <w:t xml:space="preserve"> средства для студентов с нарушениями зрения.</w:t>
            </w:r>
          </w:p>
          <w:p w:rsidR="00A078FE" w:rsidRPr="003D14DD" w:rsidRDefault="00A078FE" w:rsidP="004D69F2">
            <w:pPr>
              <w:jc w:val="both"/>
              <w:rPr>
                <w:sz w:val="20"/>
                <w:szCs w:val="20"/>
              </w:rPr>
            </w:pPr>
            <w:proofErr w:type="spellStart"/>
            <w:r w:rsidRPr="003D14DD">
              <w:rPr>
                <w:sz w:val="20"/>
                <w:szCs w:val="20"/>
              </w:rPr>
              <w:t>Тифлотехнические</w:t>
            </w:r>
            <w:proofErr w:type="spellEnd"/>
            <w:r w:rsidRPr="003D14DD">
              <w:rPr>
                <w:sz w:val="20"/>
                <w:szCs w:val="20"/>
              </w:rPr>
              <w:t xml:space="preserve"> средства реабилитации. Приемы использования </w:t>
            </w:r>
            <w:proofErr w:type="spellStart"/>
            <w:r w:rsidRPr="003D14DD">
              <w:rPr>
                <w:sz w:val="20"/>
                <w:szCs w:val="20"/>
              </w:rPr>
              <w:t>тифлотехнических</w:t>
            </w:r>
            <w:proofErr w:type="spellEnd"/>
            <w:r w:rsidRPr="003D14DD">
              <w:rPr>
                <w:sz w:val="20"/>
                <w:szCs w:val="20"/>
              </w:rPr>
              <w:t xml:space="preserve"> средств реабилитации (для студентов с нарушениями зрения). Использование </w:t>
            </w:r>
            <w:proofErr w:type="spellStart"/>
            <w:r w:rsidRPr="003D14DD">
              <w:rPr>
                <w:sz w:val="20"/>
                <w:szCs w:val="20"/>
              </w:rPr>
              <w:t>брайлевской</w:t>
            </w:r>
            <w:proofErr w:type="spellEnd"/>
            <w:r w:rsidRPr="003D14DD">
              <w:rPr>
                <w:sz w:val="20"/>
                <w:szCs w:val="20"/>
              </w:rPr>
              <w:t xml:space="preserve"> техники, </w:t>
            </w:r>
            <w:proofErr w:type="spellStart"/>
            <w:r w:rsidRPr="003D14DD">
              <w:rPr>
                <w:sz w:val="20"/>
                <w:szCs w:val="20"/>
              </w:rPr>
              <w:t>видеоувеличителей</w:t>
            </w:r>
            <w:proofErr w:type="spellEnd"/>
            <w:r w:rsidRPr="003D14DD">
              <w:rPr>
                <w:sz w:val="20"/>
                <w:szCs w:val="20"/>
              </w:rPr>
              <w:t xml:space="preserve">, программ синтезаторов речи, программ </w:t>
            </w:r>
            <w:proofErr w:type="spellStart"/>
            <w:r w:rsidRPr="003D14DD">
              <w:rPr>
                <w:sz w:val="20"/>
                <w:szCs w:val="20"/>
              </w:rPr>
              <w:t>невизуального</w:t>
            </w:r>
            <w:proofErr w:type="spellEnd"/>
            <w:r w:rsidRPr="003D14DD">
              <w:rPr>
                <w:sz w:val="20"/>
                <w:szCs w:val="20"/>
              </w:rPr>
              <w:t xml:space="preserve"> доступа к информации.</w:t>
            </w:r>
          </w:p>
          <w:p w:rsidR="00A078FE" w:rsidRPr="003D14DD" w:rsidRDefault="00A078FE" w:rsidP="004D69F2">
            <w:pPr>
              <w:jc w:val="both"/>
              <w:rPr>
                <w:b/>
                <w:sz w:val="20"/>
                <w:szCs w:val="20"/>
              </w:rPr>
            </w:pPr>
            <w:proofErr w:type="spellStart"/>
            <w:r w:rsidRPr="003D14DD">
              <w:rPr>
                <w:b/>
                <w:sz w:val="20"/>
                <w:szCs w:val="20"/>
              </w:rPr>
              <w:t>Сурдотехнические</w:t>
            </w:r>
            <w:proofErr w:type="spellEnd"/>
            <w:r w:rsidRPr="003D14DD">
              <w:rPr>
                <w:b/>
                <w:sz w:val="20"/>
                <w:szCs w:val="20"/>
              </w:rPr>
              <w:t xml:space="preserve"> средства для студентов с нарушениями слуха.</w:t>
            </w:r>
          </w:p>
          <w:p w:rsidR="00A078FE" w:rsidRPr="003D14DD" w:rsidRDefault="00A078FE" w:rsidP="004D69F2">
            <w:pPr>
              <w:jc w:val="both"/>
              <w:rPr>
                <w:sz w:val="20"/>
                <w:szCs w:val="20"/>
              </w:rPr>
            </w:pPr>
            <w:proofErr w:type="spellStart"/>
            <w:r w:rsidRPr="003D14DD">
              <w:rPr>
                <w:sz w:val="20"/>
                <w:szCs w:val="20"/>
              </w:rPr>
              <w:t>Сурдотехнические</w:t>
            </w:r>
            <w:proofErr w:type="spellEnd"/>
            <w:r w:rsidRPr="003D14DD">
              <w:rPr>
                <w:sz w:val="20"/>
                <w:szCs w:val="20"/>
              </w:rPr>
              <w:t xml:space="preserve"> средства реабилитации. Приемы использования </w:t>
            </w:r>
            <w:proofErr w:type="spellStart"/>
            <w:r w:rsidRPr="003D14DD">
              <w:rPr>
                <w:sz w:val="20"/>
                <w:szCs w:val="20"/>
              </w:rPr>
              <w:t>сурдотехнических</w:t>
            </w:r>
            <w:proofErr w:type="spellEnd"/>
            <w:r w:rsidRPr="003D14DD">
              <w:rPr>
                <w:sz w:val="20"/>
                <w:szCs w:val="20"/>
              </w:rPr>
              <w:t xml:space="preserve"> средств реабилитации (для студентов с нарушениями слуха). Использование индивидуальных слуховых аппаратов и звукоусиливающей аппаратуры.</w:t>
            </w:r>
          </w:p>
          <w:p w:rsidR="00A078FE" w:rsidRPr="003D14DD" w:rsidRDefault="00A078FE" w:rsidP="004D69F2">
            <w:pPr>
              <w:jc w:val="both"/>
              <w:rPr>
                <w:b/>
                <w:sz w:val="20"/>
                <w:szCs w:val="20"/>
              </w:rPr>
            </w:pPr>
            <w:r w:rsidRPr="003D14DD">
              <w:rPr>
                <w:b/>
                <w:sz w:val="20"/>
                <w:szCs w:val="20"/>
              </w:rPr>
              <w:t>Компьютерная техника, оснащенная альтернативными устройствами ввода-вывода информации для студентов с нарушениями опорно-двигательного аппарата.</w:t>
            </w:r>
          </w:p>
          <w:p w:rsidR="00A078FE" w:rsidRPr="003D14DD" w:rsidRDefault="00A078FE" w:rsidP="004D69F2">
            <w:pPr>
              <w:autoSpaceDE w:val="0"/>
              <w:autoSpaceDN w:val="0"/>
              <w:adjustRightInd w:val="0"/>
              <w:jc w:val="both"/>
              <w:rPr>
                <w:sz w:val="20"/>
                <w:szCs w:val="20"/>
              </w:rPr>
            </w:pPr>
            <w:r w:rsidRPr="003D14DD">
              <w:rPr>
                <w:sz w:val="20"/>
                <w:szCs w:val="20"/>
              </w:rPr>
              <w:t>Приемы использования компьютерной техники, оснащенной альтернативными устройствами ввода-вывода информации (для студентов с нарушениями опорно-двигательного аппарата). Альтернативные клавиатуры, электронные указывающие устройства, устройства управления с помощью дыхания и глотания и т.п.</w:t>
            </w:r>
          </w:p>
        </w:tc>
      </w:tr>
      <w:tr w:rsidR="00A078FE" w:rsidRPr="003D14DD" w:rsidTr="004D69F2">
        <w:tc>
          <w:tcPr>
            <w:tcW w:w="265" w:type="pct"/>
          </w:tcPr>
          <w:p w:rsidR="00A078FE" w:rsidRPr="003D14DD" w:rsidRDefault="00A078FE" w:rsidP="004D69F2">
            <w:pPr>
              <w:suppressAutoHyphens/>
              <w:jc w:val="center"/>
              <w:rPr>
                <w:sz w:val="20"/>
                <w:szCs w:val="20"/>
              </w:rPr>
            </w:pPr>
            <w:r w:rsidRPr="003D14DD">
              <w:rPr>
                <w:sz w:val="20"/>
                <w:szCs w:val="20"/>
              </w:rPr>
              <w:t>2</w:t>
            </w:r>
          </w:p>
        </w:tc>
        <w:tc>
          <w:tcPr>
            <w:tcW w:w="1173" w:type="pct"/>
          </w:tcPr>
          <w:p w:rsidR="00A078FE" w:rsidRPr="003D14DD" w:rsidRDefault="00A078FE" w:rsidP="004D69F2">
            <w:pPr>
              <w:rPr>
                <w:sz w:val="20"/>
                <w:szCs w:val="20"/>
              </w:rPr>
            </w:pPr>
            <w:r w:rsidRPr="003D14DD">
              <w:rPr>
                <w:sz w:val="20"/>
                <w:szCs w:val="20"/>
              </w:rPr>
              <w:t>Особенности информационных технологий для пользователей с ограниченными возможностями</w:t>
            </w:r>
          </w:p>
        </w:tc>
        <w:tc>
          <w:tcPr>
            <w:tcW w:w="3563" w:type="pct"/>
          </w:tcPr>
          <w:p w:rsidR="00A078FE" w:rsidRPr="003D14DD" w:rsidRDefault="00A078FE" w:rsidP="004D69F2">
            <w:pPr>
              <w:autoSpaceDE w:val="0"/>
              <w:autoSpaceDN w:val="0"/>
              <w:adjustRightInd w:val="0"/>
              <w:jc w:val="both"/>
              <w:rPr>
                <w:b/>
                <w:sz w:val="20"/>
                <w:szCs w:val="20"/>
              </w:rPr>
            </w:pPr>
            <w:r w:rsidRPr="003D14DD">
              <w:rPr>
                <w:b/>
                <w:sz w:val="20"/>
                <w:szCs w:val="20"/>
              </w:rPr>
              <w:t>Специальные возможности ОС для пользователей с ограниченными возможностями.</w:t>
            </w:r>
          </w:p>
          <w:p w:rsidR="00A078FE" w:rsidRPr="003D14DD" w:rsidRDefault="00A078FE" w:rsidP="004D69F2">
            <w:pPr>
              <w:pStyle w:val="Default"/>
              <w:jc w:val="both"/>
              <w:rPr>
                <w:color w:val="auto"/>
                <w:sz w:val="20"/>
                <w:szCs w:val="20"/>
              </w:rPr>
            </w:pPr>
            <w:r w:rsidRPr="003D14DD">
              <w:rPr>
                <w:color w:val="auto"/>
                <w:sz w:val="20"/>
                <w:szCs w:val="20"/>
              </w:rPr>
              <w:t xml:space="preserve">Специальные возможности ОС для пользователей с ограниченными возможностями: экранный диктор, экранная лупа, высокая контрастность, скрытые подписи, клавиатура, мышь. Совместимые с </w:t>
            </w:r>
            <w:proofErr w:type="spellStart"/>
            <w:r w:rsidRPr="003D14DD">
              <w:rPr>
                <w:color w:val="auto"/>
                <w:sz w:val="20"/>
                <w:szCs w:val="20"/>
              </w:rPr>
              <w:t>Windows</w:t>
            </w:r>
            <w:proofErr w:type="spellEnd"/>
            <w:r w:rsidRPr="003D14DD">
              <w:rPr>
                <w:color w:val="auto"/>
                <w:sz w:val="20"/>
                <w:szCs w:val="20"/>
              </w:rPr>
              <w:t xml:space="preserve"> </w:t>
            </w:r>
            <w:proofErr w:type="spellStart"/>
            <w:r w:rsidRPr="003D14DD">
              <w:rPr>
                <w:color w:val="auto"/>
                <w:sz w:val="20"/>
                <w:szCs w:val="20"/>
              </w:rPr>
              <w:t>ассистивные</w:t>
            </w:r>
            <w:proofErr w:type="spellEnd"/>
            <w:r w:rsidRPr="003D14DD">
              <w:rPr>
                <w:color w:val="auto"/>
                <w:sz w:val="20"/>
                <w:szCs w:val="20"/>
              </w:rPr>
              <w:t xml:space="preserve"> технологии: программы распознавания речи, фильтры клавиатуры, сенсорные экраны, эргономичные клавиатуры и мыши, джойстики, трекболы, программы экранной клавиатуры и т.п.</w:t>
            </w:r>
          </w:p>
          <w:p w:rsidR="00A078FE" w:rsidRPr="003D14DD" w:rsidRDefault="00A078FE" w:rsidP="004D69F2">
            <w:pPr>
              <w:autoSpaceDE w:val="0"/>
              <w:autoSpaceDN w:val="0"/>
              <w:adjustRightInd w:val="0"/>
              <w:jc w:val="both"/>
              <w:rPr>
                <w:sz w:val="20"/>
                <w:szCs w:val="20"/>
              </w:rPr>
            </w:pPr>
            <w:r w:rsidRPr="003D14DD">
              <w:rPr>
                <w:b/>
                <w:sz w:val="20"/>
                <w:szCs w:val="20"/>
              </w:rPr>
              <w:t>Современные информационные технологии обработки информации для пользователей с ограниченными возможностями.</w:t>
            </w:r>
          </w:p>
          <w:p w:rsidR="00A078FE" w:rsidRPr="003D14DD" w:rsidRDefault="00A078FE" w:rsidP="004D69F2">
            <w:pPr>
              <w:autoSpaceDE w:val="0"/>
              <w:autoSpaceDN w:val="0"/>
              <w:adjustRightInd w:val="0"/>
              <w:jc w:val="both"/>
              <w:rPr>
                <w:sz w:val="20"/>
                <w:szCs w:val="20"/>
              </w:rPr>
            </w:pPr>
            <w:r w:rsidRPr="003D14DD">
              <w:rPr>
                <w:sz w:val="20"/>
                <w:szCs w:val="20"/>
              </w:rPr>
              <w:t>Основы современных информационных технологий переработки и преобразования текстовой, табличной, графической и другой информации для людей с ограниченными возможностями здоровья. Приёмы для адаптации текста в соответствии с особенностями и возможностями восприятия. Адаптивные способы работы в табличных процессорах. Адаптивные возможности программ создания презентаций. Адаптивные возможности обработки графической информации.</w:t>
            </w:r>
          </w:p>
        </w:tc>
      </w:tr>
      <w:tr w:rsidR="00A078FE" w:rsidRPr="003D14DD" w:rsidTr="004D69F2">
        <w:tc>
          <w:tcPr>
            <w:tcW w:w="265" w:type="pct"/>
          </w:tcPr>
          <w:p w:rsidR="00A078FE" w:rsidRPr="003D14DD" w:rsidRDefault="00A078FE" w:rsidP="004D69F2">
            <w:pPr>
              <w:suppressAutoHyphens/>
              <w:jc w:val="center"/>
              <w:rPr>
                <w:sz w:val="20"/>
                <w:szCs w:val="20"/>
              </w:rPr>
            </w:pPr>
            <w:r w:rsidRPr="003D14DD">
              <w:rPr>
                <w:sz w:val="20"/>
                <w:szCs w:val="20"/>
              </w:rPr>
              <w:t>3</w:t>
            </w:r>
          </w:p>
        </w:tc>
        <w:tc>
          <w:tcPr>
            <w:tcW w:w="1173" w:type="pct"/>
          </w:tcPr>
          <w:p w:rsidR="00A078FE" w:rsidRPr="003D14DD" w:rsidRDefault="00A078FE" w:rsidP="004D69F2">
            <w:pPr>
              <w:rPr>
                <w:sz w:val="20"/>
                <w:szCs w:val="20"/>
              </w:rPr>
            </w:pPr>
            <w:r w:rsidRPr="003D14DD">
              <w:rPr>
                <w:sz w:val="20"/>
                <w:szCs w:val="20"/>
              </w:rPr>
              <w:t>Коммуникационные технологии для пользователей с ограниченными возможностями</w:t>
            </w:r>
          </w:p>
        </w:tc>
        <w:tc>
          <w:tcPr>
            <w:tcW w:w="3563" w:type="pct"/>
          </w:tcPr>
          <w:p w:rsidR="00A078FE" w:rsidRPr="003D14DD" w:rsidRDefault="00A078FE" w:rsidP="004D69F2">
            <w:pPr>
              <w:jc w:val="both"/>
              <w:rPr>
                <w:b/>
                <w:sz w:val="20"/>
                <w:szCs w:val="20"/>
              </w:rPr>
            </w:pPr>
            <w:r w:rsidRPr="003D14DD">
              <w:rPr>
                <w:b/>
                <w:sz w:val="20"/>
                <w:szCs w:val="20"/>
              </w:rPr>
              <w:t>Современные коммуникационные технологии.</w:t>
            </w:r>
          </w:p>
          <w:p w:rsidR="00A078FE" w:rsidRPr="003D14DD" w:rsidRDefault="00A078FE" w:rsidP="004D69F2">
            <w:pPr>
              <w:autoSpaceDE w:val="0"/>
              <w:autoSpaceDN w:val="0"/>
              <w:adjustRightInd w:val="0"/>
              <w:jc w:val="both"/>
              <w:rPr>
                <w:sz w:val="20"/>
                <w:szCs w:val="20"/>
              </w:rPr>
            </w:pPr>
            <w:r w:rsidRPr="003D14DD">
              <w:rPr>
                <w:sz w:val="20"/>
                <w:szCs w:val="20"/>
              </w:rPr>
              <w:t>Технические и программные средства телекоммуникационных технологий. Поисковые системы. Поиск информации и преобразование ее в формат, наиболее подходящий для восприятия, с учетом ограничения здоровья. Работа с браузером. Организация коллективной деятельности (видео и телеконференции).</w:t>
            </w:r>
          </w:p>
          <w:p w:rsidR="00A078FE" w:rsidRPr="003D14DD" w:rsidRDefault="00A078FE" w:rsidP="004D69F2">
            <w:pPr>
              <w:jc w:val="both"/>
              <w:rPr>
                <w:b/>
                <w:sz w:val="20"/>
                <w:szCs w:val="20"/>
              </w:rPr>
            </w:pPr>
            <w:r w:rsidRPr="003D14DD">
              <w:rPr>
                <w:b/>
                <w:sz w:val="20"/>
                <w:szCs w:val="20"/>
              </w:rPr>
              <w:t>Технологии эффективного информационного поиска в Интернете.</w:t>
            </w:r>
          </w:p>
          <w:p w:rsidR="00A078FE" w:rsidRPr="003D14DD" w:rsidRDefault="00A078FE" w:rsidP="004D69F2">
            <w:pPr>
              <w:autoSpaceDE w:val="0"/>
              <w:autoSpaceDN w:val="0"/>
              <w:adjustRightInd w:val="0"/>
              <w:jc w:val="both"/>
              <w:rPr>
                <w:sz w:val="20"/>
                <w:szCs w:val="20"/>
              </w:rPr>
            </w:pPr>
            <w:r w:rsidRPr="003D14DD">
              <w:rPr>
                <w:sz w:val="20"/>
                <w:szCs w:val="20"/>
              </w:rPr>
              <w:t xml:space="preserve">Универсальные поисковые системы Интернет и библиографические ресурсы Интернет как информационные сервисы для автоматизации прикладных и информационных процессов. Методы и средства эффективного поиска научно-технической информации в Интернет. </w:t>
            </w:r>
            <w:r w:rsidRPr="003D14DD">
              <w:rPr>
                <w:sz w:val="20"/>
                <w:szCs w:val="20"/>
              </w:rPr>
              <w:lastRenderedPageBreak/>
              <w:t xml:space="preserve">Особенности воспроизведения аудио- и видеоинформации, получаемой через Интернет. Образовательные и научные порталы как информационные сервисы для автоматизации прикладных и информационных процессов. Современные информационные технологии в обучении людей со специальными потребностями. Методы и средства эффективного привлечения ресурсов компьютерных сетей в целях обучения. </w:t>
            </w:r>
          </w:p>
        </w:tc>
      </w:tr>
    </w:tbl>
    <w:p w:rsidR="00A078FE" w:rsidRPr="003D14DD" w:rsidRDefault="00A078FE" w:rsidP="00A078FE">
      <w:pPr>
        <w:ind w:firstLine="680"/>
        <w:rPr>
          <w:b/>
          <w:sz w:val="20"/>
          <w:szCs w:val="20"/>
        </w:rPr>
      </w:pPr>
    </w:p>
    <w:p w:rsidR="00A078FE" w:rsidRPr="003D14DD" w:rsidRDefault="00A078FE" w:rsidP="00A078FE">
      <w:pPr>
        <w:tabs>
          <w:tab w:val="left" w:pos="1080"/>
        </w:tabs>
        <w:ind w:firstLine="709"/>
        <w:rPr>
          <w:b/>
          <w:sz w:val="20"/>
          <w:szCs w:val="20"/>
        </w:rPr>
      </w:pPr>
      <w:r w:rsidRPr="003D14DD">
        <w:rPr>
          <w:b/>
          <w:sz w:val="20"/>
          <w:szCs w:val="20"/>
        </w:rPr>
        <w:t>5.2 Занятия лекционного и семинарского типа</w:t>
      </w:r>
    </w:p>
    <w:p w:rsidR="00A078FE" w:rsidRPr="003D14DD" w:rsidRDefault="00A078FE" w:rsidP="00A078FE">
      <w:pPr>
        <w:tabs>
          <w:tab w:val="left" w:pos="1080"/>
        </w:tabs>
        <w:ind w:firstLine="709"/>
        <w:rPr>
          <w:b/>
          <w:sz w:val="20"/>
          <w:szCs w:val="20"/>
        </w:rPr>
      </w:pPr>
      <w:r w:rsidRPr="003D14DD">
        <w:rPr>
          <w:b/>
          <w:sz w:val="20"/>
          <w:szCs w:val="20"/>
        </w:rPr>
        <w:t>5.2.1 Темы лекций</w:t>
      </w:r>
    </w:p>
    <w:p w:rsidR="00A078FE" w:rsidRPr="003D14DD" w:rsidRDefault="00A078FE" w:rsidP="00A078FE">
      <w:pPr>
        <w:tabs>
          <w:tab w:val="left" w:pos="1080"/>
        </w:tabs>
        <w:ind w:firstLine="709"/>
        <w:rPr>
          <w:b/>
          <w:sz w:val="20"/>
          <w:szCs w:val="20"/>
        </w:rPr>
      </w:pPr>
      <w:r w:rsidRPr="003D14DD">
        <w:rPr>
          <w:b/>
          <w:sz w:val="20"/>
          <w:szCs w:val="20"/>
        </w:rPr>
        <w:t>Раздел 1 «Адаптированная компьютерная техника»</w:t>
      </w:r>
    </w:p>
    <w:p w:rsidR="00A078FE" w:rsidRPr="003D14DD" w:rsidRDefault="00A078FE" w:rsidP="00A078FE">
      <w:pPr>
        <w:tabs>
          <w:tab w:val="left" w:pos="1080"/>
        </w:tabs>
        <w:ind w:firstLine="709"/>
        <w:rPr>
          <w:sz w:val="20"/>
          <w:szCs w:val="20"/>
        </w:rPr>
      </w:pPr>
      <w:r w:rsidRPr="003D14DD">
        <w:rPr>
          <w:sz w:val="20"/>
          <w:szCs w:val="20"/>
        </w:rPr>
        <w:t>1.</w:t>
      </w:r>
      <w:r w:rsidRPr="003D14DD">
        <w:rPr>
          <w:sz w:val="20"/>
          <w:szCs w:val="20"/>
        </w:rPr>
        <w:tab/>
        <w:t>Современное состояние и направления развития технических и программных средств специального назначения</w:t>
      </w:r>
    </w:p>
    <w:p w:rsidR="00A078FE" w:rsidRPr="003D14DD" w:rsidRDefault="00A078FE" w:rsidP="00A078FE">
      <w:pPr>
        <w:tabs>
          <w:tab w:val="left" w:pos="1080"/>
        </w:tabs>
        <w:ind w:firstLine="709"/>
        <w:rPr>
          <w:sz w:val="20"/>
          <w:szCs w:val="20"/>
        </w:rPr>
      </w:pPr>
      <w:r w:rsidRPr="003D14DD">
        <w:rPr>
          <w:sz w:val="20"/>
          <w:szCs w:val="20"/>
        </w:rPr>
        <w:t>2.</w:t>
      </w:r>
      <w:r w:rsidRPr="003D14DD">
        <w:rPr>
          <w:sz w:val="20"/>
          <w:szCs w:val="20"/>
        </w:rPr>
        <w:tab/>
      </w:r>
      <w:proofErr w:type="spellStart"/>
      <w:r w:rsidRPr="003D14DD">
        <w:rPr>
          <w:sz w:val="20"/>
          <w:szCs w:val="20"/>
        </w:rPr>
        <w:t>Тифлотехнические</w:t>
      </w:r>
      <w:proofErr w:type="spellEnd"/>
      <w:r w:rsidRPr="003D14DD">
        <w:rPr>
          <w:sz w:val="20"/>
          <w:szCs w:val="20"/>
        </w:rPr>
        <w:t xml:space="preserve"> и </w:t>
      </w:r>
      <w:proofErr w:type="spellStart"/>
      <w:r w:rsidRPr="003D14DD">
        <w:rPr>
          <w:sz w:val="20"/>
          <w:szCs w:val="20"/>
        </w:rPr>
        <w:t>сурдотехнические</w:t>
      </w:r>
      <w:proofErr w:type="spellEnd"/>
      <w:r w:rsidRPr="003D14DD">
        <w:rPr>
          <w:sz w:val="20"/>
          <w:szCs w:val="20"/>
        </w:rPr>
        <w:t xml:space="preserve"> средства реабилитации</w:t>
      </w:r>
    </w:p>
    <w:p w:rsidR="00A078FE" w:rsidRPr="003D14DD" w:rsidRDefault="00A078FE" w:rsidP="00A078FE">
      <w:pPr>
        <w:tabs>
          <w:tab w:val="left" w:pos="1080"/>
        </w:tabs>
        <w:ind w:firstLine="709"/>
        <w:rPr>
          <w:b/>
          <w:sz w:val="20"/>
          <w:szCs w:val="20"/>
        </w:rPr>
      </w:pPr>
    </w:p>
    <w:p w:rsidR="00A078FE" w:rsidRPr="003D14DD" w:rsidRDefault="00A078FE" w:rsidP="00A078FE">
      <w:pPr>
        <w:tabs>
          <w:tab w:val="left" w:pos="1080"/>
        </w:tabs>
        <w:ind w:firstLine="709"/>
        <w:rPr>
          <w:b/>
          <w:sz w:val="20"/>
          <w:szCs w:val="20"/>
        </w:rPr>
      </w:pPr>
      <w:r w:rsidRPr="003D14DD">
        <w:rPr>
          <w:b/>
          <w:sz w:val="20"/>
          <w:szCs w:val="20"/>
        </w:rPr>
        <w:t>Раздел 2 «Особенности информационных технологий для пользователей с ограниченными возможностями»</w:t>
      </w:r>
    </w:p>
    <w:p w:rsidR="00A078FE" w:rsidRPr="003D14DD" w:rsidRDefault="00A078FE" w:rsidP="00A078FE">
      <w:pPr>
        <w:tabs>
          <w:tab w:val="left" w:pos="1080"/>
        </w:tabs>
        <w:ind w:firstLine="709"/>
        <w:rPr>
          <w:sz w:val="20"/>
          <w:szCs w:val="20"/>
        </w:rPr>
      </w:pPr>
      <w:r w:rsidRPr="003D14DD">
        <w:rPr>
          <w:sz w:val="20"/>
          <w:szCs w:val="20"/>
        </w:rPr>
        <w:t>1.</w:t>
      </w:r>
      <w:r w:rsidRPr="003D14DD">
        <w:rPr>
          <w:sz w:val="20"/>
          <w:szCs w:val="20"/>
        </w:rPr>
        <w:tab/>
        <w:t xml:space="preserve">Специальные возможности ОС для пользователей с ограниченными возможностями </w:t>
      </w:r>
    </w:p>
    <w:p w:rsidR="00A078FE" w:rsidRPr="003D14DD" w:rsidRDefault="00A078FE" w:rsidP="00A078FE">
      <w:pPr>
        <w:tabs>
          <w:tab w:val="left" w:pos="1080"/>
        </w:tabs>
        <w:ind w:firstLine="709"/>
        <w:rPr>
          <w:sz w:val="20"/>
          <w:szCs w:val="20"/>
        </w:rPr>
      </w:pPr>
      <w:r w:rsidRPr="003D14DD">
        <w:rPr>
          <w:sz w:val="20"/>
          <w:szCs w:val="20"/>
        </w:rPr>
        <w:t>2.</w:t>
      </w:r>
      <w:r w:rsidRPr="003D14DD">
        <w:rPr>
          <w:sz w:val="20"/>
          <w:szCs w:val="20"/>
        </w:rPr>
        <w:tab/>
        <w:t>Современные информационные технологии обработки информации для пользователей с ограниченными возможностями</w:t>
      </w:r>
    </w:p>
    <w:p w:rsidR="00A078FE" w:rsidRPr="003D14DD" w:rsidRDefault="00A078FE" w:rsidP="00A078FE">
      <w:pPr>
        <w:tabs>
          <w:tab w:val="left" w:pos="1080"/>
        </w:tabs>
        <w:ind w:firstLine="709"/>
        <w:rPr>
          <w:b/>
          <w:sz w:val="20"/>
          <w:szCs w:val="20"/>
        </w:rPr>
      </w:pPr>
    </w:p>
    <w:p w:rsidR="00A078FE" w:rsidRPr="003D14DD" w:rsidRDefault="00A078FE" w:rsidP="00A078FE">
      <w:pPr>
        <w:tabs>
          <w:tab w:val="left" w:pos="1080"/>
        </w:tabs>
        <w:ind w:firstLine="709"/>
        <w:rPr>
          <w:b/>
          <w:sz w:val="20"/>
          <w:szCs w:val="20"/>
        </w:rPr>
      </w:pPr>
      <w:r w:rsidRPr="003D14DD">
        <w:rPr>
          <w:b/>
          <w:sz w:val="20"/>
          <w:szCs w:val="20"/>
        </w:rPr>
        <w:t>Раздел 3 «Коммуникационные технологии для пользователей с ограниченными возможностями»</w:t>
      </w:r>
    </w:p>
    <w:p w:rsidR="00A078FE" w:rsidRPr="003D14DD" w:rsidRDefault="00A078FE" w:rsidP="00A078FE">
      <w:pPr>
        <w:tabs>
          <w:tab w:val="left" w:pos="1080"/>
        </w:tabs>
        <w:ind w:firstLine="709"/>
        <w:rPr>
          <w:sz w:val="20"/>
          <w:szCs w:val="20"/>
        </w:rPr>
      </w:pPr>
      <w:r w:rsidRPr="003D14DD">
        <w:rPr>
          <w:sz w:val="20"/>
          <w:szCs w:val="20"/>
        </w:rPr>
        <w:t>1.</w:t>
      </w:r>
      <w:r w:rsidRPr="003D14DD">
        <w:rPr>
          <w:sz w:val="20"/>
          <w:szCs w:val="20"/>
        </w:rPr>
        <w:tab/>
        <w:t xml:space="preserve">Современные коммуникационные технологии </w:t>
      </w:r>
    </w:p>
    <w:p w:rsidR="00A078FE" w:rsidRPr="003D14DD" w:rsidRDefault="00A078FE" w:rsidP="00A078FE">
      <w:pPr>
        <w:tabs>
          <w:tab w:val="left" w:pos="1080"/>
        </w:tabs>
        <w:ind w:firstLine="709"/>
        <w:rPr>
          <w:sz w:val="20"/>
          <w:szCs w:val="20"/>
        </w:rPr>
      </w:pPr>
      <w:r w:rsidRPr="003D14DD">
        <w:rPr>
          <w:sz w:val="20"/>
          <w:szCs w:val="20"/>
        </w:rPr>
        <w:t>2.</w:t>
      </w:r>
      <w:r w:rsidRPr="003D14DD">
        <w:rPr>
          <w:sz w:val="20"/>
          <w:szCs w:val="20"/>
        </w:rPr>
        <w:tab/>
        <w:t>Технологии эффективного информационного поиска в Интернете</w:t>
      </w:r>
    </w:p>
    <w:p w:rsidR="00A078FE" w:rsidRPr="003D14DD" w:rsidRDefault="00A078FE" w:rsidP="00A078FE">
      <w:pPr>
        <w:tabs>
          <w:tab w:val="left" w:pos="1080"/>
        </w:tabs>
        <w:ind w:firstLine="709"/>
        <w:rPr>
          <w:b/>
          <w:sz w:val="20"/>
          <w:szCs w:val="20"/>
        </w:rPr>
      </w:pPr>
      <w:r w:rsidRPr="003D14DD">
        <w:rPr>
          <w:b/>
          <w:sz w:val="20"/>
          <w:szCs w:val="20"/>
        </w:rPr>
        <w:t xml:space="preserve"> 5.2.2 Вопросы для обсуждения на семинарах и практических занятиях</w:t>
      </w:r>
    </w:p>
    <w:p w:rsidR="00A078FE" w:rsidRPr="003D14DD" w:rsidRDefault="00A078FE" w:rsidP="00A078FE">
      <w:pPr>
        <w:tabs>
          <w:tab w:val="left" w:pos="1080"/>
          <w:tab w:val="left" w:pos="1534"/>
        </w:tabs>
        <w:suppressAutoHyphens/>
        <w:ind w:firstLine="709"/>
        <w:jc w:val="both"/>
        <w:rPr>
          <w:b/>
          <w:iCs/>
          <w:sz w:val="20"/>
          <w:szCs w:val="20"/>
        </w:rPr>
      </w:pPr>
      <w:r w:rsidRPr="003D14DD">
        <w:rPr>
          <w:b/>
          <w:sz w:val="20"/>
          <w:szCs w:val="20"/>
        </w:rPr>
        <w:t>Раздел 1</w:t>
      </w:r>
      <w:r w:rsidRPr="003D14DD">
        <w:rPr>
          <w:b/>
          <w:bCs/>
          <w:iCs/>
          <w:sz w:val="20"/>
          <w:szCs w:val="20"/>
        </w:rPr>
        <w:t xml:space="preserve"> </w:t>
      </w:r>
      <w:r w:rsidRPr="003D14DD">
        <w:rPr>
          <w:b/>
          <w:iCs/>
          <w:sz w:val="20"/>
          <w:szCs w:val="20"/>
        </w:rPr>
        <w:t>«</w:t>
      </w:r>
      <w:r w:rsidRPr="003D14DD">
        <w:rPr>
          <w:b/>
          <w:sz w:val="20"/>
          <w:szCs w:val="20"/>
        </w:rPr>
        <w:t>Адаптированная компьютерная техника</w:t>
      </w:r>
      <w:r w:rsidRPr="003D14DD">
        <w:rPr>
          <w:b/>
          <w:iCs/>
          <w:sz w:val="20"/>
          <w:szCs w:val="20"/>
        </w:rPr>
        <w:t>»</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Направления развития технических и программных средств универсального назначения.</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Направления развития технических средств специального назначения.</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Направления развития программных средств специального назначения.</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 xml:space="preserve">Функции и задачи </w:t>
      </w:r>
      <w:proofErr w:type="spellStart"/>
      <w:r w:rsidRPr="003D14DD">
        <w:rPr>
          <w:bCs/>
          <w:iCs/>
          <w:sz w:val="20"/>
          <w:szCs w:val="20"/>
        </w:rPr>
        <w:t>тифлотехники</w:t>
      </w:r>
      <w:proofErr w:type="spellEnd"/>
      <w:r w:rsidRPr="003D14DD">
        <w:rPr>
          <w:bCs/>
          <w:iCs/>
          <w:sz w:val="20"/>
          <w:szCs w:val="20"/>
        </w:rPr>
        <w:t>.</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 xml:space="preserve">Виды и формы </w:t>
      </w:r>
      <w:proofErr w:type="spellStart"/>
      <w:r w:rsidRPr="003D14DD">
        <w:rPr>
          <w:bCs/>
          <w:iCs/>
          <w:sz w:val="20"/>
          <w:szCs w:val="20"/>
        </w:rPr>
        <w:t>тифлотехнические</w:t>
      </w:r>
      <w:proofErr w:type="spellEnd"/>
      <w:r w:rsidRPr="003D14DD">
        <w:rPr>
          <w:bCs/>
          <w:iCs/>
          <w:sz w:val="20"/>
          <w:szCs w:val="20"/>
        </w:rPr>
        <w:t xml:space="preserve"> средств.</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sz w:val="20"/>
          <w:szCs w:val="20"/>
        </w:rPr>
        <w:t xml:space="preserve">Использование </w:t>
      </w:r>
      <w:proofErr w:type="spellStart"/>
      <w:r w:rsidRPr="003D14DD">
        <w:rPr>
          <w:sz w:val="20"/>
          <w:szCs w:val="20"/>
        </w:rPr>
        <w:t>тифлотехнических</w:t>
      </w:r>
      <w:proofErr w:type="spellEnd"/>
      <w:r w:rsidRPr="003D14DD">
        <w:rPr>
          <w:sz w:val="20"/>
          <w:szCs w:val="20"/>
        </w:rPr>
        <w:t xml:space="preserve"> средств реабилитации (для студентов с нарушениями зрения).</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 xml:space="preserve">Классификация </w:t>
      </w:r>
      <w:proofErr w:type="spellStart"/>
      <w:r w:rsidRPr="003D14DD">
        <w:rPr>
          <w:bCs/>
          <w:iCs/>
          <w:sz w:val="20"/>
          <w:szCs w:val="20"/>
        </w:rPr>
        <w:t>сурдотехнических</w:t>
      </w:r>
      <w:proofErr w:type="spellEnd"/>
      <w:r w:rsidRPr="003D14DD">
        <w:rPr>
          <w:bCs/>
          <w:iCs/>
          <w:sz w:val="20"/>
          <w:szCs w:val="20"/>
        </w:rPr>
        <w:t xml:space="preserve"> средств.</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bCs/>
          <w:iCs/>
          <w:sz w:val="20"/>
          <w:szCs w:val="20"/>
        </w:rPr>
        <w:t>Использование звукоусиливающей аппаратуры.</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sz w:val="20"/>
          <w:szCs w:val="20"/>
        </w:rPr>
        <w:t xml:space="preserve">Использование </w:t>
      </w:r>
      <w:proofErr w:type="spellStart"/>
      <w:r w:rsidRPr="003D14DD">
        <w:rPr>
          <w:sz w:val="20"/>
          <w:szCs w:val="20"/>
        </w:rPr>
        <w:t>сурдотехнических</w:t>
      </w:r>
      <w:proofErr w:type="spellEnd"/>
      <w:r w:rsidRPr="003D14DD">
        <w:rPr>
          <w:sz w:val="20"/>
          <w:szCs w:val="20"/>
        </w:rPr>
        <w:t xml:space="preserve"> средств реабилитации (для студентов с нарушениями слуха).</w:t>
      </w:r>
    </w:p>
    <w:p w:rsidR="00A078FE" w:rsidRPr="003D14DD" w:rsidRDefault="00A078FE" w:rsidP="00A078FE">
      <w:pPr>
        <w:numPr>
          <w:ilvl w:val="0"/>
          <w:numId w:val="26"/>
        </w:numPr>
        <w:tabs>
          <w:tab w:val="left" w:pos="1080"/>
        </w:tabs>
        <w:suppressAutoHyphens/>
        <w:ind w:left="0" w:firstLine="709"/>
        <w:jc w:val="both"/>
        <w:rPr>
          <w:bCs/>
          <w:iCs/>
          <w:sz w:val="20"/>
          <w:szCs w:val="20"/>
        </w:rPr>
      </w:pPr>
      <w:r w:rsidRPr="003D14DD">
        <w:rPr>
          <w:sz w:val="20"/>
          <w:szCs w:val="20"/>
        </w:rPr>
        <w:t>Использование компьютерной техники, оснащенной альтернативными устройствами ввода-вывода информации (для студентов с нарушениями опорно-двигательного аппарата).</w:t>
      </w:r>
    </w:p>
    <w:p w:rsidR="00A078FE" w:rsidRPr="003D14DD" w:rsidRDefault="00A078FE" w:rsidP="00A078FE">
      <w:pPr>
        <w:tabs>
          <w:tab w:val="left" w:pos="1080"/>
          <w:tab w:val="left" w:pos="1534"/>
        </w:tabs>
        <w:suppressAutoHyphens/>
        <w:ind w:firstLine="709"/>
        <w:jc w:val="both"/>
        <w:rPr>
          <w:b/>
          <w:bCs/>
          <w:iCs/>
          <w:sz w:val="20"/>
          <w:szCs w:val="20"/>
        </w:rPr>
      </w:pPr>
    </w:p>
    <w:p w:rsidR="00A078FE" w:rsidRPr="003D14DD" w:rsidRDefault="00A078FE" w:rsidP="00A078FE">
      <w:pPr>
        <w:tabs>
          <w:tab w:val="left" w:pos="1080"/>
          <w:tab w:val="left" w:pos="1534"/>
        </w:tabs>
        <w:suppressAutoHyphens/>
        <w:ind w:firstLine="709"/>
        <w:jc w:val="both"/>
        <w:rPr>
          <w:b/>
          <w:iCs/>
          <w:sz w:val="20"/>
          <w:szCs w:val="20"/>
        </w:rPr>
      </w:pPr>
      <w:r w:rsidRPr="003D14DD">
        <w:rPr>
          <w:b/>
          <w:bCs/>
          <w:iCs/>
          <w:sz w:val="20"/>
          <w:szCs w:val="20"/>
        </w:rPr>
        <w:t xml:space="preserve">Раздел 2 </w:t>
      </w:r>
      <w:r w:rsidRPr="003D14DD">
        <w:rPr>
          <w:b/>
          <w:iCs/>
          <w:sz w:val="20"/>
          <w:szCs w:val="20"/>
        </w:rPr>
        <w:t>«</w:t>
      </w:r>
      <w:r w:rsidRPr="003D14DD">
        <w:rPr>
          <w:b/>
          <w:sz w:val="20"/>
          <w:szCs w:val="20"/>
        </w:rPr>
        <w:t>Особенности информационных технологий для пользователей с ограниченными возможностями</w:t>
      </w:r>
      <w:r w:rsidRPr="003D14DD">
        <w:rPr>
          <w:b/>
          <w:iCs/>
          <w:sz w:val="20"/>
          <w:szCs w:val="20"/>
        </w:rPr>
        <w:t>»</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Назначение и функции ОС.</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 xml:space="preserve">Функции системы </w:t>
      </w:r>
      <w:proofErr w:type="spellStart"/>
      <w:r w:rsidRPr="003D14DD">
        <w:rPr>
          <w:bCs/>
          <w:iCs/>
          <w:sz w:val="20"/>
          <w:szCs w:val="20"/>
        </w:rPr>
        <w:t>Windows</w:t>
      </w:r>
      <w:proofErr w:type="spellEnd"/>
      <w:r w:rsidRPr="003D14DD">
        <w:rPr>
          <w:bCs/>
          <w:iCs/>
          <w:sz w:val="20"/>
          <w:szCs w:val="20"/>
        </w:rPr>
        <w:t xml:space="preserve"> для пользователей с ограниченными возможностями.</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 xml:space="preserve">Программы </w:t>
      </w:r>
      <w:r w:rsidRPr="003D14DD">
        <w:rPr>
          <w:bCs/>
          <w:iCs/>
          <w:sz w:val="20"/>
          <w:szCs w:val="20"/>
          <w:lang w:val="en-US"/>
        </w:rPr>
        <w:t>Windows</w:t>
      </w:r>
      <w:r w:rsidRPr="003D14DD">
        <w:rPr>
          <w:bCs/>
          <w:iCs/>
          <w:sz w:val="20"/>
          <w:szCs w:val="20"/>
        </w:rPr>
        <w:t>: экранная лупа, экранный диктор, экранная клавиатура.</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Настройка работы с мышью и клавиатурой.</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Использование текстовых и визуальных альтернатив звука.</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bCs/>
          <w:iCs/>
          <w:sz w:val="20"/>
          <w:szCs w:val="20"/>
        </w:rPr>
        <w:t>Управление персональным компьютером с помощью голоса.</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sz w:val="20"/>
          <w:szCs w:val="20"/>
        </w:rPr>
        <w:t>Приёмы для адаптации текста в соответствии с особенностями и возможностями восприятия.</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sz w:val="20"/>
          <w:szCs w:val="20"/>
        </w:rPr>
        <w:t>Адаптивные способы работы в табличных процессорах.</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sz w:val="20"/>
          <w:szCs w:val="20"/>
        </w:rPr>
        <w:t>Адаптивные возможности программ создания презентаций.</w:t>
      </w:r>
    </w:p>
    <w:p w:rsidR="00A078FE" w:rsidRPr="003D14DD" w:rsidRDefault="00A078FE" w:rsidP="00A078FE">
      <w:pPr>
        <w:widowControl w:val="0"/>
        <w:numPr>
          <w:ilvl w:val="0"/>
          <w:numId w:val="27"/>
        </w:numPr>
        <w:tabs>
          <w:tab w:val="left" w:pos="1080"/>
        </w:tabs>
        <w:ind w:left="0" w:firstLine="709"/>
        <w:jc w:val="both"/>
        <w:rPr>
          <w:bCs/>
          <w:iCs/>
          <w:sz w:val="20"/>
          <w:szCs w:val="20"/>
        </w:rPr>
      </w:pPr>
      <w:r w:rsidRPr="003D14DD">
        <w:rPr>
          <w:sz w:val="20"/>
          <w:szCs w:val="20"/>
        </w:rPr>
        <w:t>Адаптивные возможности обработки графической информации.</w:t>
      </w:r>
    </w:p>
    <w:p w:rsidR="00A078FE" w:rsidRPr="003D14DD" w:rsidRDefault="00A078FE" w:rsidP="00A078FE">
      <w:pPr>
        <w:tabs>
          <w:tab w:val="left" w:pos="1080"/>
        </w:tabs>
        <w:ind w:firstLine="709"/>
        <w:jc w:val="both"/>
        <w:rPr>
          <w:b/>
          <w:bCs/>
          <w:iCs/>
          <w:sz w:val="20"/>
          <w:szCs w:val="20"/>
        </w:rPr>
      </w:pPr>
    </w:p>
    <w:p w:rsidR="00A078FE" w:rsidRPr="003D14DD" w:rsidRDefault="00A078FE" w:rsidP="00A078FE">
      <w:pPr>
        <w:tabs>
          <w:tab w:val="left" w:pos="1080"/>
          <w:tab w:val="left" w:pos="1534"/>
        </w:tabs>
        <w:suppressAutoHyphens/>
        <w:ind w:firstLine="709"/>
        <w:jc w:val="both"/>
        <w:rPr>
          <w:b/>
          <w:iCs/>
          <w:sz w:val="20"/>
          <w:szCs w:val="20"/>
        </w:rPr>
      </w:pPr>
      <w:r w:rsidRPr="003D14DD">
        <w:rPr>
          <w:b/>
          <w:bCs/>
          <w:iCs/>
          <w:sz w:val="20"/>
          <w:szCs w:val="20"/>
        </w:rPr>
        <w:t xml:space="preserve">Раздел 3 </w:t>
      </w:r>
      <w:r w:rsidRPr="003D14DD">
        <w:rPr>
          <w:b/>
          <w:iCs/>
          <w:sz w:val="20"/>
          <w:szCs w:val="20"/>
        </w:rPr>
        <w:t>«</w:t>
      </w:r>
      <w:r w:rsidRPr="003D14DD">
        <w:rPr>
          <w:b/>
          <w:sz w:val="20"/>
          <w:szCs w:val="20"/>
        </w:rPr>
        <w:t>Коммуникационные технологии для пользователей с ограниченными возможностями</w:t>
      </w:r>
      <w:r w:rsidRPr="003D14DD">
        <w:rPr>
          <w:b/>
          <w:iCs/>
          <w:sz w:val="20"/>
          <w:szCs w:val="20"/>
        </w:rPr>
        <w:t xml:space="preserve">» </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Технические средства телекоммуникационных технологий.</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Программные средства телекоммуникационных технологий.</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Поиск информации и преобразование ее в формат, наиболее подходящий для восприятия, с учетом ограничения здоровья.</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Работа с браузером.</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Организация коллективной деятельности (видео и телеконференции).</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Особенности воспроизведения аудио- и видеоинформации, получаемой через Интернет.</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lastRenderedPageBreak/>
        <w:t>Универсальные поисковые системы Интернет и библиографические ресурсы Интернет.</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Методы и средства эффективного поиска научно-технической информации в Интернет.</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Современные информационные технологии в обучении людей со специальными потребностями.</w:t>
      </w:r>
    </w:p>
    <w:p w:rsidR="00A078FE" w:rsidRPr="003D14DD" w:rsidRDefault="00A078FE" w:rsidP="00A078FE">
      <w:pPr>
        <w:numPr>
          <w:ilvl w:val="0"/>
          <w:numId w:val="28"/>
        </w:numPr>
        <w:tabs>
          <w:tab w:val="left" w:pos="1080"/>
        </w:tabs>
        <w:overflowPunct w:val="0"/>
        <w:autoSpaceDE w:val="0"/>
        <w:autoSpaceDN w:val="0"/>
        <w:adjustRightInd w:val="0"/>
        <w:ind w:left="0" w:firstLine="709"/>
        <w:jc w:val="both"/>
        <w:rPr>
          <w:sz w:val="20"/>
          <w:szCs w:val="20"/>
        </w:rPr>
      </w:pPr>
      <w:r w:rsidRPr="003D14DD">
        <w:rPr>
          <w:sz w:val="20"/>
          <w:szCs w:val="20"/>
        </w:rPr>
        <w:t>Образовательные и научные порталы как информационные сервисы для автоматизации прикладных и информационных процессов.</w:t>
      </w:r>
    </w:p>
    <w:p w:rsidR="00A078FE" w:rsidRPr="003D14DD" w:rsidRDefault="00A078FE" w:rsidP="00A078FE">
      <w:pPr>
        <w:rPr>
          <w:b/>
          <w:sz w:val="20"/>
          <w:szCs w:val="20"/>
        </w:rPr>
      </w:pPr>
    </w:p>
    <w:p w:rsidR="00A078FE" w:rsidRPr="003D14DD" w:rsidRDefault="00A078FE" w:rsidP="00A078FE">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078FE" w:rsidRPr="003D14DD" w:rsidRDefault="00A078FE" w:rsidP="00A078FE">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749"/>
        <w:gridCol w:w="2384"/>
        <w:gridCol w:w="1021"/>
        <w:gridCol w:w="1492"/>
      </w:tblGrid>
      <w:tr w:rsidR="00A078FE" w:rsidRPr="003D14DD" w:rsidTr="004D69F2">
        <w:trPr>
          <w:trHeight w:val="190"/>
          <w:tblHeader/>
        </w:trPr>
        <w:tc>
          <w:tcPr>
            <w:tcW w:w="0" w:type="auto"/>
            <w:vMerge w:val="restart"/>
            <w:vAlign w:val="center"/>
          </w:tcPr>
          <w:p w:rsidR="00A078FE" w:rsidRPr="003D14DD" w:rsidRDefault="00A078FE" w:rsidP="004D69F2">
            <w:pPr>
              <w:jc w:val="center"/>
              <w:rPr>
                <w:b/>
                <w:sz w:val="20"/>
                <w:szCs w:val="20"/>
              </w:rPr>
            </w:pPr>
            <w:r w:rsidRPr="003D14DD">
              <w:rPr>
                <w:b/>
                <w:sz w:val="20"/>
                <w:szCs w:val="20"/>
              </w:rPr>
              <w:t>Виды контактной</w:t>
            </w:r>
          </w:p>
          <w:p w:rsidR="00A078FE" w:rsidRPr="003D14DD" w:rsidRDefault="00A078FE" w:rsidP="004D69F2">
            <w:pPr>
              <w:jc w:val="center"/>
              <w:rPr>
                <w:b/>
                <w:sz w:val="20"/>
                <w:szCs w:val="20"/>
              </w:rPr>
            </w:pPr>
            <w:r w:rsidRPr="003D14DD">
              <w:rPr>
                <w:b/>
                <w:sz w:val="20"/>
                <w:szCs w:val="20"/>
              </w:rPr>
              <w:t xml:space="preserve">работы </w:t>
            </w:r>
          </w:p>
        </w:tc>
        <w:tc>
          <w:tcPr>
            <w:tcW w:w="5562" w:type="dxa"/>
            <w:gridSpan w:val="2"/>
          </w:tcPr>
          <w:p w:rsidR="00A078FE" w:rsidRPr="003D14DD" w:rsidRDefault="00A078FE" w:rsidP="004D69F2">
            <w:pPr>
              <w:jc w:val="center"/>
              <w:rPr>
                <w:b/>
                <w:sz w:val="20"/>
                <w:szCs w:val="20"/>
              </w:rPr>
            </w:pPr>
            <w:r w:rsidRPr="003D14DD">
              <w:rPr>
                <w:b/>
                <w:sz w:val="20"/>
                <w:szCs w:val="20"/>
              </w:rPr>
              <w:t xml:space="preserve">Образовательные технологии </w:t>
            </w:r>
          </w:p>
        </w:tc>
        <w:tc>
          <w:tcPr>
            <w:tcW w:w="2593" w:type="dxa"/>
            <w:gridSpan w:val="2"/>
            <w:vAlign w:val="center"/>
          </w:tcPr>
          <w:p w:rsidR="00A078FE" w:rsidRPr="003D14DD" w:rsidRDefault="00A078FE" w:rsidP="004D69F2">
            <w:pPr>
              <w:jc w:val="center"/>
              <w:rPr>
                <w:b/>
                <w:sz w:val="20"/>
                <w:szCs w:val="20"/>
              </w:rPr>
            </w:pPr>
            <w:r w:rsidRPr="003D14DD">
              <w:rPr>
                <w:b/>
                <w:sz w:val="20"/>
                <w:szCs w:val="20"/>
              </w:rPr>
              <w:t xml:space="preserve">Контактная работа </w:t>
            </w:r>
          </w:p>
          <w:p w:rsidR="00A078FE" w:rsidRPr="003D14DD" w:rsidRDefault="00A078FE" w:rsidP="004D69F2">
            <w:pPr>
              <w:jc w:val="center"/>
              <w:rPr>
                <w:b/>
                <w:sz w:val="20"/>
                <w:szCs w:val="20"/>
              </w:rPr>
            </w:pPr>
          </w:p>
        </w:tc>
      </w:tr>
      <w:tr w:rsidR="00A078FE" w:rsidRPr="003D14DD" w:rsidTr="004D69F2">
        <w:trPr>
          <w:trHeight w:val="577"/>
          <w:tblHeader/>
        </w:trPr>
        <w:tc>
          <w:tcPr>
            <w:tcW w:w="0" w:type="auto"/>
            <w:vMerge/>
          </w:tcPr>
          <w:p w:rsidR="00A078FE" w:rsidRPr="003D14DD" w:rsidRDefault="00A078FE" w:rsidP="004D69F2">
            <w:pPr>
              <w:jc w:val="center"/>
              <w:rPr>
                <w:sz w:val="20"/>
                <w:szCs w:val="20"/>
              </w:rPr>
            </w:pPr>
          </w:p>
        </w:tc>
        <w:tc>
          <w:tcPr>
            <w:tcW w:w="2998" w:type="dxa"/>
          </w:tcPr>
          <w:p w:rsidR="00A078FE" w:rsidRPr="003D14DD" w:rsidRDefault="00A078FE"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A078FE" w:rsidRPr="003D14DD" w:rsidRDefault="00A078FE"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564" w:type="dxa"/>
          </w:tcPr>
          <w:p w:rsidR="00A078FE" w:rsidRPr="003D14DD" w:rsidRDefault="00A078FE"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1101" w:type="dxa"/>
            <w:vAlign w:val="center"/>
          </w:tcPr>
          <w:p w:rsidR="00A078FE" w:rsidRPr="003D14DD" w:rsidRDefault="00A078FE"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492" w:type="dxa"/>
            <w:vAlign w:val="center"/>
          </w:tcPr>
          <w:p w:rsidR="00A078FE" w:rsidRPr="003D14DD" w:rsidRDefault="00A078FE" w:rsidP="004D69F2">
            <w:pPr>
              <w:jc w:val="center"/>
              <w:rPr>
                <w:b/>
                <w:sz w:val="20"/>
                <w:szCs w:val="20"/>
              </w:rPr>
            </w:pPr>
            <w:r w:rsidRPr="003D14DD">
              <w:rPr>
                <w:b/>
                <w:sz w:val="20"/>
                <w:szCs w:val="20"/>
              </w:rPr>
              <w:t>в том числе в форме практической подготовки</w:t>
            </w:r>
          </w:p>
          <w:p w:rsidR="00A078FE" w:rsidRPr="003D14DD" w:rsidRDefault="00A078FE"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A078FE" w:rsidRPr="003D14DD" w:rsidTr="004D69F2">
        <w:trPr>
          <w:trHeight w:val="171"/>
          <w:tblHeader/>
        </w:trPr>
        <w:tc>
          <w:tcPr>
            <w:tcW w:w="0" w:type="auto"/>
          </w:tcPr>
          <w:p w:rsidR="00A078FE" w:rsidRPr="003D14DD" w:rsidRDefault="00A078FE" w:rsidP="004D69F2">
            <w:pPr>
              <w:jc w:val="center"/>
              <w:rPr>
                <w:sz w:val="20"/>
                <w:szCs w:val="20"/>
              </w:rPr>
            </w:pPr>
            <w:r w:rsidRPr="003D14DD">
              <w:rPr>
                <w:sz w:val="20"/>
                <w:szCs w:val="20"/>
              </w:rPr>
              <w:t>1</w:t>
            </w:r>
          </w:p>
        </w:tc>
        <w:tc>
          <w:tcPr>
            <w:tcW w:w="2998" w:type="dxa"/>
          </w:tcPr>
          <w:p w:rsidR="00A078FE" w:rsidRPr="003D14DD" w:rsidRDefault="00A078FE" w:rsidP="004D69F2">
            <w:pPr>
              <w:jc w:val="center"/>
              <w:rPr>
                <w:sz w:val="20"/>
                <w:szCs w:val="20"/>
              </w:rPr>
            </w:pPr>
            <w:r w:rsidRPr="003D14DD">
              <w:rPr>
                <w:sz w:val="20"/>
                <w:szCs w:val="20"/>
              </w:rPr>
              <w:t>2</w:t>
            </w:r>
          </w:p>
        </w:tc>
        <w:tc>
          <w:tcPr>
            <w:tcW w:w="2564" w:type="dxa"/>
          </w:tcPr>
          <w:p w:rsidR="00A078FE" w:rsidRPr="003D14DD" w:rsidRDefault="00A078FE" w:rsidP="004D69F2">
            <w:pPr>
              <w:jc w:val="center"/>
              <w:rPr>
                <w:sz w:val="20"/>
                <w:szCs w:val="20"/>
              </w:rPr>
            </w:pPr>
            <w:r w:rsidRPr="003D14DD">
              <w:rPr>
                <w:sz w:val="20"/>
                <w:szCs w:val="20"/>
              </w:rPr>
              <w:t>3</w:t>
            </w:r>
          </w:p>
        </w:tc>
        <w:tc>
          <w:tcPr>
            <w:tcW w:w="1101" w:type="dxa"/>
          </w:tcPr>
          <w:p w:rsidR="00A078FE" w:rsidRPr="003D14DD" w:rsidRDefault="00A078FE" w:rsidP="004D69F2">
            <w:pPr>
              <w:jc w:val="center"/>
              <w:rPr>
                <w:sz w:val="20"/>
                <w:szCs w:val="20"/>
              </w:rPr>
            </w:pPr>
            <w:r w:rsidRPr="003D14DD">
              <w:rPr>
                <w:sz w:val="20"/>
                <w:szCs w:val="20"/>
              </w:rPr>
              <w:t>4</w:t>
            </w:r>
          </w:p>
        </w:tc>
        <w:tc>
          <w:tcPr>
            <w:tcW w:w="1492" w:type="dxa"/>
          </w:tcPr>
          <w:p w:rsidR="00A078FE" w:rsidRPr="003D14DD" w:rsidRDefault="00A078FE" w:rsidP="004D69F2">
            <w:pPr>
              <w:jc w:val="center"/>
              <w:rPr>
                <w:sz w:val="20"/>
                <w:szCs w:val="20"/>
              </w:rPr>
            </w:pPr>
          </w:p>
        </w:tc>
      </w:tr>
      <w:tr w:rsidR="00A078FE" w:rsidRPr="003D14DD" w:rsidTr="004D69F2">
        <w:tc>
          <w:tcPr>
            <w:tcW w:w="0" w:type="auto"/>
          </w:tcPr>
          <w:p w:rsidR="00A078FE" w:rsidRPr="003D14DD" w:rsidRDefault="00A078FE" w:rsidP="004D69F2">
            <w:pPr>
              <w:rPr>
                <w:b/>
                <w:sz w:val="20"/>
                <w:szCs w:val="20"/>
              </w:rPr>
            </w:pPr>
            <w:r w:rsidRPr="003D14DD">
              <w:rPr>
                <w:b/>
                <w:sz w:val="20"/>
                <w:szCs w:val="20"/>
              </w:rPr>
              <w:t>Лекционного типа (лекции)</w:t>
            </w:r>
          </w:p>
        </w:tc>
        <w:tc>
          <w:tcPr>
            <w:tcW w:w="2998" w:type="dxa"/>
            <w:vAlign w:val="center"/>
          </w:tcPr>
          <w:p w:rsidR="00A078FE" w:rsidRPr="003D14DD" w:rsidRDefault="00A078FE" w:rsidP="004D69F2">
            <w:pPr>
              <w:jc w:val="center"/>
              <w:rPr>
                <w:sz w:val="20"/>
                <w:szCs w:val="20"/>
              </w:rPr>
            </w:pPr>
            <w:r w:rsidRPr="003D14DD">
              <w:rPr>
                <w:sz w:val="20"/>
                <w:szCs w:val="20"/>
              </w:rPr>
              <w:t>2</w:t>
            </w:r>
          </w:p>
        </w:tc>
        <w:tc>
          <w:tcPr>
            <w:tcW w:w="2564" w:type="dxa"/>
            <w:vAlign w:val="center"/>
          </w:tcPr>
          <w:p w:rsidR="00A078FE" w:rsidRPr="003D14DD" w:rsidRDefault="00A078FE" w:rsidP="004D69F2">
            <w:pPr>
              <w:jc w:val="center"/>
              <w:rPr>
                <w:i/>
                <w:sz w:val="20"/>
                <w:szCs w:val="20"/>
              </w:rPr>
            </w:pPr>
            <w:r w:rsidRPr="003D14DD">
              <w:rPr>
                <w:i/>
                <w:sz w:val="20"/>
                <w:szCs w:val="20"/>
              </w:rPr>
              <w:t>-</w:t>
            </w:r>
          </w:p>
        </w:tc>
        <w:tc>
          <w:tcPr>
            <w:tcW w:w="1101" w:type="dxa"/>
          </w:tcPr>
          <w:p w:rsidR="00A078FE" w:rsidRPr="003D14DD" w:rsidRDefault="00A078FE" w:rsidP="004D69F2">
            <w:pPr>
              <w:jc w:val="center"/>
              <w:rPr>
                <w:b/>
                <w:sz w:val="20"/>
                <w:szCs w:val="20"/>
              </w:rPr>
            </w:pPr>
            <w:r w:rsidRPr="003D14DD">
              <w:rPr>
                <w:b/>
                <w:sz w:val="20"/>
                <w:szCs w:val="20"/>
              </w:rPr>
              <w:t>2</w:t>
            </w:r>
          </w:p>
          <w:p w:rsidR="00A078FE" w:rsidRPr="003D14DD" w:rsidRDefault="00A078FE" w:rsidP="004D69F2">
            <w:pPr>
              <w:jc w:val="center"/>
              <w:rPr>
                <w:b/>
                <w:sz w:val="20"/>
                <w:szCs w:val="20"/>
              </w:rPr>
            </w:pPr>
          </w:p>
        </w:tc>
        <w:tc>
          <w:tcPr>
            <w:tcW w:w="1492" w:type="dxa"/>
          </w:tcPr>
          <w:p w:rsidR="00A078FE" w:rsidRPr="003D14DD" w:rsidRDefault="00A078FE" w:rsidP="004D69F2">
            <w:pPr>
              <w:jc w:val="center"/>
              <w:rPr>
                <w:b/>
                <w:sz w:val="20"/>
                <w:szCs w:val="20"/>
              </w:rPr>
            </w:pPr>
          </w:p>
          <w:p w:rsidR="00A078FE" w:rsidRPr="003D14DD" w:rsidRDefault="00A078FE" w:rsidP="004D69F2">
            <w:pPr>
              <w:jc w:val="center"/>
              <w:rPr>
                <w:b/>
                <w:sz w:val="20"/>
                <w:szCs w:val="20"/>
              </w:rPr>
            </w:pPr>
            <w:r w:rsidRPr="003D14DD">
              <w:rPr>
                <w:b/>
                <w:sz w:val="20"/>
                <w:szCs w:val="20"/>
              </w:rPr>
              <w:t>-</w:t>
            </w:r>
          </w:p>
        </w:tc>
      </w:tr>
      <w:tr w:rsidR="00A078FE" w:rsidRPr="003D14DD" w:rsidTr="004D69F2">
        <w:trPr>
          <w:trHeight w:val="337"/>
        </w:trPr>
        <w:tc>
          <w:tcPr>
            <w:tcW w:w="0" w:type="auto"/>
          </w:tcPr>
          <w:p w:rsidR="00A078FE" w:rsidRPr="003D14DD" w:rsidRDefault="00A078FE" w:rsidP="004D69F2">
            <w:pPr>
              <w:rPr>
                <w:b/>
                <w:sz w:val="20"/>
                <w:szCs w:val="20"/>
              </w:rPr>
            </w:pPr>
            <w:r w:rsidRPr="003D14DD">
              <w:rPr>
                <w:b/>
                <w:sz w:val="20"/>
                <w:szCs w:val="20"/>
              </w:rPr>
              <w:t>Семинарского типа</w:t>
            </w:r>
          </w:p>
          <w:p w:rsidR="00A078FE" w:rsidRPr="003D14DD" w:rsidRDefault="00A078FE" w:rsidP="004D69F2">
            <w:pPr>
              <w:rPr>
                <w:b/>
                <w:sz w:val="20"/>
                <w:szCs w:val="20"/>
              </w:rPr>
            </w:pPr>
            <w:r w:rsidRPr="003D14DD">
              <w:rPr>
                <w:b/>
                <w:sz w:val="20"/>
                <w:szCs w:val="20"/>
              </w:rPr>
              <w:t>(семинар дискуссия)</w:t>
            </w:r>
          </w:p>
        </w:tc>
        <w:tc>
          <w:tcPr>
            <w:tcW w:w="2998" w:type="dxa"/>
            <w:vAlign w:val="center"/>
          </w:tcPr>
          <w:p w:rsidR="00A078FE" w:rsidRPr="003D14DD" w:rsidRDefault="00A078FE" w:rsidP="004D69F2">
            <w:pPr>
              <w:jc w:val="center"/>
              <w:rPr>
                <w:sz w:val="20"/>
                <w:szCs w:val="20"/>
              </w:rPr>
            </w:pPr>
            <w:r w:rsidRPr="003D14DD">
              <w:rPr>
                <w:sz w:val="20"/>
                <w:szCs w:val="20"/>
              </w:rPr>
              <w:t>-</w:t>
            </w:r>
          </w:p>
        </w:tc>
        <w:tc>
          <w:tcPr>
            <w:tcW w:w="2564" w:type="dxa"/>
            <w:vAlign w:val="center"/>
          </w:tcPr>
          <w:p w:rsidR="00A078FE" w:rsidRPr="003D14DD" w:rsidRDefault="00A078FE" w:rsidP="004D69F2">
            <w:pPr>
              <w:jc w:val="center"/>
              <w:rPr>
                <w:sz w:val="20"/>
                <w:szCs w:val="20"/>
              </w:rPr>
            </w:pPr>
            <w:r w:rsidRPr="003D14DD">
              <w:rPr>
                <w:sz w:val="20"/>
                <w:szCs w:val="20"/>
              </w:rPr>
              <w:t>-</w:t>
            </w:r>
          </w:p>
        </w:tc>
        <w:tc>
          <w:tcPr>
            <w:tcW w:w="1101" w:type="dxa"/>
            <w:vAlign w:val="center"/>
          </w:tcPr>
          <w:p w:rsidR="00A078FE" w:rsidRPr="003D14DD" w:rsidRDefault="00A078FE" w:rsidP="004D69F2">
            <w:pPr>
              <w:jc w:val="center"/>
              <w:rPr>
                <w:b/>
                <w:sz w:val="20"/>
                <w:szCs w:val="20"/>
              </w:rPr>
            </w:pPr>
            <w:r w:rsidRPr="003D14DD">
              <w:rPr>
                <w:b/>
                <w:sz w:val="20"/>
                <w:szCs w:val="20"/>
              </w:rPr>
              <w:t>-</w:t>
            </w:r>
          </w:p>
        </w:tc>
        <w:tc>
          <w:tcPr>
            <w:tcW w:w="1492" w:type="dxa"/>
            <w:vAlign w:val="center"/>
          </w:tcPr>
          <w:p w:rsidR="00A078FE" w:rsidRPr="003D14DD" w:rsidRDefault="00A078FE" w:rsidP="004D69F2">
            <w:pPr>
              <w:jc w:val="center"/>
              <w:rPr>
                <w:b/>
                <w:sz w:val="20"/>
                <w:szCs w:val="20"/>
              </w:rPr>
            </w:pPr>
            <w:r w:rsidRPr="003D14DD">
              <w:rPr>
                <w:b/>
                <w:sz w:val="20"/>
                <w:szCs w:val="20"/>
              </w:rPr>
              <w:t>-</w:t>
            </w:r>
          </w:p>
        </w:tc>
      </w:tr>
      <w:tr w:rsidR="00A078FE" w:rsidRPr="003D14DD" w:rsidTr="004D69F2">
        <w:tc>
          <w:tcPr>
            <w:tcW w:w="0" w:type="auto"/>
          </w:tcPr>
          <w:p w:rsidR="00A078FE" w:rsidRPr="003D14DD" w:rsidRDefault="00A078FE" w:rsidP="004D69F2">
            <w:pPr>
              <w:rPr>
                <w:b/>
                <w:sz w:val="20"/>
                <w:szCs w:val="20"/>
              </w:rPr>
            </w:pPr>
            <w:r w:rsidRPr="003D14DD">
              <w:rPr>
                <w:b/>
                <w:sz w:val="20"/>
                <w:szCs w:val="20"/>
              </w:rPr>
              <w:t>Семинарского типа</w:t>
            </w:r>
          </w:p>
          <w:p w:rsidR="00A078FE" w:rsidRPr="003D14DD" w:rsidRDefault="00A078FE" w:rsidP="004D69F2">
            <w:pPr>
              <w:rPr>
                <w:b/>
                <w:sz w:val="20"/>
                <w:szCs w:val="20"/>
              </w:rPr>
            </w:pPr>
            <w:r w:rsidRPr="003D14DD">
              <w:rPr>
                <w:b/>
                <w:sz w:val="20"/>
                <w:szCs w:val="20"/>
              </w:rPr>
              <w:t>(практические занятия)</w:t>
            </w:r>
          </w:p>
        </w:tc>
        <w:tc>
          <w:tcPr>
            <w:tcW w:w="2998" w:type="dxa"/>
            <w:vAlign w:val="center"/>
          </w:tcPr>
          <w:p w:rsidR="00A078FE" w:rsidRPr="003D14DD" w:rsidRDefault="00A078FE" w:rsidP="004D69F2">
            <w:pPr>
              <w:jc w:val="center"/>
              <w:rPr>
                <w:sz w:val="20"/>
                <w:szCs w:val="20"/>
              </w:rPr>
            </w:pPr>
            <w:r w:rsidRPr="003D14DD">
              <w:rPr>
                <w:sz w:val="20"/>
                <w:szCs w:val="20"/>
              </w:rPr>
              <w:t>-</w:t>
            </w:r>
          </w:p>
        </w:tc>
        <w:tc>
          <w:tcPr>
            <w:tcW w:w="2564" w:type="dxa"/>
            <w:vAlign w:val="center"/>
          </w:tcPr>
          <w:p w:rsidR="00A078FE" w:rsidRPr="003D14DD" w:rsidRDefault="00A078FE" w:rsidP="004D69F2">
            <w:pPr>
              <w:jc w:val="center"/>
              <w:rPr>
                <w:sz w:val="20"/>
                <w:szCs w:val="20"/>
              </w:rPr>
            </w:pPr>
            <w:r w:rsidRPr="003D14DD">
              <w:rPr>
                <w:sz w:val="20"/>
                <w:szCs w:val="20"/>
              </w:rPr>
              <w:t>10</w:t>
            </w:r>
          </w:p>
        </w:tc>
        <w:tc>
          <w:tcPr>
            <w:tcW w:w="1101" w:type="dxa"/>
            <w:vAlign w:val="center"/>
          </w:tcPr>
          <w:p w:rsidR="00A078FE" w:rsidRPr="003D14DD" w:rsidRDefault="00A078FE" w:rsidP="004D69F2">
            <w:pPr>
              <w:jc w:val="center"/>
              <w:rPr>
                <w:b/>
                <w:sz w:val="20"/>
                <w:szCs w:val="20"/>
              </w:rPr>
            </w:pPr>
            <w:r w:rsidRPr="003D14DD">
              <w:rPr>
                <w:b/>
                <w:sz w:val="20"/>
                <w:szCs w:val="20"/>
              </w:rPr>
              <w:t>10</w:t>
            </w:r>
          </w:p>
        </w:tc>
        <w:tc>
          <w:tcPr>
            <w:tcW w:w="1492" w:type="dxa"/>
            <w:vAlign w:val="center"/>
          </w:tcPr>
          <w:p w:rsidR="00A078FE" w:rsidRPr="003D14DD" w:rsidRDefault="00A078FE" w:rsidP="004D69F2">
            <w:pPr>
              <w:jc w:val="center"/>
              <w:rPr>
                <w:b/>
                <w:sz w:val="20"/>
                <w:szCs w:val="20"/>
              </w:rPr>
            </w:pPr>
            <w:r w:rsidRPr="003D14DD">
              <w:rPr>
                <w:b/>
                <w:sz w:val="20"/>
                <w:szCs w:val="20"/>
              </w:rPr>
              <w:t>-</w:t>
            </w:r>
          </w:p>
        </w:tc>
      </w:tr>
      <w:tr w:rsidR="00A078FE" w:rsidRPr="003D14DD" w:rsidTr="004D69F2">
        <w:tc>
          <w:tcPr>
            <w:tcW w:w="0" w:type="auto"/>
          </w:tcPr>
          <w:p w:rsidR="00A078FE" w:rsidRPr="003D14DD" w:rsidRDefault="00A078FE" w:rsidP="004D69F2">
            <w:pPr>
              <w:rPr>
                <w:i/>
                <w:sz w:val="20"/>
                <w:szCs w:val="20"/>
              </w:rPr>
            </w:pPr>
            <w:r w:rsidRPr="003D14DD">
              <w:rPr>
                <w:i/>
                <w:sz w:val="20"/>
                <w:szCs w:val="20"/>
              </w:rPr>
              <w:t xml:space="preserve">в том числе в форме практической подготовки </w:t>
            </w:r>
          </w:p>
        </w:tc>
        <w:tc>
          <w:tcPr>
            <w:tcW w:w="2998" w:type="dxa"/>
            <w:vAlign w:val="center"/>
          </w:tcPr>
          <w:p w:rsidR="00A078FE" w:rsidRPr="003D14DD" w:rsidRDefault="00A078FE" w:rsidP="004D69F2">
            <w:pPr>
              <w:jc w:val="center"/>
              <w:rPr>
                <w:sz w:val="20"/>
                <w:szCs w:val="20"/>
              </w:rPr>
            </w:pPr>
            <w:r w:rsidRPr="003D14DD">
              <w:rPr>
                <w:sz w:val="20"/>
                <w:szCs w:val="20"/>
              </w:rPr>
              <w:t>-</w:t>
            </w:r>
          </w:p>
        </w:tc>
        <w:tc>
          <w:tcPr>
            <w:tcW w:w="2564" w:type="dxa"/>
            <w:vAlign w:val="center"/>
          </w:tcPr>
          <w:p w:rsidR="00A078FE" w:rsidRPr="003D14DD" w:rsidRDefault="00A078FE" w:rsidP="004D69F2">
            <w:pPr>
              <w:jc w:val="center"/>
              <w:rPr>
                <w:i/>
                <w:sz w:val="20"/>
                <w:szCs w:val="20"/>
              </w:rPr>
            </w:pPr>
            <w:r w:rsidRPr="003D14DD">
              <w:rPr>
                <w:i/>
                <w:sz w:val="20"/>
                <w:szCs w:val="20"/>
              </w:rPr>
              <w:t>-</w:t>
            </w:r>
          </w:p>
        </w:tc>
        <w:tc>
          <w:tcPr>
            <w:tcW w:w="1101" w:type="dxa"/>
            <w:vAlign w:val="center"/>
          </w:tcPr>
          <w:p w:rsidR="00A078FE" w:rsidRPr="003D14DD" w:rsidRDefault="00A078FE" w:rsidP="004D69F2">
            <w:pPr>
              <w:jc w:val="center"/>
              <w:rPr>
                <w:b/>
                <w:sz w:val="20"/>
                <w:szCs w:val="20"/>
              </w:rPr>
            </w:pPr>
            <w:r w:rsidRPr="003D14DD">
              <w:rPr>
                <w:b/>
                <w:sz w:val="20"/>
                <w:szCs w:val="20"/>
              </w:rPr>
              <w:t>-</w:t>
            </w:r>
          </w:p>
        </w:tc>
        <w:tc>
          <w:tcPr>
            <w:tcW w:w="1492" w:type="dxa"/>
            <w:vAlign w:val="center"/>
          </w:tcPr>
          <w:p w:rsidR="00A078FE" w:rsidRPr="003D14DD" w:rsidRDefault="00A078FE" w:rsidP="004D69F2">
            <w:pPr>
              <w:jc w:val="center"/>
              <w:rPr>
                <w:b/>
                <w:sz w:val="20"/>
                <w:szCs w:val="20"/>
              </w:rPr>
            </w:pPr>
            <w:r w:rsidRPr="003D14DD">
              <w:rPr>
                <w:b/>
                <w:sz w:val="20"/>
                <w:szCs w:val="20"/>
              </w:rPr>
              <w:t>2</w:t>
            </w:r>
          </w:p>
        </w:tc>
      </w:tr>
      <w:tr w:rsidR="00A078FE" w:rsidRPr="003D14DD" w:rsidTr="004D69F2">
        <w:tc>
          <w:tcPr>
            <w:tcW w:w="0" w:type="auto"/>
          </w:tcPr>
          <w:p w:rsidR="00A078FE" w:rsidRPr="003D14DD" w:rsidRDefault="00A078FE" w:rsidP="004D69F2">
            <w:pPr>
              <w:rPr>
                <w:b/>
                <w:sz w:val="20"/>
                <w:szCs w:val="20"/>
              </w:rPr>
            </w:pPr>
            <w:r w:rsidRPr="003D14DD">
              <w:rPr>
                <w:b/>
                <w:sz w:val="20"/>
                <w:szCs w:val="20"/>
              </w:rPr>
              <w:t>Семинарского типа</w:t>
            </w:r>
          </w:p>
          <w:p w:rsidR="00A078FE" w:rsidRPr="003D14DD" w:rsidRDefault="00A078FE" w:rsidP="004D69F2">
            <w:pPr>
              <w:rPr>
                <w:b/>
                <w:sz w:val="20"/>
                <w:szCs w:val="20"/>
              </w:rPr>
            </w:pPr>
            <w:r w:rsidRPr="003D14DD">
              <w:rPr>
                <w:b/>
                <w:sz w:val="20"/>
                <w:szCs w:val="20"/>
              </w:rPr>
              <w:t>(курсовое проектирование (работа))</w:t>
            </w:r>
          </w:p>
        </w:tc>
        <w:tc>
          <w:tcPr>
            <w:tcW w:w="2998" w:type="dxa"/>
            <w:vAlign w:val="center"/>
          </w:tcPr>
          <w:p w:rsidR="00A078FE" w:rsidRPr="003D14DD" w:rsidRDefault="00A078FE" w:rsidP="004D69F2">
            <w:pPr>
              <w:jc w:val="center"/>
              <w:rPr>
                <w:sz w:val="20"/>
                <w:szCs w:val="20"/>
              </w:rPr>
            </w:pPr>
            <w:r w:rsidRPr="003D14DD">
              <w:rPr>
                <w:sz w:val="20"/>
                <w:szCs w:val="20"/>
              </w:rPr>
              <w:t>-</w:t>
            </w:r>
          </w:p>
        </w:tc>
        <w:tc>
          <w:tcPr>
            <w:tcW w:w="2564" w:type="dxa"/>
            <w:vAlign w:val="center"/>
          </w:tcPr>
          <w:p w:rsidR="00A078FE" w:rsidRPr="003D14DD" w:rsidRDefault="00A078FE" w:rsidP="004D69F2">
            <w:pPr>
              <w:jc w:val="center"/>
              <w:rPr>
                <w:sz w:val="20"/>
                <w:szCs w:val="20"/>
              </w:rPr>
            </w:pPr>
            <w:r w:rsidRPr="003D14DD">
              <w:rPr>
                <w:sz w:val="20"/>
                <w:szCs w:val="20"/>
              </w:rPr>
              <w:t>-</w:t>
            </w:r>
          </w:p>
        </w:tc>
        <w:tc>
          <w:tcPr>
            <w:tcW w:w="1101" w:type="dxa"/>
            <w:vAlign w:val="center"/>
          </w:tcPr>
          <w:p w:rsidR="00A078FE" w:rsidRPr="003D14DD" w:rsidRDefault="00A078FE" w:rsidP="004D69F2">
            <w:pPr>
              <w:jc w:val="center"/>
              <w:rPr>
                <w:sz w:val="20"/>
                <w:szCs w:val="20"/>
              </w:rPr>
            </w:pPr>
            <w:r w:rsidRPr="003D14DD">
              <w:rPr>
                <w:sz w:val="20"/>
                <w:szCs w:val="20"/>
              </w:rPr>
              <w:t>-</w:t>
            </w:r>
          </w:p>
        </w:tc>
        <w:tc>
          <w:tcPr>
            <w:tcW w:w="1492" w:type="dxa"/>
            <w:vAlign w:val="center"/>
          </w:tcPr>
          <w:p w:rsidR="00A078FE" w:rsidRPr="003D14DD" w:rsidRDefault="00A078FE" w:rsidP="004D69F2">
            <w:pPr>
              <w:jc w:val="center"/>
              <w:rPr>
                <w:sz w:val="20"/>
                <w:szCs w:val="20"/>
              </w:rPr>
            </w:pPr>
            <w:r w:rsidRPr="003D14DD">
              <w:rPr>
                <w:sz w:val="20"/>
                <w:szCs w:val="20"/>
              </w:rPr>
              <w:t>-</w:t>
            </w:r>
          </w:p>
        </w:tc>
      </w:tr>
      <w:tr w:rsidR="00A078FE" w:rsidRPr="003D14DD" w:rsidTr="004D69F2">
        <w:tc>
          <w:tcPr>
            <w:tcW w:w="0" w:type="auto"/>
          </w:tcPr>
          <w:p w:rsidR="00A078FE" w:rsidRPr="003D14DD" w:rsidRDefault="00A078FE" w:rsidP="004D69F2">
            <w:pPr>
              <w:rPr>
                <w:b/>
                <w:sz w:val="20"/>
                <w:szCs w:val="20"/>
              </w:rPr>
            </w:pPr>
            <w:r w:rsidRPr="003D14DD">
              <w:rPr>
                <w:b/>
                <w:sz w:val="20"/>
                <w:szCs w:val="20"/>
              </w:rPr>
              <w:t>Семинарского типа</w:t>
            </w:r>
          </w:p>
          <w:p w:rsidR="00A078FE" w:rsidRPr="003D14DD" w:rsidRDefault="00A078FE" w:rsidP="004D69F2">
            <w:pPr>
              <w:rPr>
                <w:b/>
                <w:sz w:val="20"/>
                <w:szCs w:val="20"/>
              </w:rPr>
            </w:pPr>
            <w:r w:rsidRPr="003D14DD">
              <w:rPr>
                <w:b/>
                <w:sz w:val="20"/>
                <w:szCs w:val="20"/>
              </w:rPr>
              <w:t>(лабораторные работы)</w:t>
            </w:r>
          </w:p>
        </w:tc>
        <w:tc>
          <w:tcPr>
            <w:tcW w:w="2998" w:type="dxa"/>
            <w:vAlign w:val="center"/>
          </w:tcPr>
          <w:p w:rsidR="00A078FE" w:rsidRPr="003D14DD" w:rsidRDefault="00A078FE" w:rsidP="004D69F2">
            <w:pPr>
              <w:jc w:val="center"/>
              <w:rPr>
                <w:sz w:val="20"/>
                <w:szCs w:val="20"/>
              </w:rPr>
            </w:pPr>
            <w:r w:rsidRPr="003D14DD">
              <w:rPr>
                <w:sz w:val="20"/>
                <w:szCs w:val="20"/>
              </w:rPr>
              <w:t>-</w:t>
            </w:r>
          </w:p>
        </w:tc>
        <w:tc>
          <w:tcPr>
            <w:tcW w:w="2564" w:type="dxa"/>
            <w:vAlign w:val="center"/>
          </w:tcPr>
          <w:p w:rsidR="00A078FE" w:rsidRPr="003D14DD" w:rsidRDefault="00A078FE" w:rsidP="004D69F2">
            <w:pPr>
              <w:jc w:val="center"/>
              <w:rPr>
                <w:sz w:val="20"/>
                <w:szCs w:val="20"/>
              </w:rPr>
            </w:pPr>
            <w:r w:rsidRPr="003D14DD">
              <w:rPr>
                <w:sz w:val="20"/>
                <w:szCs w:val="20"/>
              </w:rPr>
              <w:t>-</w:t>
            </w:r>
          </w:p>
        </w:tc>
        <w:tc>
          <w:tcPr>
            <w:tcW w:w="1101" w:type="dxa"/>
            <w:vAlign w:val="center"/>
          </w:tcPr>
          <w:p w:rsidR="00A078FE" w:rsidRPr="003D14DD" w:rsidRDefault="00A078FE" w:rsidP="004D69F2">
            <w:pPr>
              <w:jc w:val="center"/>
              <w:rPr>
                <w:sz w:val="20"/>
                <w:szCs w:val="20"/>
              </w:rPr>
            </w:pPr>
            <w:r w:rsidRPr="003D14DD">
              <w:rPr>
                <w:sz w:val="20"/>
                <w:szCs w:val="20"/>
              </w:rPr>
              <w:t>-</w:t>
            </w:r>
          </w:p>
        </w:tc>
        <w:tc>
          <w:tcPr>
            <w:tcW w:w="1492" w:type="dxa"/>
            <w:vAlign w:val="center"/>
          </w:tcPr>
          <w:p w:rsidR="00A078FE" w:rsidRPr="003D14DD" w:rsidRDefault="00A078FE" w:rsidP="004D69F2">
            <w:pPr>
              <w:jc w:val="center"/>
              <w:rPr>
                <w:sz w:val="20"/>
                <w:szCs w:val="20"/>
              </w:rPr>
            </w:pPr>
            <w:r w:rsidRPr="003D14DD">
              <w:rPr>
                <w:sz w:val="20"/>
                <w:szCs w:val="20"/>
              </w:rPr>
              <w:t>-</w:t>
            </w:r>
          </w:p>
        </w:tc>
      </w:tr>
      <w:tr w:rsidR="00A078FE" w:rsidRPr="003D14DD" w:rsidTr="004D69F2">
        <w:tc>
          <w:tcPr>
            <w:tcW w:w="0" w:type="auto"/>
          </w:tcPr>
          <w:p w:rsidR="00A078FE" w:rsidRPr="003D14DD" w:rsidRDefault="00A078FE" w:rsidP="004D69F2">
            <w:pPr>
              <w:rPr>
                <w:b/>
                <w:sz w:val="20"/>
                <w:szCs w:val="20"/>
              </w:rPr>
            </w:pPr>
            <w:r w:rsidRPr="003D14DD">
              <w:rPr>
                <w:b/>
                <w:sz w:val="20"/>
                <w:szCs w:val="20"/>
              </w:rPr>
              <w:t>Промежуточная аттестация (экзамен)</w:t>
            </w:r>
          </w:p>
        </w:tc>
        <w:tc>
          <w:tcPr>
            <w:tcW w:w="2998" w:type="dxa"/>
            <w:vAlign w:val="center"/>
          </w:tcPr>
          <w:p w:rsidR="00A078FE" w:rsidRPr="003D14DD" w:rsidRDefault="00A078FE" w:rsidP="004D69F2">
            <w:pPr>
              <w:jc w:val="center"/>
              <w:rPr>
                <w:sz w:val="20"/>
                <w:szCs w:val="20"/>
              </w:rPr>
            </w:pPr>
            <w:r w:rsidRPr="003D14DD">
              <w:rPr>
                <w:sz w:val="20"/>
                <w:szCs w:val="20"/>
              </w:rPr>
              <w:t>2,2</w:t>
            </w:r>
          </w:p>
        </w:tc>
        <w:tc>
          <w:tcPr>
            <w:tcW w:w="2564" w:type="dxa"/>
            <w:vAlign w:val="center"/>
          </w:tcPr>
          <w:p w:rsidR="00A078FE" w:rsidRPr="003D14DD" w:rsidRDefault="00A078FE" w:rsidP="004D69F2">
            <w:pPr>
              <w:jc w:val="center"/>
              <w:rPr>
                <w:sz w:val="20"/>
                <w:szCs w:val="20"/>
              </w:rPr>
            </w:pPr>
            <w:r w:rsidRPr="003D14DD">
              <w:rPr>
                <w:sz w:val="20"/>
                <w:szCs w:val="20"/>
              </w:rPr>
              <w:t>-</w:t>
            </w:r>
          </w:p>
        </w:tc>
        <w:tc>
          <w:tcPr>
            <w:tcW w:w="1101" w:type="dxa"/>
            <w:vAlign w:val="center"/>
          </w:tcPr>
          <w:p w:rsidR="00A078FE" w:rsidRPr="003D14DD" w:rsidRDefault="00A078FE" w:rsidP="004D69F2">
            <w:pPr>
              <w:jc w:val="center"/>
              <w:rPr>
                <w:b/>
                <w:sz w:val="20"/>
                <w:szCs w:val="20"/>
              </w:rPr>
            </w:pPr>
            <w:r w:rsidRPr="003D14DD">
              <w:rPr>
                <w:b/>
                <w:sz w:val="20"/>
                <w:szCs w:val="20"/>
              </w:rPr>
              <w:t>2,2</w:t>
            </w:r>
          </w:p>
        </w:tc>
        <w:tc>
          <w:tcPr>
            <w:tcW w:w="1492" w:type="dxa"/>
            <w:vAlign w:val="center"/>
          </w:tcPr>
          <w:p w:rsidR="00A078FE" w:rsidRPr="003D14DD" w:rsidRDefault="00A078FE" w:rsidP="004D69F2">
            <w:pPr>
              <w:jc w:val="center"/>
              <w:rPr>
                <w:b/>
                <w:sz w:val="20"/>
                <w:szCs w:val="20"/>
              </w:rPr>
            </w:pPr>
          </w:p>
        </w:tc>
      </w:tr>
      <w:tr w:rsidR="00A078FE" w:rsidRPr="003D14DD" w:rsidTr="004D69F2">
        <w:trPr>
          <w:trHeight w:val="160"/>
        </w:trPr>
        <w:tc>
          <w:tcPr>
            <w:tcW w:w="0" w:type="auto"/>
            <w:vAlign w:val="center"/>
          </w:tcPr>
          <w:p w:rsidR="00A078FE" w:rsidRPr="003D14DD" w:rsidRDefault="00A078FE" w:rsidP="004D69F2">
            <w:pPr>
              <w:jc w:val="center"/>
              <w:rPr>
                <w:sz w:val="20"/>
                <w:szCs w:val="20"/>
              </w:rPr>
            </w:pPr>
            <w:r w:rsidRPr="003D14DD">
              <w:rPr>
                <w:sz w:val="20"/>
                <w:szCs w:val="20"/>
              </w:rPr>
              <w:t xml:space="preserve">Итого </w:t>
            </w:r>
          </w:p>
        </w:tc>
        <w:tc>
          <w:tcPr>
            <w:tcW w:w="2998" w:type="dxa"/>
            <w:vAlign w:val="center"/>
          </w:tcPr>
          <w:p w:rsidR="00A078FE" w:rsidRPr="003D14DD" w:rsidRDefault="00A078FE" w:rsidP="004D69F2">
            <w:pPr>
              <w:jc w:val="center"/>
              <w:rPr>
                <w:sz w:val="20"/>
                <w:szCs w:val="20"/>
              </w:rPr>
            </w:pPr>
            <w:r w:rsidRPr="003D14DD">
              <w:rPr>
                <w:sz w:val="20"/>
                <w:szCs w:val="20"/>
              </w:rPr>
              <w:t>4,2</w:t>
            </w:r>
          </w:p>
        </w:tc>
        <w:tc>
          <w:tcPr>
            <w:tcW w:w="2564" w:type="dxa"/>
            <w:vAlign w:val="center"/>
          </w:tcPr>
          <w:p w:rsidR="00A078FE" w:rsidRPr="003D14DD" w:rsidRDefault="00A078FE" w:rsidP="004D69F2">
            <w:pPr>
              <w:jc w:val="center"/>
              <w:rPr>
                <w:sz w:val="20"/>
                <w:szCs w:val="20"/>
              </w:rPr>
            </w:pPr>
            <w:r w:rsidRPr="003D14DD">
              <w:rPr>
                <w:sz w:val="20"/>
                <w:szCs w:val="20"/>
              </w:rPr>
              <w:t>10</w:t>
            </w:r>
          </w:p>
        </w:tc>
        <w:tc>
          <w:tcPr>
            <w:tcW w:w="1101" w:type="dxa"/>
            <w:vAlign w:val="center"/>
          </w:tcPr>
          <w:p w:rsidR="00A078FE" w:rsidRPr="003D14DD" w:rsidRDefault="00A078FE" w:rsidP="004D69F2">
            <w:pPr>
              <w:jc w:val="center"/>
              <w:rPr>
                <w:b/>
                <w:sz w:val="20"/>
                <w:szCs w:val="20"/>
              </w:rPr>
            </w:pPr>
            <w:r w:rsidRPr="003D14DD">
              <w:rPr>
                <w:b/>
                <w:sz w:val="20"/>
                <w:szCs w:val="20"/>
              </w:rPr>
              <w:t>14,2</w:t>
            </w:r>
          </w:p>
        </w:tc>
        <w:tc>
          <w:tcPr>
            <w:tcW w:w="1492" w:type="dxa"/>
            <w:vAlign w:val="center"/>
          </w:tcPr>
          <w:p w:rsidR="00A078FE" w:rsidRPr="003D14DD" w:rsidRDefault="00A078FE" w:rsidP="004D69F2">
            <w:pPr>
              <w:jc w:val="center"/>
              <w:rPr>
                <w:b/>
                <w:sz w:val="20"/>
                <w:szCs w:val="20"/>
              </w:rPr>
            </w:pPr>
            <w:r w:rsidRPr="003D14DD">
              <w:rPr>
                <w:b/>
                <w:sz w:val="20"/>
                <w:szCs w:val="20"/>
              </w:rPr>
              <w:t>2</w:t>
            </w:r>
          </w:p>
        </w:tc>
      </w:tr>
    </w:tbl>
    <w:p w:rsidR="00A078FE" w:rsidRPr="003D14DD" w:rsidRDefault="00A078FE" w:rsidP="00A078FE">
      <w:pPr>
        <w:ind w:firstLine="680"/>
        <w:rPr>
          <w:i/>
          <w:sz w:val="20"/>
          <w:szCs w:val="20"/>
        </w:rPr>
      </w:pPr>
    </w:p>
    <w:p w:rsidR="00A078FE" w:rsidRPr="003D14DD" w:rsidRDefault="00A078FE" w:rsidP="00A078FE">
      <w:pPr>
        <w:ind w:firstLine="680"/>
        <w:rPr>
          <w:i/>
          <w:sz w:val="20"/>
          <w:szCs w:val="20"/>
        </w:rPr>
      </w:pPr>
      <w:r w:rsidRPr="003D14DD">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30 %</w:t>
      </w:r>
    </w:p>
    <w:p w:rsidR="00A078FE" w:rsidRPr="003D14DD" w:rsidRDefault="00A078FE" w:rsidP="00A078FE">
      <w:pPr>
        <w:ind w:firstLine="680"/>
        <w:rPr>
          <w:i/>
          <w:sz w:val="20"/>
          <w:szCs w:val="20"/>
        </w:rPr>
      </w:pPr>
    </w:p>
    <w:p w:rsidR="00A078FE" w:rsidRPr="003D14DD" w:rsidRDefault="00A078FE" w:rsidP="00A078FE">
      <w:pPr>
        <w:ind w:firstLine="680"/>
        <w:rPr>
          <w:rFonts w:eastAsia="Calibri"/>
          <w:b/>
          <w:color w:val="FF0000"/>
          <w:sz w:val="14"/>
          <w:szCs w:val="14"/>
        </w:rPr>
      </w:pPr>
    </w:p>
    <w:p w:rsidR="00A078FE" w:rsidRPr="003D14DD" w:rsidRDefault="00A078FE" w:rsidP="00A078FE">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A078FE" w:rsidRPr="003D14DD" w:rsidRDefault="00A078FE" w:rsidP="00A078FE">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A078FE" w:rsidRPr="003D14DD" w:rsidRDefault="00A078FE" w:rsidP="00A078FE">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A078FE" w:rsidRPr="003D14DD" w:rsidRDefault="00A078FE" w:rsidP="00A078FE">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A078FE" w:rsidRPr="003D14DD" w:rsidRDefault="00A078FE" w:rsidP="00A078FE">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078FE" w:rsidRPr="003D14DD" w:rsidRDefault="00A078FE" w:rsidP="00A078FE">
      <w:pPr>
        <w:shd w:val="clear" w:color="auto" w:fill="FFFFFF"/>
        <w:ind w:firstLine="709"/>
        <w:jc w:val="both"/>
        <w:rPr>
          <w:sz w:val="20"/>
          <w:szCs w:val="20"/>
        </w:rPr>
      </w:pPr>
      <w:r w:rsidRPr="003D14DD">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078FE" w:rsidRPr="003D14DD" w:rsidRDefault="00A078FE" w:rsidP="00A078FE">
      <w:pPr>
        <w:tabs>
          <w:tab w:val="left" w:pos="900"/>
        </w:tabs>
        <w:suppressAutoHyphens/>
        <w:overflowPunct w:val="0"/>
        <w:autoSpaceDE w:val="0"/>
        <w:autoSpaceDN w:val="0"/>
        <w:adjustRightInd w:val="0"/>
        <w:ind w:firstLine="709"/>
        <w:jc w:val="both"/>
        <w:rPr>
          <w:b/>
          <w:sz w:val="20"/>
          <w:szCs w:val="20"/>
        </w:rPr>
      </w:pPr>
    </w:p>
    <w:p w:rsidR="00A078FE" w:rsidRPr="003D14DD" w:rsidRDefault="00A078FE" w:rsidP="00A078FE">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078FE" w:rsidRPr="003D14DD" w:rsidRDefault="00A078FE" w:rsidP="00A078FE">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A078FE" w:rsidRPr="003D14DD" w:rsidRDefault="00A078FE" w:rsidP="00A078FE">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A078FE" w:rsidRPr="003D14DD" w:rsidRDefault="00A078FE" w:rsidP="00A078FE">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A078FE" w:rsidRPr="003D14DD" w:rsidRDefault="00A078FE" w:rsidP="00A078FE">
      <w:pPr>
        <w:ind w:firstLine="709"/>
        <w:rPr>
          <w:b/>
          <w:sz w:val="20"/>
          <w:szCs w:val="20"/>
        </w:rPr>
      </w:pPr>
    </w:p>
    <w:p w:rsidR="00A078FE" w:rsidRPr="003D14DD" w:rsidRDefault="00A078FE" w:rsidP="00A078FE">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A225C7" w:rsidRPr="00A225C7" w:rsidRDefault="00A225C7" w:rsidP="00A225C7">
      <w:pPr>
        <w:shd w:val="clear" w:color="auto" w:fill="FFFFFF"/>
        <w:ind w:firstLine="709"/>
        <w:jc w:val="both"/>
        <w:rPr>
          <w:rFonts w:eastAsia="Calibri"/>
          <w:sz w:val="20"/>
          <w:szCs w:val="20"/>
        </w:rPr>
      </w:pPr>
      <w:r w:rsidRPr="00A225C7">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225C7" w:rsidRPr="00A225C7" w:rsidRDefault="00A225C7" w:rsidP="00A225C7">
      <w:pPr>
        <w:ind w:firstLine="709"/>
        <w:jc w:val="both"/>
        <w:rPr>
          <w:rFonts w:eastAsia="Calibri"/>
          <w:sz w:val="20"/>
          <w:szCs w:val="20"/>
        </w:rPr>
      </w:pPr>
      <w:r w:rsidRPr="00A225C7">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225C7">
        <w:rPr>
          <w:rFonts w:eastAsia="Calibri"/>
          <w:sz w:val="20"/>
          <w:szCs w:val="20"/>
        </w:rPr>
        <w:t>тифлоинформационных</w:t>
      </w:r>
      <w:proofErr w:type="spellEnd"/>
      <w:r w:rsidRPr="00A225C7">
        <w:rPr>
          <w:rFonts w:eastAsia="Calibri"/>
          <w:sz w:val="20"/>
          <w:szCs w:val="20"/>
        </w:rPr>
        <w:t xml:space="preserve"> устройств.</w:t>
      </w:r>
    </w:p>
    <w:p w:rsidR="00A225C7" w:rsidRPr="00A225C7" w:rsidRDefault="00A225C7" w:rsidP="00A225C7">
      <w:pPr>
        <w:shd w:val="clear" w:color="auto" w:fill="FFFFFF"/>
        <w:tabs>
          <w:tab w:val="left" w:pos="993"/>
        </w:tabs>
        <w:ind w:firstLine="709"/>
        <w:jc w:val="both"/>
        <w:rPr>
          <w:rFonts w:eastAsia="Calibri"/>
          <w:sz w:val="20"/>
          <w:szCs w:val="20"/>
        </w:rPr>
      </w:pPr>
      <w:r w:rsidRPr="00A225C7">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225C7" w:rsidRPr="00A225C7" w:rsidRDefault="00A225C7" w:rsidP="00A225C7">
      <w:pPr>
        <w:ind w:firstLine="709"/>
        <w:jc w:val="both"/>
        <w:rPr>
          <w:rFonts w:eastAsia="Calibri"/>
          <w:sz w:val="20"/>
          <w:szCs w:val="20"/>
        </w:rPr>
      </w:pPr>
      <w:r w:rsidRPr="00A225C7">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225C7" w:rsidRPr="00A225C7" w:rsidRDefault="00A225C7" w:rsidP="00A225C7">
      <w:pPr>
        <w:ind w:firstLine="709"/>
        <w:jc w:val="both"/>
        <w:rPr>
          <w:rFonts w:eastAsia="Calibri"/>
          <w:sz w:val="20"/>
          <w:szCs w:val="20"/>
        </w:rPr>
      </w:pPr>
      <w:r w:rsidRPr="00A225C7">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225C7" w:rsidRPr="00A225C7" w:rsidRDefault="00A225C7" w:rsidP="00A225C7">
      <w:pPr>
        <w:ind w:firstLine="709"/>
        <w:jc w:val="both"/>
        <w:rPr>
          <w:rFonts w:eastAsia="Calibri"/>
          <w:sz w:val="20"/>
          <w:szCs w:val="20"/>
        </w:rPr>
      </w:pPr>
      <w:r w:rsidRPr="00A225C7">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A225C7" w:rsidRPr="00A225C7" w:rsidRDefault="00A225C7" w:rsidP="00A225C7">
      <w:pPr>
        <w:shd w:val="clear" w:color="auto" w:fill="FFFFFF"/>
        <w:tabs>
          <w:tab w:val="left" w:pos="888"/>
        </w:tabs>
        <w:ind w:firstLine="709"/>
        <w:jc w:val="both"/>
        <w:rPr>
          <w:rFonts w:eastAsia="Calibri"/>
          <w:sz w:val="20"/>
          <w:szCs w:val="20"/>
        </w:rPr>
      </w:pPr>
      <w:r w:rsidRPr="00A225C7">
        <w:rPr>
          <w:rFonts w:eastAsia="Calibri"/>
          <w:sz w:val="20"/>
          <w:szCs w:val="20"/>
        </w:rPr>
        <w:t>-</w:t>
      </w:r>
      <w:r w:rsidRPr="00A225C7">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225C7" w:rsidRPr="00A225C7" w:rsidRDefault="00A225C7" w:rsidP="00A225C7">
      <w:pPr>
        <w:ind w:firstLine="709"/>
        <w:jc w:val="both"/>
        <w:rPr>
          <w:rFonts w:eastAsia="Calibri"/>
          <w:sz w:val="20"/>
          <w:szCs w:val="20"/>
        </w:rPr>
      </w:pPr>
      <w:r w:rsidRPr="00A225C7">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225C7" w:rsidRPr="00A225C7" w:rsidRDefault="00A225C7" w:rsidP="00A225C7">
      <w:pPr>
        <w:ind w:firstLine="709"/>
        <w:jc w:val="both"/>
        <w:rPr>
          <w:rFonts w:eastAsia="Calibri"/>
          <w:sz w:val="20"/>
          <w:szCs w:val="20"/>
        </w:rPr>
      </w:pPr>
      <w:r w:rsidRPr="00A225C7">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225C7" w:rsidRPr="00A225C7" w:rsidRDefault="00A225C7" w:rsidP="00A225C7">
      <w:pPr>
        <w:ind w:firstLine="709"/>
        <w:jc w:val="both"/>
        <w:rPr>
          <w:rFonts w:eastAsia="Calibri"/>
          <w:sz w:val="20"/>
          <w:szCs w:val="20"/>
        </w:rPr>
      </w:pPr>
      <w:r w:rsidRPr="00A225C7">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225C7" w:rsidRPr="00A225C7" w:rsidRDefault="00A225C7" w:rsidP="00A225C7">
      <w:pPr>
        <w:ind w:firstLine="709"/>
        <w:jc w:val="both"/>
        <w:rPr>
          <w:rFonts w:eastAsia="Calibri"/>
          <w:sz w:val="20"/>
          <w:szCs w:val="20"/>
        </w:rPr>
      </w:pPr>
      <w:r w:rsidRPr="00A225C7">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225C7" w:rsidRPr="00A225C7" w:rsidRDefault="00A225C7" w:rsidP="00A225C7">
      <w:pPr>
        <w:ind w:firstLine="709"/>
        <w:jc w:val="both"/>
        <w:rPr>
          <w:rFonts w:eastAsia="Calibri"/>
          <w:sz w:val="20"/>
          <w:szCs w:val="20"/>
        </w:rPr>
      </w:pPr>
      <w:r w:rsidRPr="00A225C7">
        <w:rPr>
          <w:rFonts w:eastAsia="Calibri"/>
          <w:sz w:val="20"/>
          <w:szCs w:val="20"/>
        </w:rPr>
        <w:t>- продолжительность сдачи экзамена, проводимого в письменной форме, - не более чем на 90 минут;</w:t>
      </w:r>
    </w:p>
    <w:p w:rsidR="00A225C7" w:rsidRPr="00A225C7" w:rsidRDefault="00A225C7" w:rsidP="00A225C7">
      <w:pPr>
        <w:ind w:firstLine="709"/>
        <w:jc w:val="both"/>
        <w:rPr>
          <w:rFonts w:eastAsia="Calibri"/>
          <w:sz w:val="20"/>
          <w:szCs w:val="20"/>
        </w:rPr>
      </w:pPr>
      <w:r w:rsidRPr="00A225C7">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A225C7" w:rsidRPr="00A225C7" w:rsidRDefault="00A225C7" w:rsidP="00A225C7">
      <w:pPr>
        <w:ind w:firstLine="709"/>
        <w:jc w:val="both"/>
        <w:rPr>
          <w:rFonts w:eastAsia="Calibri"/>
          <w:sz w:val="20"/>
          <w:szCs w:val="20"/>
        </w:rPr>
      </w:pPr>
      <w:r w:rsidRPr="00A225C7">
        <w:rPr>
          <w:rFonts w:eastAsia="Calibri"/>
          <w:sz w:val="20"/>
          <w:szCs w:val="20"/>
        </w:rPr>
        <w:lastRenderedPageBreak/>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225C7" w:rsidRPr="00A225C7" w:rsidRDefault="00A225C7" w:rsidP="00A225C7">
      <w:pPr>
        <w:ind w:firstLine="709"/>
        <w:jc w:val="both"/>
        <w:rPr>
          <w:rFonts w:eastAsia="Calibri"/>
          <w:sz w:val="20"/>
          <w:szCs w:val="20"/>
        </w:rPr>
      </w:pPr>
      <w:r w:rsidRPr="00A225C7">
        <w:rPr>
          <w:rFonts w:eastAsia="Calibri"/>
          <w:sz w:val="20"/>
          <w:szCs w:val="20"/>
        </w:rPr>
        <w:t>а) для слепых:</w:t>
      </w:r>
    </w:p>
    <w:p w:rsidR="00A225C7" w:rsidRPr="00A225C7" w:rsidRDefault="00A225C7" w:rsidP="00A225C7">
      <w:pPr>
        <w:shd w:val="clear" w:color="auto" w:fill="FFFFFF"/>
        <w:tabs>
          <w:tab w:val="left" w:pos="955"/>
        </w:tabs>
        <w:ind w:firstLine="709"/>
        <w:jc w:val="both"/>
        <w:rPr>
          <w:rFonts w:eastAsia="Calibri"/>
          <w:sz w:val="20"/>
          <w:szCs w:val="20"/>
        </w:rPr>
      </w:pPr>
      <w:r w:rsidRPr="00A225C7">
        <w:rPr>
          <w:rFonts w:eastAsia="Calibri"/>
          <w:sz w:val="20"/>
          <w:szCs w:val="20"/>
        </w:rPr>
        <w:t>-</w:t>
      </w:r>
      <w:r w:rsidRPr="00A225C7">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225C7" w:rsidRPr="00A225C7" w:rsidRDefault="00A225C7" w:rsidP="00A225C7">
      <w:pPr>
        <w:ind w:firstLine="709"/>
        <w:jc w:val="both"/>
        <w:rPr>
          <w:rFonts w:eastAsia="Calibri"/>
          <w:sz w:val="20"/>
          <w:szCs w:val="20"/>
        </w:rPr>
      </w:pPr>
      <w:r w:rsidRPr="00A225C7">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A225C7">
        <w:rPr>
          <w:rFonts w:eastAsia="Calibri"/>
          <w:sz w:val="20"/>
          <w:szCs w:val="20"/>
        </w:rPr>
        <w:t>надиктовываются</w:t>
      </w:r>
      <w:proofErr w:type="spellEnd"/>
      <w:r w:rsidRPr="00A225C7">
        <w:rPr>
          <w:rFonts w:eastAsia="Calibri"/>
          <w:sz w:val="20"/>
          <w:szCs w:val="20"/>
        </w:rPr>
        <w:t xml:space="preserve"> ассистенту;</w:t>
      </w:r>
    </w:p>
    <w:p w:rsidR="00A225C7" w:rsidRPr="00A225C7" w:rsidRDefault="00A225C7" w:rsidP="00A225C7">
      <w:pPr>
        <w:ind w:firstLine="709"/>
        <w:jc w:val="both"/>
        <w:rPr>
          <w:rFonts w:eastAsia="Calibri"/>
          <w:sz w:val="20"/>
          <w:szCs w:val="20"/>
        </w:rPr>
      </w:pPr>
      <w:r w:rsidRPr="00A225C7">
        <w:rPr>
          <w:rFonts w:eastAsia="Calibri"/>
          <w:sz w:val="20"/>
          <w:szCs w:val="20"/>
        </w:rPr>
        <w:t>б) для слабовидящих:</w:t>
      </w:r>
    </w:p>
    <w:p w:rsidR="00A225C7" w:rsidRPr="00A225C7" w:rsidRDefault="00A225C7" w:rsidP="00A225C7">
      <w:pPr>
        <w:ind w:firstLine="709"/>
        <w:jc w:val="both"/>
        <w:rPr>
          <w:rFonts w:eastAsia="Calibri"/>
          <w:sz w:val="20"/>
          <w:szCs w:val="20"/>
        </w:rPr>
      </w:pPr>
      <w:r w:rsidRPr="00A225C7">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225C7">
        <w:rPr>
          <w:rFonts w:eastAsia="Calibri"/>
          <w:sz w:val="20"/>
          <w:szCs w:val="20"/>
        </w:rPr>
        <w:t>Jaws</w:t>
      </w:r>
      <w:proofErr w:type="spellEnd"/>
      <w:r w:rsidRPr="00A225C7">
        <w:rPr>
          <w:rFonts w:eastAsia="Calibri"/>
          <w:sz w:val="20"/>
          <w:szCs w:val="20"/>
        </w:rPr>
        <w:t>;</w:t>
      </w:r>
    </w:p>
    <w:p w:rsidR="00A225C7" w:rsidRPr="00A225C7" w:rsidRDefault="00A225C7" w:rsidP="00A225C7">
      <w:pPr>
        <w:ind w:firstLine="709"/>
        <w:jc w:val="both"/>
        <w:rPr>
          <w:rFonts w:eastAsia="Calibri"/>
          <w:sz w:val="20"/>
          <w:szCs w:val="20"/>
        </w:rPr>
      </w:pPr>
      <w:r w:rsidRPr="00A225C7">
        <w:rPr>
          <w:rFonts w:eastAsia="Calibri"/>
          <w:sz w:val="20"/>
          <w:szCs w:val="20"/>
        </w:rPr>
        <w:t>- обеспечивается индивидуальное равномерное освещение не менее 300 люкс;</w:t>
      </w:r>
    </w:p>
    <w:p w:rsidR="00A225C7" w:rsidRPr="00A225C7" w:rsidRDefault="00A225C7" w:rsidP="00A225C7">
      <w:pPr>
        <w:ind w:firstLine="709"/>
        <w:jc w:val="both"/>
        <w:rPr>
          <w:rFonts w:eastAsia="Calibri"/>
          <w:sz w:val="20"/>
          <w:szCs w:val="20"/>
        </w:rPr>
      </w:pPr>
      <w:r w:rsidRPr="00A225C7">
        <w:rPr>
          <w:rFonts w:eastAsia="Calibri"/>
          <w:sz w:val="20"/>
          <w:szCs w:val="20"/>
        </w:rPr>
        <w:t xml:space="preserve">- при необходимости обучающимся предоставляется увеличивающее </w:t>
      </w:r>
      <w:proofErr w:type="spellStart"/>
      <w:r w:rsidRPr="00A225C7">
        <w:rPr>
          <w:rFonts w:eastAsia="Calibri"/>
          <w:sz w:val="20"/>
          <w:szCs w:val="20"/>
        </w:rPr>
        <w:t>устройство,допускается</w:t>
      </w:r>
      <w:proofErr w:type="spellEnd"/>
      <w:r w:rsidRPr="00A225C7">
        <w:rPr>
          <w:rFonts w:eastAsia="Calibri"/>
          <w:sz w:val="20"/>
          <w:szCs w:val="20"/>
        </w:rPr>
        <w:t xml:space="preserve"> использование увеличивающих устройств, имеющихся у обучающихся;</w:t>
      </w:r>
    </w:p>
    <w:p w:rsidR="00A225C7" w:rsidRPr="00A225C7" w:rsidRDefault="00A225C7" w:rsidP="00A225C7">
      <w:pPr>
        <w:ind w:firstLine="709"/>
        <w:jc w:val="both"/>
        <w:rPr>
          <w:rFonts w:eastAsia="Calibri"/>
          <w:sz w:val="20"/>
          <w:szCs w:val="20"/>
        </w:rPr>
      </w:pPr>
      <w:r w:rsidRPr="00A225C7">
        <w:rPr>
          <w:rFonts w:eastAsia="Calibri"/>
          <w:sz w:val="20"/>
          <w:szCs w:val="20"/>
        </w:rPr>
        <w:t>в) для глухих и слабослышащих, с тяжелыми нарушениями речи:</w:t>
      </w:r>
    </w:p>
    <w:p w:rsidR="00A225C7" w:rsidRPr="00A225C7" w:rsidRDefault="00A225C7" w:rsidP="00A225C7">
      <w:pPr>
        <w:ind w:firstLine="709"/>
        <w:jc w:val="both"/>
        <w:rPr>
          <w:rFonts w:eastAsia="Calibri"/>
          <w:sz w:val="20"/>
          <w:szCs w:val="20"/>
        </w:rPr>
      </w:pPr>
      <w:r w:rsidRPr="00A225C7">
        <w:rPr>
          <w:rFonts w:eastAsia="Calibri"/>
          <w:sz w:val="20"/>
          <w:szCs w:val="20"/>
        </w:rPr>
        <w:t>- имеется в наличии информационная система "Исток" для слабослышащих коллективного пользования;</w:t>
      </w:r>
    </w:p>
    <w:p w:rsidR="00A225C7" w:rsidRPr="00A225C7" w:rsidRDefault="00A225C7" w:rsidP="00A225C7">
      <w:pPr>
        <w:ind w:firstLine="709"/>
        <w:jc w:val="both"/>
        <w:rPr>
          <w:rFonts w:eastAsia="Calibri"/>
          <w:sz w:val="20"/>
          <w:szCs w:val="20"/>
        </w:rPr>
      </w:pPr>
      <w:r w:rsidRPr="00A225C7">
        <w:rPr>
          <w:rFonts w:eastAsia="Calibri"/>
          <w:sz w:val="20"/>
          <w:szCs w:val="20"/>
        </w:rPr>
        <w:t>- по их желанию испытания проводятся в электронной или письменной форме;</w:t>
      </w:r>
    </w:p>
    <w:p w:rsidR="00A225C7" w:rsidRPr="00A225C7" w:rsidRDefault="00A225C7" w:rsidP="00A225C7">
      <w:pPr>
        <w:ind w:firstLine="709"/>
        <w:jc w:val="both"/>
        <w:rPr>
          <w:rFonts w:eastAsia="Calibri"/>
          <w:sz w:val="20"/>
          <w:szCs w:val="20"/>
        </w:rPr>
      </w:pPr>
      <w:r w:rsidRPr="00A225C7">
        <w:rPr>
          <w:rFonts w:eastAsia="Calibri"/>
          <w:sz w:val="20"/>
          <w:szCs w:val="20"/>
        </w:rPr>
        <w:t>г) для лиц с нарушениями опорно-двигательного аппарата:</w:t>
      </w:r>
    </w:p>
    <w:p w:rsidR="00A225C7" w:rsidRPr="00A225C7" w:rsidRDefault="00A225C7" w:rsidP="00A225C7">
      <w:pPr>
        <w:ind w:firstLine="709"/>
        <w:jc w:val="both"/>
        <w:rPr>
          <w:rFonts w:eastAsia="Calibri"/>
          <w:sz w:val="20"/>
          <w:szCs w:val="20"/>
        </w:rPr>
      </w:pPr>
      <w:r w:rsidRPr="00A225C7">
        <w:rPr>
          <w:rFonts w:eastAsia="Calibri"/>
          <w:sz w:val="20"/>
          <w:szCs w:val="20"/>
        </w:rPr>
        <w:t xml:space="preserve">- тестовые и </w:t>
      </w:r>
      <w:proofErr w:type="spellStart"/>
      <w:r w:rsidRPr="00A225C7">
        <w:rPr>
          <w:rFonts w:eastAsia="Calibri"/>
          <w:sz w:val="20"/>
          <w:szCs w:val="20"/>
        </w:rPr>
        <w:t>тренинговые</w:t>
      </w:r>
      <w:proofErr w:type="spellEnd"/>
      <w:r w:rsidRPr="00A225C7">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225C7" w:rsidRPr="00A225C7" w:rsidRDefault="00A225C7" w:rsidP="00A225C7">
      <w:pPr>
        <w:ind w:firstLine="709"/>
        <w:jc w:val="both"/>
        <w:rPr>
          <w:rFonts w:eastAsia="Calibri"/>
          <w:sz w:val="20"/>
          <w:szCs w:val="20"/>
        </w:rPr>
      </w:pPr>
      <w:r w:rsidRPr="00A225C7">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225C7" w:rsidRPr="00A225C7" w:rsidRDefault="00A225C7" w:rsidP="00A225C7">
      <w:pPr>
        <w:ind w:firstLine="709"/>
        <w:jc w:val="both"/>
        <w:rPr>
          <w:rFonts w:eastAsia="Calibri"/>
          <w:sz w:val="20"/>
          <w:szCs w:val="20"/>
        </w:rPr>
      </w:pPr>
      <w:r w:rsidRPr="00A225C7">
        <w:rPr>
          <w:rFonts w:eastAsia="Calibri"/>
          <w:sz w:val="20"/>
          <w:szCs w:val="20"/>
        </w:rPr>
        <w:t>- по их желанию испытания проводятся в устной форме.</w:t>
      </w:r>
    </w:p>
    <w:p w:rsidR="00A225C7" w:rsidRPr="00A225C7" w:rsidRDefault="00A225C7" w:rsidP="00A225C7">
      <w:pPr>
        <w:ind w:firstLine="709"/>
        <w:jc w:val="both"/>
        <w:rPr>
          <w:rFonts w:eastAsia="Calibri"/>
          <w:sz w:val="20"/>
          <w:szCs w:val="20"/>
        </w:rPr>
      </w:pPr>
      <w:r w:rsidRPr="00A225C7">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078FE" w:rsidRPr="003D14DD" w:rsidRDefault="00A078FE" w:rsidP="00A078FE">
      <w:pPr>
        <w:ind w:firstLine="709"/>
        <w:rPr>
          <w:b/>
          <w:sz w:val="20"/>
          <w:szCs w:val="20"/>
        </w:rPr>
      </w:pPr>
    </w:p>
    <w:p w:rsidR="00A078FE" w:rsidRPr="003D14DD" w:rsidRDefault="00A078FE" w:rsidP="00A078FE">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A078FE" w:rsidRPr="003D14DD" w:rsidRDefault="00A078FE" w:rsidP="00A078FE">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078FE" w:rsidRPr="003D14DD" w:rsidRDefault="00A078FE" w:rsidP="00A078FE">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A078FE" w:rsidRPr="003D14DD" w:rsidRDefault="00A078FE" w:rsidP="00A078FE">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A078FE" w:rsidRPr="003D14DD" w:rsidRDefault="00A078FE" w:rsidP="00A078FE">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A078FE" w:rsidRPr="003D14DD" w:rsidRDefault="00A078FE" w:rsidP="00A078FE">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A078FE" w:rsidRPr="003D14DD" w:rsidRDefault="00A078FE" w:rsidP="00A078FE">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078FE" w:rsidRPr="003D14DD" w:rsidRDefault="00A078FE" w:rsidP="00A078FE">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A078FE" w:rsidRPr="003D14DD" w:rsidRDefault="00A078FE" w:rsidP="00A078FE">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A078FE" w:rsidRPr="003D14DD" w:rsidRDefault="00A078FE" w:rsidP="00A078FE">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078FE" w:rsidRPr="003D14DD" w:rsidRDefault="00A078FE" w:rsidP="00A078FE">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A078FE" w:rsidRPr="003D14DD" w:rsidRDefault="00A078FE" w:rsidP="00A078FE">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078FE" w:rsidRPr="003D14DD" w:rsidRDefault="00A078FE" w:rsidP="00A078FE">
      <w:pPr>
        <w:shd w:val="clear" w:color="auto" w:fill="FFFFFF"/>
        <w:ind w:firstLine="709"/>
        <w:jc w:val="both"/>
        <w:rPr>
          <w:sz w:val="20"/>
          <w:szCs w:val="20"/>
        </w:rPr>
      </w:pPr>
      <w:r w:rsidRPr="003D14DD">
        <w:rPr>
          <w:sz w:val="20"/>
          <w:szCs w:val="20"/>
        </w:rPr>
        <w:t>Самостоятельная работа должна:</w:t>
      </w:r>
    </w:p>
    <w:p w:rsidR="00A078FE" w:rsidRPr="003D14DD" w:rsidRDefault="00A078FE" w:rsidP="00A078FE">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A078FE" w:rsidRPr="003D14DD" w:rsidRDefault="00A078FE" w:rsidP="00A078FE">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A078FE" w:rsidRPr="003D14DD" w:rsidRDefault="00A078FE" w:rsidP="00A078FE">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A078FE" w:rsidRPr="003D14DD" w:rsidRDefault="00A078FE" w:rsidP="00A078FE">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A078FE" w:rsidRPr="003D14DD" w:rsidRDefault="00A078FE" w:rsidP="00A078FE">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A078FE" w:rsidRPr="003D14DD" w:rsidRDefault="00A078FE" w:rsidP="00A078FE">
      <w:pPr>
        <w:shd w:val="clear" w:color="auto" w:fill="FFFFFF"/>
        <w:tabs>
          <w:tab w:val="left" w:pos="1109"/>
        </w:tabs>
        <w:ind w:firstLine="709"/>
        <w:jc w:val="both"/>
        <w:rPr>
          <w:sz w:val="20"/>
          <w:szCs w:val="20"/>
        </w:rPr>
      </w:pPr>
      <w:r w:rsidRPr="003D14DD">
        <w:rPr>
          <w:sz w:val="20"/>
          <w:szCs w:val="20"/>
        </w:rPr>
        <w:lastRenderedPageBreak/>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A078FE" w:rsidRPr="003D14DD" w:rsidRDefault="00A078FE" w:rsidP="00A078FE">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078FE" w:rsidRPr="003D14DD" w:rsidRDefault="00A078FE" w:rsidP="00A078FE">
      <w:pPr>
        <w:suppressAutoHyphens/>
        <w:ind w:firstLine="720"/>
        <w:jc w:val="both"/>
        <w:rPr>
          <w:b/>
          <w:bCs/>
          <w:sz w:val="20"/>
          <w:szCs w:val="20"/>
        </w:rPr>
      </w:pPr>
    </w:p>
    <w:p w:rsidR="00A078FE" w:rsidRPr="003D14DD" w:rsidRDefault="005B6709" w:rsidP="00A078FE">
      <w:pPr>
        <w:tabs>
          <w:tab w:val="left" w:pos="900"/>
        </w:tabs>
        <w:ind w:firstLine="709"/>
        <w:rPr>
          <w:b/>
          <w:sz w:val="20"/>
          <w:szCs w:val="20"/>
        </w:rPr>
      </w:pPr>
      <w:r>
        <w:rPr>
          <w:b/>
          <w:bCs/>
          <w:sz w:val="20"/>
          <w:szCs w:val="20"/>
        </w:rPr>
        <w:t>7</w:t>
      </w:r>
      <w:r w:rsidR="00A078FE" w:rsidRPr="003D14DD">
        <w:rPr>
          <w:b/>
          <w:sz w:val="20"/>
          <w:szCs w:val="20"/>
        </w:rPr>
        <w:t>. Учебно-методическое и информационное обеспечение дисциплины</w:t>
      </w:r>
    </w:p>
    <w:p w:rsidR="00A078FE" w:rsidRPr="003D14DD" w:rsidRDefault="005B6709" w:rsidP="00A078FE">
      <w:pPr>
        <w:ind w:firstLine="680"/>
        <w:rPr>
          <w:b/>
          <w:sz w:val="20"/>
          <w:szCs w:val="20"/>
        </w:rPr>
      </w:pPr>
      <w:r>
        <w:rPr>
          <w:b/>
          <w:sz w:val="20"/>
          <w:szCs w:val="20"/>
        </w:rPr>
        <w:t>7</w:t>
      </w:r>
      <w:r w:rsidR="00A078FE" w:rsidRPr="003D14DD">
        <w:rPr>
          <w:b/>
          <w:sz w:val="20"/>
          <w:szCs w:val="20"/>
        </w:rPr>
        <w:t xml:space="preserve">.1 Рекомендуемая литература </w:t>
      </w:r>
    </w:p>
    <w:p w:rsidR="00A078FE" w:rsidRPr="003D14DD" w:rsidRDefault="00A078FE" w:rsidP="005B6709">
      <w:pPr>
        <w:tabs>
          <w:tab w:val="left" w:pos="900"/>
          <w:tab w:val="left" w:pos="1080"/>
        </w:tabs>
        <w:ind w:firstLineChars="360" w:firstLine="720"/>
        <w:rPr>
          <w:b/>
          <w:sz w:val="20"/>
          <w:szCs w:val="20"/>
        </w:rPr>
      </w:pPr>
    </w:p>
    <w:p w:rsidR="00A078FE" w:rsidRPr="003D14DD" w:rsidRDefault="00A078FE" w:rsidP="005B6709">
      <w:pPr>
        <w:tabs>
          <w:tab w:val="left" w:pos="1080"/>
        </w:tabs>
        <w:suppressAutoHyphens/>
        <w:ind w:firstLineChars="360" w:firstLine="720"/>
        <w:jc w:val="both"/>
        <w:rPr>
          <w:b/>
          <w:sz w:val="20"/>
          <w:szCs w:val="20"/>
        </w:rPr>
      </w:pPr>
      <w:r w:rsidRPr="003D14DD">
        <w:rPr>
          <w:b/>
          <w:sz w:val="20"/>
          <w:szCs w:val="20"/>
        </w:rPr>
        <w:t>Основная учебная и научная  литература</w:t>
      </w:r>
    </w:p>
    <w:p w:rsidR="0090555C" w:rsidRPr="0090555C" w:rsidRDefault="0090555C" w:rsidP="0090555C">
      <w:pPr>
        <w:pStyle w:val="afffc"/>
        <w:numPr>
          <w:ilvl w:val="0"/>
          <w:numId w:val="40"/>
        </w:numPr>
        <w:rPr>
          <w:color w:val="000000"/>
          <w:sz w:val="20"/>
          <w:szCs w:val="20"/>
        </w:rPr>
      </w:pPr>
      <w:r w:rsidRPr="0090555C">
        <w:rPr>
          <w:color w:val="000000"/>
          <w:sz w:val="20"/>
          <w:szCs w:val="20"/>
        </w:rPr>
        <w:t xml:space="preserve">Целых, А. Н. Адаптивные информационные системы для поддержки принятия решений : монография / А. Н. Целых, Л. А. Целых, С. А. </w:t>
      </w:r>
      <w:proofErr w:type="spellStart"/>
      <w:r w:rsidRPr="0090555C">
        <w:rPr>
          <w:color w:val="000000"/>
          <w:sz w:val="20"/>
          <w:szCs w:val="20"/>
        </w:rPr>
        <w:t>Барковский</w:t>
      </w:r>
      <w:proofErr w:type="spellEnd"/>
      <w:r w:rsidRPr="0090555C">
        <w:rPr>
          <w:color w:val="000000"/>
          <w:sz w:val="20"/>
          <w:szCs w:val="20"/>
        </w:rPr>
        <w:t>. — Ростов-на-Дону, Таганрог : Издательство Южного федерального университета, 2018. — 231 c. — ISBN 978-5-9275-2780-9. — Текст : электронный // Цифровой образовательный ресурс IPR SMART : [сайт]. — URL: https://www.iprbookshop.ru/87696.html</w:t>
      </w:r>
    </w:p>
    <w:p w:rsidR="00A078FE" w:rsidRPr="003D14DD" w:rsidRDefault="00A078FE" w:rsidP="00A078FE">
      <w:pPr>
        <w:tabs>
          <w:tab w:val="left" w:pos="900"/>
          <w:tab w:val="left" w:pos="1134"/>
        </w:tabs>
        <w:suppressAutoHyphens/>
        <w:ind w:firstLine="709"/>
        <w:jc w:val="both"/>
        <w:rPr>
          <w:sz w:val="20"/>
          <w:szCs w:val="20"/>
        </w:rPr>
      </w:pPr>
    </w:p>
    <w:p w:rsidR="00A078FE" w:rsidRPr="003D14DD" w:rsidRDefault="00A078FE" w:rsidP="00A078FE">
      <w:pPr>
        <w:tabs>
          <w:tab w:val="left" w:pos="900"/>
          <w:tab w:val="left" w:pos="1134"/>
        </w:tabs>
        <w:suppressAutoHyphens/>
        <w:ind w:firstLine="709"/>
        <w:jc w:val="both"/>
        <w:rPr>
          <w:b/>
          <w:sz w:val="20"/>
          <w:szCs w:val="20"/>
        </w:rPr>
      </w:pPr>
      <w:r w:rsidRPr="003D14DD">
        <w:rPr>
          <w:b/>
          <w:sz w:val="20"/>
          <w:szCs w:val="20"/>
        </w:rPr>
        <w:t>Дополнительная литература</w:t>
      </w:r>
    </w:p>
    <w:p w:rsidR="0090555C" w:rsidRPr="0090555C" w:rsidRDefault="0090555C" w:rsidP="0090555C">
      <w:pPr>
        <w:pStyle w:val="afffc"/>
        <w:numPr>
          <w:ilvl w:val="0"/>
          <w:numId w:val="41"/>
        </w:numPr>
        <w:rPr>
          <w:color w:val="000000"/>
          <w:sz w:val="20"/>
          <w:szCs w:val="20"/>
        </w:rPr>
      </w:pPr>
      <w:r w:rsidRPr="0090555C">
        <w:rPr>
          <w:color w:val="000000"/>
          <w:sz w:val="20"/>
          <w:szCs w:val="20"/>
        </w:rPr>
        <w:t xml:space="preserve">Особенности использования систем компьютерного </w:t>
      </w:r>
      <w:proofErr w:type="spellStart"/>
      <w:r w:rsidRPr="0090555C">
        <w:rPr>
          <w:color w:val="000000"/>
          <w:sz w:val="20"/>
          <w:szCs w:val="20"/>
        </w:rPr>
        <w:t>сурдоперевода</w:t>
      </w:r>
      <w:proofErr w:type="spellEnd"/>
      <w:r w:rsidRPr="0090555C">
        <w:rPr>
          <w:color w:val="000000"/>
          <w:sz w:val="20"/>
          <w:szCs w:val="20"/>
        </w:rPr>
        <w:t xml:space="preserve"> в инклюзивном образовании лиц с нарушением слуха [Электронный ресурс] : учебное пособие / М.Г. Гриф [и др.]. — Электрон. текстовые данные. — Новосибирск: Новосибирский государственный технический университет, 2014. — 71 c. — 978-5-7782-2579-4. — Режим доступа: http://www.iprbookshop.ru/44988.html</w:t>
      </w:r>
    </w:p>
    <w:p w:rsidR="0090555C" w:rsidRPr="0090555C" w:rsidRDefault="0090555C" w:rsidP="0090555C">
      <w:pPr>
        <w:pStyle w:val="afffc"/>
        <w:numPr>
          <w:ilvl w:val="0"/>
          <w:numId w:val="41"/>
        </w:numPr>
        <w:rPr>
          <w:color w:val="000000"/>
          <w:sz w:val="20"/>
          <w:szCs w:val="20"/>
        </w:rPr>
      </w:pPr>
      <w:r w:rsidRPr="0090555C">
        <w:rPr>
          <w:color w:val="000000"/>
          <w:sz w:val="20"/>
          <w:szCs w:val="20"/>
        </w:rPr>
        <w:t xml:space="preserve">Павлова О.А. Использование информационно-коммуникационных технологий в образовательном процессе [Электронный ресурс] : учебное пособие / О.А. Павлова, Н.И. </w:t>
      </w:r>
      <w:proofErr w:type="spellStart"/>
      <w:r w:rsidRPr="0090555C">
        <w:rPr>
          <w:color w:val="000000"/>
          <w:sz w:val="20"/>
          <w:szCs w:val="20"/>
        </w:rPr>
        <w:t>Чиркова</w:t>
      </w:r>
      <w:proofErr w:type="spellEnd"/>
      <w:r w:rsidRPr="0090555C">
        <w:rPr>
          <w:color w:val="000000"/>
          <w:sz w:val="20"/>
          <w:szCs w:val="20"/>
        </w:rPr>
        <w:t>. — Электрон. текстовые данные. — Саратов: Вузовское образование, 2018. — 47 c. — 978-5-4487-0238-9. — Режим доступа: http://www.iprbookshop.ru/75273.html</w:t>
      </w:r>
    </w:p>
    <w:p w:rsidR="0090555C" w:rsidRPr="0090555C" w:rsidRDefault="0090555C" w:rsidP="0090555C">
      <w:pPr>
        <w:pStyle w:val="afffc"/>
        <w:numPr>
          <w:ilvl w:val="0"/>
          <w:numId w:val="41"/>
        </w:numPr>
        <w:rPr>
          <w:color w:val="000000"/>
          <w:sz w:val="20"/>
          <w:szCs w:val="20"/>
        </w:rPr>
      </w:pPr>
      <w:r w:rsidRPr="0090555C">
        <w:rPr>
          <w:color w:val="000000"/>
          <w:sz w:val="20"/>
          <w:szCs w:val="20"/>
        </w:rPr>
        <w:t>Журавлева Т.Ю. Информационные технологии [Электронный ресурс] : учебное пособие / Т.Ю. Журавлева. — Электрон. текстовые данные. — Саратов: Вузовское образование, 2018. — 72 c. — 978-5-4487-0218-1. — Режим доступа: http://www.iprbookshop.ru/74552</w:t>
      </w:r>
    </w:p>
    <w:p w:rsidR="00A078FE" w:rsidRPr="003D14DD" w:rsidRDefault="00A078FE" w:rsidP="00A078FE">
      <w:pPr>
        <w:tabs>
          <w:tab w:val="left" w:pos="900"/>
        </w:tabs>
        <w:suppressAutoHyphens/>
        <w:ind w:firstLine="709"/>
        <w:jc w:val="both"/>
        <w:rPr>
          <w:sz w:val="20"/>
          <w:szCs w:val="20"/>
        </w:rPr>
      </w:pPr>
    </w:p>
    <w:p w:rsidR="00A078FE" w:rsidRPr="003D14DD" w:rsidRDefault="005B6709" w:rsidP="00A078FE">
      <w:pPr>
        <w:tabs>
          <w:tab w:val="left" w:pos="900"/>
        </w:tabs>
        <w:suppressAutoHyphens/>
        <w:ind w:firstLine="709"/>
        <w:jc w:val="both"/>
        <w:rPr>
          <w:b/>
          <w:sz w:val="20"/>
          <w:szCs w:val="20"/>
        </w:rPr>
      </w:pPr>
      <w:r>
        <w:rPr>
          <w:b/>
          <w:sz w:val="20"/>
          <w:szCs w:val="20"/>
        </w:rPr>
        <w:t>7</w:t>
      </w:r>
      <w:r w:rsidR="00A078FE" w:rsidRPr="003D14DD">
        <w:rPr>
          <w:b/>
          <w:sz w:val="20"/>
          <w:szCs w:val="20"/>
        </w:rPr>
        <w:t>.2 Ресурсы информационно-телекоммуникационной сети «Интернет»</w:t>
      </w:r>
    </w:p>
    <w:p w:rsidR="00A078FE" w:rsidRPr="003D14DD" w:rsidRDefault="00A078FE" w:rsidP="00A078FE">
      <w:pPr>
        <w:tabs>
          <w:tab w:val="left" w:pos="900"/>
        </w:tabs>
        <w:suppressAutoHyphens/>
        <w:ind w:firstLine="709"/>
        <w:jc w:val="both"/>
        <w:rPr>
          <w:sz w:val="20"/>
          <w:szCs w:val="20"/>
        </w:rPr>
      </w:pPr>
      <w:r w:rsidRPr="003D14DD">
        <w:rPr>
          <w:sz w:val="20"/>
          <w:szCs w:val="20"/>
        </w:rPr>
        <w:t>- www.edu.ru - Российское образование (федеральный портал);</w:t>
      </w:r>
    </w:p>
    <w:p w:rsidR="00A078FE" w:rsidRPr="003D14DD" w:rsidRDefault="00A078FE" w:rsidP="00A078FE">
      <w:pPr>
        <w:tabs>
          <w:tab w:val="left" w:pos="900"/>
        </w:tabs>
        <w:suppressAutoHyphens/>
        <w:ind w:firstLine="709"/>
        <w:jc w:val="both"/>
        <w:rPr>
          <w:sz w:val="20"/>
          <w:szCs w:val="20"/>
        </w:rPr>
      </w:pPr>
      <w:r w:rsidRPr="003D14DD">
        <w:rPr>
          <w:sz w:val="20"/>
          <w:szCs w:val="20"/>
        </w:rPr>
        <w:t>- https://elibrary.ru/project_risc.asp - РИНЦ (национальная библиографическая база данных научного цитирования);</w:t>
      </w:r>
    </w:p>
    <w:p w:rsidR="00A078FE" w:rsidRPr="003D14DD" w:rsidRDefault="00A078FE" w:rsidP="00A078FE">
      <w:pPr>
        <w:tabs>
          <w:tab w:val="left" w:pos="900"/>
          <w:tab w:val="left" w:pos="1080"/>
        </w:tabs>
        <w:suppressAutoHyphens/>
        <w:ind w:firstLineChars="360" w:firstLine="720"/>
        <w:jc w:val="both"/>
        <w:rPr>
          <w:sz w:val="20"/>
          <w:szCs w:val="20"/>
        </w:rPr>
      </w:pPr>
      <w:r w:rsidRPr="003D14DD">
        <w:rPr>
          <w:sz w:val="20"/>
          <w:szCs w:val="20"/>
        </w:rPr>
        <w:t>- http://www.infojournal.ru/ - электронный журнал «Информатика и образование»;</w:t>
      </w:r>
    </w:p>
    <w:p w:rsidR="00A078FE" w:rsidRPr="003D14DD" w:rsidRDefault="00A078FE" w:rsidP="00A078FE">
      <w:pPr>
        <w:tabs>
          <w:tab w:val="left" w:pos="900"/>
          <w:tab w:val="left" w:pos="1080"/>
        </w:tabs>
        <w:suppressAutoHyphens/>
        <w:ind w:firstLineChars="360" w:firstLine="720"/>
        <w:jc w:val="both"/>
        <w:rPr>
          <w:sz w:val="20"/>
          <w:szCs w:val="20"/>
        </w:rPr>
      </w:pPr>
      <w:r w:rsidRPr="003D14DD">
        <w:rPr>
          <w:sz w:val="20"/>
          <w:szCs w:val="20"/>
        </w:rPr>
        <w:t>- http://www.unic.ru/sites/default/files/%23Toolkit_Complete.pdf -  Комплект материалов по вопросам политики в области доступности ИКТ для инвалидов.</w:t>
      </w:r>
    </w:p>
    <w:p w:rsidR="0090555C" w:rsidRDefault="0090555C" w:rsidP="00A078FE">
      <w:pPr>
        <w:ind w:firstLine="709"/>
        <w:rPr>
          <w:b/>
          <w:sz w:val="20"/>
          <w:szCs w:val="20"/>
        </w:rPr>
      </w:pPr>
    </w:p>
    <w:p w:rsidR="00F43961" w:rsidRDefault="005B6709" w:rsidP="00F43961">
      <w:pPr>
        <w:ind w:firstLine="567"/>
        <w:jc w:val="both"/>
        <w:rPr>
          <w:b/>
          <w:sz w:val="20"/>
          <w:szCs w:val="20"/>
        </w:rPr>
      </w:pPr>
      <w:r>
        <w:rPr>
          <w:b/>
          <w:sz w:val="20"/>
          <w:szCs w:val="20"/>
        </w:rPr>
        <w:t>8</w:t>
      </w:r>
      <w:r w:rsidR="00F4396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43961" w:rsidRDefault="00F43961" w:rsidP="00F43961">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F43961" w:rsidRDefault="00F43961" w:rsidP="00F43961">
      <w:pPr>
        <w:ind w:firstLine="567"/>
        <w:jc w:val="both"/>
        <w:rPr>
          <w:sz w:val="20"/>
          <w:szCs w:val="20"/>
        </w:rPr>
      </w:pPr>
      <w:r>
        <w:rPr>
          <w:sz w:val="20"/>
          <w:szCs w:val="20"/>
        </w:rPr>
        <w:t xml:space="preserve">- </w:t>
      </w:r>
      <w:r w:rsidR="00947EE1" w:rsidRPr="00947EE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43961" w:rsidRDefault="00F43961" w:rsidP="00F43961">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43961" w:rsidRDefault="00F43961" w:rsidP="00F43961">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A078FE" w:rsidRPr="003D14DD" w:rsidRDefault="00A078FE" w:rsidP="00A078FE">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A078FE" w:rsidRPr="003D14DD" w:rsidRDefault="00A078FE" w:rsidP="00A078FE">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A078FE" w:rsidRPr="003D14DD" w:rsidRDefault="00A078FE" w:rsidP="00A078FE">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A078FE" w:rsidRPr="003D14DD" w:rsidRDefault="00A078FE" w:rsidP="00A078FE">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A078FE" w:rsidRPr="003D14DD" w:rsidRDefault="00A078FE" w:rsidP="00A078FE">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A078FE" w:rsidRPr="003D14DD" w:rsidRDefault="00A078FE" w:rsidP="00A078FE">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A078FE" w:rsidRPr="003D14DD" w:rsidRDefault="00A078FE" w:rsidP="00A078FE">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078FE" w:rsidRPr="003D14DD" w:rsidRDefault="00A078FE" w:rsidP="00A078FE">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078FE" w:rsidRPr="003D14DD" w:rsidRDefault="00A078FE" w:rsidP="00A078FE">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A078FE" w:rsidRPr="003D14DD" w:rsidRDefault="00A078FE" w:rsidP="00A078FE">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A078FE" w:rsidRPr="003D14DD" w:rsidRDefault="00A078FE" w:rsidP="00A078FE">
      <w:pPr>
        <w:ind w:firstLine="709"/>
        <w:jc w:val="both"/>
        <w:rPr>
          <w:sz w:val="20"/>
          <w:szCs w:val="20"/>
        </w:rPr>
      </w:pPr>
      <w:r w:rsidRPr="003D14DD">
        <w:rPr>
          <w:sz w:val="20"/>
          <w:szCs w:val="20"/>
        </w:rPr>
        <w:t>Мой Офис Веб-редакторы https://edit.myoffice.ru (отечественное ПО)</w:t>
      </w:r>
    </w:p>
    <w:p w:rsidR="00A078FE" w:rsidRPr="003D14DD" w:rsidRDefault="00A078FE" w:rsidP="00A078FE">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A078FE" w:rsidRPr="003D14DD" w:rsidRDefault="001754E2" w:rsidP="00A078FE">
      <w:pPr>
        <w:ind w:firstLine="709"/>
        <w:jc w:val="both"/>
        <w:rPr>
          <w:sz w:val="20"/>
          <w:szCs w:val="20"/>
          <w:lang w:val="en-US"/>
        </w:rPr>
      </w:pPr>
      <w:hyperlink r:id="rId6" w:history="1">
        <w:r w:rsidR="00A078FE" w:rsidRPr="003D14DD">
          <w:rPr>
            <w:sz w:val="20"/>
            <w:szCs w:val="20"/>
            <w:lang w:val="en-US"/>
          </w:rPr>
          <w:t>http://qsp.su/tools/onlinehelp/about_license_gpl_russian.html</w:t>
        </w:r>
      </w:hyperlink>
      <w:r w:rsidR="00A078FE" w:rsidRPr="003D14DD">
        <w:rPr>
          <w:sz w:val="20"/>
          <w:szCs w:val="20"/>
          <w:lang w:val="en-US"/>
        </w:rPr>
        <w:t xml:space="preserve"> </w:t>
      </w:r>
    </w:p>
    <w:p w:rsidR="00A078FE" w:rsidRPr="003D14DD" w:rsidRDefault="00A078FE" w:rsidP="00A078FE">
      <w:pPr>
        <w:ind w:firstLine="709"/>
        <w:jc w:val="both"/>
        <w:rPr>
          <w:sz w:val="20"/>
          <w:szCs w:val="20"/>
        </w:rPr>
      </w:pPr>
      <w:r w:rsidRPr="003D14DD">
        <w:rPr>
          <w:sz w:val="20"/>
          <w:szCs w:val="20"/>
        </w:rPr>
        <w:lastRenderedPageBreak/>
        <w:t xml:space="preserve">ПО </w:t>
      </w:r>
      <w:proofErr w:type="spellStart"/>
      <w:r w:rsidRPr="003D14DD">
        <w:rPr>
          <w:sz w:val="20"/>
          <w:szCs w:val="20"/>
        </w:rPr>
        <w:t>OpenOffice.Org.Base</w:t>
      </w:r>
      <w:proofErr w:type="spellEnd"/>
    </w:p>
    <w:p w:rsidR="00A078FE" w:rsidRPr="003D14DD" w:rsidRDefault="001754E2" w:rsidP="00A078FE">
      <w:pPr>
        <w:ind w:firstLine="709"/>
        <w:jc w:val="both"/>
        <w:rPr>
          <w:sz w:val="20"/>
          <w:szCs w:val="20"/>
        </w:rPr>
      </w:pPr>
      <w:hyperlink r:id="rId7" w:history="1">
        <w:r w:rsidR="00A078FE" w:rsidRPr="003D14DD">
          <w:rPr>
            <w:sz w:val="20"/>
            <w:szCs w:val="20"/>
          </w:rPr>
          <w:t>http://qsp.su/tools/onlinehelp/about_license_gpl_russian.html</w:t>
        </w:r>
      </w:hyperlink>
    </w:p>
    <w:p w:rsidR="00A078FE" w:rsidRPr="003D14DD" w:rsidRDefault="00A078FE" w:rsidP="00A078FE">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A078FE" w:rsidRPr="003D14DD" w:rsidRDefault="001754E2" w:rsidP="00A078FE">
      <w:pPr>
        <w:ind w:firstLine="709"/>
        <w:jc w:val="both"/>
        <w:rPr>
          <w:sz w:val="20"/>
          <w:szCs w:val="20"/>
          <w:lang w:val="en-US"/>
        </w:rPr>
      </w:pPr>
      <w:hyperlink r:id="rId8" w:history="1">
        <w:r w:rsidR="00A078FE" w:rsidRPr="003D14DD">
          <w:rPr>
            <w:sz w:val="20"/>
            <w:szCs w:val="20"/>
            <w:lang w:val="en-US"/>
          </w:rPr>
          <w:t>http://qsp.su/tools/onlinehelp/about_license_gpl_russian.html</w:t>
        </w:r>
      </w:hyperlink>
      <w:r w:rsidR="00A078FE" w:rsidRPr="003D14DD">
        <w:rPr>
          <w:sz w:val="20"/>
          <w:szCs w:val="20"/>
          <w:lang w:val="en-US"/>
        </w:rPr>
        <w:t xml:space="preserve"> </w:t>
      </w:r>
    </w:p>
    <w:p w:rsidR="00A078FE" w:rsidRPr="003D14DD" w:rsidRDefault="00A078FE" w:rsidP="00A078FE">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A078FE" w:rsidRPr="003D14DD" w:rsidRDefault="001754E2" w:rsidP="00A078FE">
      <w:pPr>
        <w:ind w:firstLine="709"/>
        <w:jc w:val="both"/>
        <w:rPr>
          <w:sz w:val="20"/>
          <w:szCs w:val="20"/>
          <w:lang w:val="en-US"/>
        </w:rPr>
      </w:pPr>
      <w:hyperlink r:id="rId9" w:history="1">
        <w:r w:rsidR="00A078FE" w:rsidRPr="003D14DD">
          <w:rPr>
            <w:sz w:val="20"/>
            <w:szCs w:val="20"/>
            <w:lang w:val="en-US"/>
          </w:rPr>
          <w:t>http://qsp.su/tools/onlinehelp/about_license_gpl_russian.html</w:t>
        </w:r>
      </w:hyperlink>
    </w:p>
    <w:p w:rsidR="00A078FE" w:rsidRPr="003D14DD" w:rsidRDefault="00A078FE" w:rsidP="00A078FE">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A078FE" w:rsidRPr="003D14DD" w:rsidRDefault="001754E2" w:rsidP="00A078FE">
      <w:pPr>
        <w:ind w:firstLine="709"/>
        <w:jc w:val="both"/>
        <w:rPr>
          <w:sz w:val="20"/>
          <w:szCs w:val="20"/>
          <w:lang w:val="en-US"/>
        </w:rPr>
      </w:pPr>
      <w:hyperlink r:id="rId10" w:history="1">
        <w:r w:rsidR="00A078FE" w:rsidRPr="003D14DD">
          <w:rPr>
            <w:sz w:val="20"/>
            <w:szCs w:val="20"/>
            <w:lang w:val="en-US"/>
          </w:rPr>
          <w:t>http://qsp.su/tools/onlinehelp/about_license_gpl_russian.html</w:t>
        </w:r>
      </w:hyperlink>
    </w:p>
    <w:p w:rsidR="00A078FE" w:rsidRPr="003D14DD" w:rsidRDefault="00A078FE" w:rsidP="00A078FE">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A078FE" w:rsidRPr="003D14DD" w:rsidRDefault="00A078FE" w:rsidP="00A078FE">
      <w:pPr>
        <w:ind w:firstLine="709"/>
        <w:jc w:val="both"/>
        <w:rPr>
          <w:sz w:val="20"/>
          <w:szCs w:val="20"/>
        </w:rPr>
      </w:pPr>
      <w:r w:rsidRPr="003D14DD">
        <w:rPr>
          <w:sz w:val="20"/>
          <w:szCs w:val="20"/>
        </w:rPr>
        <w:t xml:space="preserve">предназначенное для работы с текстами;  </w:t>
      </w:r>
    </w:p>
    <w:p w:rsidR="00A078FE" w:rsidRPr="003D14DD" w:rsidRDefault="00A078FE" w:rsidP="00A078FE">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A078FE" w:rsidRPr="003D14DD" w:rsidRDefault="00A078FE" w:rsidP="00A078FE">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A078FE" w:rsidRPr="003D14DD" w:rsidRDefault="00A078FE" w:rsidP="00A078FE">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078FE" w:rsidRPr="003D14DD" w:rsidRDefault="00A078FE" w:rsidP="00A078FE">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A078FE" w:rsidRPr="003D14DD" w:rsidRDefault="00A078FE" w:rsidP="00A078FE">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A078FE" w:rsidRPr="003D14DD" w:rsidRDefault="00A078FE" w:rsidP="00A078FE">
      <w:pPr>
        <w:ind w:firstLine="709"/>
        <w:jc w:val="both"/>
        <w:rPr>
          <w:sz w:val="20"/>
          <w:szCs w:val="20"/>
        </w:rPr>
      </w:pPr>
      <w:r w:rsidRPr="003D14DD">
        <w:rPr>
          <w:sz w:val="20"/>
          <w:szCs w:val="20"/>
        </w:rPr>
        <w:t>Научная электронная библиотека http://elibrary.ru</w:t>
      </w:r>
    </w:p>
    <w:p w:rsidR="00A078FE" w:rsidRPr="003D14DD" w:rsidRDefault="00A078FE" w:rsidP="00A078FE">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A078FE" w:rsidRPr="003D14DD" w:rsidRDefault="00A078FE" w:rsidP="00A078FE">
      <w:pPr>
        <w:ind w:firstLine="709"/>
        <w:jc w:val="both"/>
        <w:rPr>
          <w:sz w:val="20"/>
          <w:szCs w:val="20"/>
        </w:rPr>
      </w:pPr>
      <w:r w:rsidRPr="003D14DD">
        <w:rPr>
          <w:sz w:val="20"/>
          <w:szCs w:val="20"/>
        </w:rPr>
        <w:t>электронная библиотека по всем отраслям знаний</w:t>
      </w:r>
    </w:p>
    <w:p w:rsidR="00A078FE" w:rsidRPr="003D14DD" w:rsidRDefault="00A078FE" w:rsidP="00A078FE">
      <w:pPr>
        <w:ind w:firstLine="709"/>
        <w:jc w:val="both"/>
        <w:rPr>
          <w:sz w:val="20"/>
          <w:szCs w:val="20"/>
        </w:rPr>
      </w:pPr>
      <w:r w:rsidRPr="003D14DD">
        <w:rPr>
          <w:sz w:val="20"/>
          <w:szCs w:val="20"/>
        </w:rPr>
        <w:t>http://www.iprbookshop.ru</w:t>
      </w:r>
    </w:p>
    <w:p w:rsidR="00A078FE" w:rsidRPr="003D14DD" w:rsidRDefault="00A078FE" w:rsidP="00A078FE">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B21F64" w:rsidRPr="00B21F64" w:rsidRDefault="0096213C" w:rsidP="0096213C">
      <w:pPr>
        <w:ind w:firstLine="709"/>
        <w:jc w:val="both"/>
        <w:rPr>
          <w:sz w:val="20"/>
          <w:szCs w:val="20"/>
        </w:rPr>
      </w:pPr>
      <w:r>
        <w:rPr>
          <w:sz w:val="20"/>
          <w:szCs w:val="20"/>
        </w:rPr>
        <w:t>-</w:t>
      </w:r>
      <w:r w:rsidR="00B21F64" w:rsidRPr="00B21F64">
        <w:rPr>
          <w:sz w:val="20"/>
          <w:szCs w:val="20"/>
        </w:rPr>
        <w:t xml:space="preserve">Справочно-правовая система «Гарант»; </w:t>
      </w:r>
    </w:p>
    <w:p w:rsidR="00335312" w:rsidRPr="0096213C" w:rsidRDefault="0096213C" w:rsidP="0096213C">
      <w:pPr>
        <w:ind w:firstLine="709"/>
        <w:jc w:val="both"/>
        <w:rPr>
          <w:sz w:val="20"/>
          <w:szCs w:val="20"/>
        </w:rPr>
      </w:pPr>
      <w:r>
        <w:rPr>
          <w:sz w:val="20"/>
          <w:szCs w:val="20"/>
        </w:rPr>
        <w:t>-</w:t>
      </w:r>
      <w:r w:rsidR="00B21F64" w:rsidRPr="00B21F64">
        <w:rPr>
          <w:sz w:val="20"/>
          <w:szCs w:val="20"/>
        </w:rPr>
        <w:t>Справочно-правовая система «Консультант Плюс».</w:t>
      </w:r>
    </w:p>
    <w:sectPr w:rsidR="00335312" w:rsidRPr="0096213C" w:rsidSect="00833B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9C96B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93735A3"/>
    <w:multiLevelType w:val="multilevel"/>
    <w:tmpl w:val="469B7371"/>
    <w:lvl w:ilvl="0">
      <w:start w:val="1"/>
      <w:numFmt w:val="decimal"/>
      <w:lvlText w:val="%1"/>
      <w:lvlJc w:val="left"/>
      <w:pPr>
        <w:tabs>
          <w:tab w:val="num" w:pos="360"/>
        </w:tabs>
        <w:ind w:left="360" w:hanging="360"/>
      </w:pPr>
      <w:rPr>
        <w:rFonts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28412C3"/>
    <w:multiLevelType w:val="multilevel"/>
    <w:tmpl w:val="128412C3"/>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A724B25"/>
    <w:multiLevelType w:val="multilevel"/>
    <w:tmpl w:val="469B7371"/>
    <w:lvl w:ilvl="0">
      <w:start w:val="1"/>
      <w:numFmt w:val="decimal"/>
      <w:lvlText w:val="%1"/>
      <w:lvlJc w:val="left"/>
      <w:pPr>
        <w:tabs>
          <w:tab w:val="num" w:pos="360"/>
        </w:tabs>
        <w:ind w:left="360" w:hanging="360"/>
      </w:pPr>
      <w:rPr>
        <w:rFonts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1AD47C45"/>
    <w:multiLevelType w:val="multilevel"/>
    <w:tmpl w:val="1AD47C4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0FF0F49"/>
    <w:multiLevelType w:val="multilevel"/>
    <w:tmpl w:val="20FF0F49"/>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3630F8A"/>
    <w:multiLevelType w:val="multilevel"/>
    <w:tmpl w:val="33630F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44D29D5"/>
    <w:multiLevelType w:val="multilevel"/>
    <w:tmpl w:val="344D29D5"/>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7811EDD"/>
    <w:multiLevelType w:val="multilevel"/>
    <w:tmpl w:val="37811ED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69B7371"/>
    <w:multiLevelType w:val="multilevel"/>
    <w:tmpl w:val="469B7371"/>
    <w:lvl w:ilvl="0">
      <w:start w:val="1"/>
      <w:numFmt w:val="decimal"/>
      <w:lvlText w:val="%1"/>
      <w:lvlJc w:val="left"/>
      <w:pPr>
        <w:tabs>
          <w:tab w:val="num" w:pos="360"/>
        </w:tabs>
        <w:ind w:left="360" w:hanging="360"/>
      </w:pPr>
      <w:rPr>
        <w:rFonts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0"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B5104"/>
    <w:multiLevelType w:val="multilevel"/>
    <w:tmpl w:val="4A0B5104"/>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4B9A0804"/>
    <w:multiLevelType w:val="hybridMultilevel"/>
    <w:tmpl w:val="4A66A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4E0D6F"/>
    <w:multiLevelType w:val="multilevel"/>
    <w:tmpl w:val="469B7371"/>
    <w:lvl w:ilvl="0">
      <w:start w:val="1"/>
      <w:numFmt w:val="decimal"/>
      <w:lvlText w:val="%1"/>
      <w:lvlJc w:val="left"/>
      <w:pPr>
        <w:tabs>
          <w:tab w:val="num" w:pos="360"/>
        </w:tabs>
        <w:ind w:left="360" w:hanging="360"/>
      </w:pPr>
      <w:rPr>
        <w:rFonts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53D71CA7"/>
    <w:multiLevelType w:val="multilevel"/>
    <w:tmpl w:val="53D71CA7"/>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6" w15:restartNumberingAfterBreak="0">
    <w:nsid w:val="6A7A1579"/>
    <w:multiLevelType w:val="multilevel"/>
    <w:tmpl w:val="6A7A1579"/>
    <w:lvl w:ilvl="0">
      <w:start w:val="1"/>
      <w:numFmt w:val="bullet"/>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6D8F521F"/>
    <w:multiLevelType w:val="multilevel"/>
    <w:tmpl w:val="6D8F521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CE441D"/>
    <w:multiLevelType w:val="hybridMultilevel"/>
    <w:tmpl w:val="4A66A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7"/>
  </w:num>
  <w:num w:numId="3">
    <w:abstractNumId w:val="1"/>
    <w:lvlOverride w:ilvl="0">
      <w:startOverride w:val="1"/>
    </w:lvlOverride>
  </w:num>
  <w:num w:numId="4">
    <w:abstractNumId w:val="39"/>
  </w:num>
  <w:num w:numId="5">
    <w:abstractNumId w:val="3"/>
  </w:num>
  <w:num w:numId="6">
    <w:abstractNumId w:val="23"/>
  </w:num>
  <w:num w:numId="7">
    <w:abstractNumId w:val="5"/>
  </w:num>
  <w:num w:numId="8">
    <w:abstractNumId w:val="25"/>
  </w:num>
  <w:num w:numId="9">
    <w:abstractNumId w:val="17"/>
  </w:num>
  <w:num w:numId="10">
    <w:abstractNumId w:val="2"/>
  </w:num>
  <w:num w:numId="11">
    <w:abstractNumId w:val="10"/>
  </w:num>
  <w:num w:numId="12">
    <w:abstractNumId w:val="29"/>
  </w:num>
  <w:num w:numId="13">
    <w:abstractNumId w:val="11"/>
  </w:num>
  <w:num w:numId="14">
    <w:abstractNumId w:val="20"/>
  </w:num>
  <w:num w:numId="15">
    <w:abstractNumId w:val="7"/>
  </w:num>
  <w:num w:numId="16">
    <w:abstractNumId w:val="9"/>
  </w:num>
  <w:num w:numId="17">
    <w:abstractNumId w:val="24"/>
  </w:num>
  <w:num w:numId="18">
    <w:abstractNumId w:val="12"/>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8"/>
  </w:num>
  <w:num w:numId="21">
    <w:abstractNumId w:val="14"/>
  </w:num>
  <w:num w:numId="22">
    <w:abstractNumId w:val="36"/>
  </w:num>
  <w:num w:numId="23">
    <w:abstractNumId w:val="30"/>
  </w:num>
  <w:num w:numId="24">
    <w:abstractNumId w:val="8"/>
  </w:num>
  <w:num w:numId="25">
    <w:abstractNumId w:val="34"/>
  </w:num>
  <w:num w:numId="26">
    <w:abstractNumId w:val="22"/>
  </w:num>
  <w:num w:numId="27">
    <w:abstractNumId w:val="16"/>
  </w:num>
  <w:num w:numId="28">
    <w:abstractNumId w:val="31"/>
  </w:num>
  <w:num w:numId="29">
    <w:abstractNumId w:val="19"/>
  </w:num>
  <w:num w:numId="30">
    <w:abstractNumId w:val="28"/>
  </w:num>
  <w:num w:numId="31">
    <w:abstractNumId w:val="37"/>
  </w:num>
  <w:num w:numId="32">
    <w:abstractNumId w:val="18"/>
  </w:num>
  <w:num w:numId="33">
    <w:abstractNumId w:val="35"/>
  </w:num>
  <w:num w:numId="34">
    <w:abstractNumId w:val="13"/>
  </w:num>
  <w:num w:numId="35">
    <w:abstractNumId w:val="6"/>
  </w:num>
  <w:num w:numId="36">
    <w:abstractNumId w:val="33"/>
  </w:num>
  <w:num w:numId="37">
    <w:abstractNumId w:val="15"/>
  </w:num>
  <w:num w:numId="38">
    <w:abstractNumId w:val="26"/>
  </w:num>
  <w:num w:numId="39">
    <w:abstractNumId w:val="21"/>
  </w:num>
  <w:num w:numId="40">
    <w:abstractNumId w:val="32"/>
  </w:num>
  <w:num w:numId="41">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2F1"/>
    <w:rsid w:val="001754E2"/>
    <w:rsid w:val="00316DB1"/>
    <w:rsid w:val="00385F9C"/>
    <w:rsid w:val="00414EB7"/>
    <w:rsid w:val="004341F4"/>
    <w:rsid w:val="00471B35"/>
    <w:rsid w:val="00475992"/>
    <w:rsid w:val="005B6709"/>
    <w:rsid w:val="005E5DE4"/>
    <w:rsid w:val="005F011D"/>
    <w:rsid w:val="006D108C"/>
    <w:rsid w:val="00745A63"/>
    <w:rsid w:val="007737D0"/>
    <w:rsid w:val="007A0A3E"/>
    <w:rsid w:val="007F7C79"/>
    <w:rsid w:val="00833B01"/>
    <w:rsid w:val="0090555C"/>
    <w:rsid w:val="00947EE1"/>
    <w:rsid w:val="0096213C"/>
    <w:rsid w:val="00A078FE"/>
    <w:rsid w:val="00A10A1F"/>
    <w:rsid w:val="00A225C7"/>
    <w:rsid w:val="00AB6C29"/>
    <w:rsid w:val="00B21F64"/>
    <w:rsid w:val="00B976B6"/>
    <w:rsid w:val="00C36E10"/>
    <w:rsid w:val="00C758BF"/>
    <w:rsid w:val="00C94482"/>
    <w:rsid w:val="00D34359"/>
    <w:rsid w:val="00E362F1"/>
    <w:rsid w:val="00EA5648"/>
    <w:rsid w:val="00F43961"/>
    <w:rsid w:val="00FA1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E2A87"/>
  <w15:docId w15:val="{A4481174-3D40-40A6-8FFE-BE13151DF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078FE"/>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A078FE"/>
    <w:pPr>
      <w:ind w:firstLine="454"/>
      <w:outlineLvl w:val="0"/>
    </w:pPr>
    <w:rPr>
      <w:b/>
      <w:caps/>
    </w:rPr>
  </w:style>
  <w:style w:type="paragraph" w:styleId="21">
    <w:name w:val="heading 2"/>
    <w:basedOn w:val="a3"/>
    <w:next w:val="a3"/>
    <w:link w:val="23"/>
    <w:qFormat/>
    <w:rsid w:val="00A078FE"/>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A078FE"/>
    <w:pPr>
      <w:spacing w:before="100" w:beforeAutospacing="1" w:after="100" w:afterAutospacing="1"/>
      <w:outlineLvl w:val="2"/>
    </w:pPr>
    <w:rPr>
      <w:b/>
      <w:bCs/>
      <w:sz w:val="27"/>
      <w:szCs w:val="27"/>
    </w:rPr>
  </w:style>
  <w:style w:type="paragraph" w:styleId="41">
    <w:name w:val="heading 4"/>
    <w:basedOn w:val="a3"/>
    <w:next w:val="a3"/>
    <w:link w:val="42"/>
    <w:qFormat/>
    <w:rsid w:val="00A078FE"/>
    <w:pPr>
      <w:keepNext/>
      <w:spacing w:before="240" w:after="60"/>
      <w:outlineLvl w:val="3"/>
    </w:pPr>
    <w:rPr>
      <w:b/>
      <w:bCs/>
      <w:sz w:val="28"/>
      <w:szCs w:val="28"/>
    </w:rPr>
  </w:style>
  <w:style w:type="paragraph" w:styleId="50">
    <w:name w:val="heading 5"/>
    <w:basedOn w:val="a3"/>
    <w:next w:val="a3"/>
    <w:link w:val="51"/>
    <w:qFormat/>
    <w:rsid w:val="00A078FE"/>
    <w:pPr>
      <w:spacing w:before="240" w:after="60"/>
      <w:outlineLvl w:val="4"/>
    </w:pPr>
    <w:rPr>
      <w:b/>
      <w:bCs/>
      <w:i/>
      <w:iCs/>
      <w:sz w:val="26"/>
      <w:szCs w:val="26"/>
    </w:rPr>
  </w:style>
  <w:style w:type="paragraph" w:styleId="6">
    <w:name w:val="heading 6"/>
    <w:basedOn w:val="a3"/>
    <w:next w:val="a3"/>
    <w:link w:val="60"/>
    <w:qFormat/>
    <w:rsid w:val="00A078FE"/>
    <w:pPr>
      <w:spacing w:before="240" w:after="60"/>
      <w:outlineLvl w:val="5"/>
    </w:pPr>
    <w:rPr>
      <w:rFonts w:ascii="Calibri" w:hAnsi="Calibri"/>
      <w:b/>
      <w:bCs/>
      <w:sz w:val="22"/>
      <w:szCs w:val="22"/>
    </w:rPr>
  </w:style>
  <w:style w:type="paragraph" w:styleId="7">
    <w:name w:val="heading 7"/>
    <w:basedOn w:val="a3"/>
    <w:next w:val="a3"/>
    <w:link w:val="70"/>
    <w:qFormat/>
    <w:rsid w:val="00A078FE"/>
    <w:pPr>
      <w:spacing w:before="240" w:after="60"/>
      <w:outlineLvl w:val="6"/>
    </w:pPr>
    <w:rPr>
      <w:rFonts w:ascii="Calibri" w:hAnsi="Calibri"/>
    </w:rPr>
  </w:style>
  <w:style w:type="paragraph" w:styleId="80">
    <w:name w:val="heading 8"/>
    <w:basedOn w:val="a3"/>
    <w:next w:val="a3"/>
    <w:link w:val="81"/>
    <w:qFormat/>
    <w:rsid w:val="00A078FE"/>
    <w:pPr>
      <w:spacing w:before="240" w:after="60"/>
      <w:outlineLvl w:val="7"/>
    </w:pPr>
    <w:rPr>
      <w:rFonts w:ascii="Calibri" w:hAnsi="Calibri"/>
      <w:i/>
      <w:iCs/>
      <w:lang w:eastAsia="en-US"/>
    </w:rPr>
  </w:style>
  <w:style w:type="paragraph" w:styleId="9">
    <w:name w:val="heading 9"/>
    <w:basedOn w:val="a3"/>
    <w:next w:val="a3"/>
    <w:link w:val="90"/>
    <w:qFormat/>
    <w:rsid w:val="00A078FE"/>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A078FE"/>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A078FE"/>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A078FE"/>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A078FE"/>
    <w:rPr>
      <w:rFonts w:ascii="Times New Roman" w:eastAsia="Times New Roman" w:hAnsi="Times New Roman" w:cs="Times New Roman"/>
      <w:b/>
      <w:bCs/>
      <w:sz w:val="28"/>
      <w:szCs w:val="28"/>
    </w:rPr>
  </w:style>
  <w:style w:type="character" w:customStyle="1" w:styleId="51">
    <w:name w:val="Заголовок 5 Знак"/>
    <w:basedOn w:val="a4"/>
    <w:link w:val="50"/>
    <w:rsid w:val="00A078FE"/>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A078FE"/>
    <w:rPr>
      <w:rFonts w:ascii="Calibri" w:eastAsia="Times New Roman" w:hAnsi="Calibri" w:cs="Times New Roman"/>
      <w:b/>
      <w:bCs/>
    </w:rPr>
  </w:style>
  <w:style w:type="character" w:customStyle="1" w:styleId="70">
    <w:name w:val="Заголовок 7 Знак"/>
    <w:basedOn w:val="a4"/>
    <w:link w:val="7"/>
    <w:rsid w:val="00A078FE"/>
    <w:rPr>
      <w:rFonts w:ascii="Calibri" w:eastAsia="Times New Roman" w:hAnsi="Calibri" w:cs="Times New Roman"/>
      <w:sz w:val="24"/>
      <w:szCs w:val="24"/>
    </w:rPr>
  </w:style>
  <w:style w:type="character" w:customStyle="1" w:styleId="81">
    <w:name w:val="Заголовок 8 Знак"/>
    <w:basedOn w:val="a4"/>
    <w:link w:val="80"/>
    <w:rsid w:val="00A078FE"/>
    <w:rPr>
      <w:rFonts w:ascii="Calibri" w:eastAsia="Times New Roman" w:hAnsi="Calibri" w:cs="Times New Roman"/>
      <w:i/>
      <w:iCs/>
      <w:sz w:val="24"/>
      <w:szCs w:val="24"/>
    </w:rPr>
  </w:style>
  <w:style w:type="character" w:customStyle="1" w:styleId="90">
    <w:name w:val="Заголовок 9 Знак"/>
    <w:basedOn w:val="a4"/>
    <w:link w:val="9"/>
    <w:rsid w:val="00A078FE"/>
    <w:rPr>
      <w:rFonts w:ascii="Cambria" w:eastAsia="Times New Roman" w:hAnsi="Cambria" w:cs="Times New Roman"/>
    </w:rPr>
  </w:style>
  <w:style w:type="character" w:customStyle="1" w:styleId="14">
    <w:name w:val="Заголовок 1 Знак4"/>
    <w:link w:val="11"/>
    <w:locked/>
    <w:rsid w:val="00A078FE"/>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A078FE"/>
    <w:rPr>
      <w:rFonts w:ascii="Arial" w:eastAsia="Times New Roman" w:hAnsi="Arial" w:cs="Arial"/>
      <w:b/>
      <w:bCs/>
      <w:i/>
      <w:iCs/>
      <w:sz w:val="28"/>
      <w:szCs w:val="28"/>
    </w:rPr>
  </w:style>
  <w:style w:type="character" w:customStyle="1" w:styleId="320">
    <w:name w:val="Заголовок 3 Знак2"/>
    <w:link w:val="32"/>
    <w:locked/>
    <w:rsid w:val="00A078FE"/>
    <w:rPr>
      <w:rFonts w:ascii="Times New Roman" w:eastAsia="Times New Roman" w:hAnsi="Times New Roman" w:cs="Times New Roman"/>
      <w:b/>
      <w:bCs/>
      <w:sz w:val="27"/>
      <w:szCs w:val="27"/>
      <w:lang w:eastAsia="ru-RU"/>
    </w:rPr>
  </w:style>
  <w:style w:type="character" w:styleId="HTML">
    <w:name w:val="HTML Sample"/>
    <w:rsid w:val="00A078FE"/>
    <w:rPr>
      <w:rFonts w:ascii="Courier New" w:eastAsia="Times New Roman" w:hAnsi="Courier New" w:cs="Courier New"/>
    </w:rPr>
  </w:style>
  <w:style w:type="character" w:styleId="a7">
    <w:name w:val="FollowedHyperlink"/>
    <w:rsid w:val="00A078FE"/>
    <w:rPr>
      <w:color w:val="800080"/>
      <w:u w:val="single"/>
    </w:rPr>
  </w:style>
  <w:style w:type="character" w:styleId="a8">
    <w:name w:val="footnote reference"/>
    <w:unhideWhenUsed/>
    <w:rsid w:val="00A078FE"/>
    <w:rPr>
      <w:vertAlign w:val="superscript"/>
    </w:rPr>
  </w:style>
  <w:style w:type="character" w:styleId="a9">
    <w:name w:val="annotation reference"/>
    <w:rsid w:val="00A078FE"/>
    <w:rPr>
      <w:sz w:val="16"/>
      <w:szCs w:val="16"/>
    </w:rPr>
  </w:style>
  <w:style w:type="character" w:styleId="aa">
    <w:name w:val="endnote reference"/>
    <w:unhideWhenUsed/>
    <w:rsid w:val="00A078FE"/>
    <w:rPr>
      <w:vertAlign w:val="superscript"/>
    </w:rPr>
  </w:style>
  <w:style w:type="character" w:styleId="HTML0">
    <w:name w:val="HTML Acronym"/>
    <w:rsid w:val="00A078FE"/>
  </w:style>
  <w:style w:type="character" w:styleId="ab">
    <w:name w:val="Emphasis"/>
    <w:qFormat/>
    <w:rsid w:val="00A078FE"/>
    <w:rPr>
      <w:i/>
      <w:iCs/>
    </w:rPr>
  </w:style>
  <w:style w:type="character" w:styleId="ac">
    <w:name w:val="Hyperlink"/>
    <w:uiPriority w:val="99"/>
    <w:rsid w:val="00A078FE"/>
    <w:rPr>
      <w:color w:val="000000"/>
      <w:u w:val="single"/>
    </w:rPr>
  </w:style>
  <w:style w:type="character" w:styleId="HTML1">
    <w:name w:val="HTML Code"/>
    <w:rsid w:val="00A078FE"/>
    <w:rPr>
      <w:rFonts w:ascii="Courier New" w:eastAsia="Times New Roman" w:hAnsi="Courier New" w:cs="Courier New"/>
      <w:sz w:val="20"/>
      <w:szCs w:val="20"/>
    </w:rPr>
  </w:style>
  <w:style w:type="character" w:styleId="ad">
    <w:name w:val="page number"/>
    <w:rsid w:val="00A078FE"/>
  </w:style>
  <w:style w:type="character" w:styleId="ae">
    <w:name w:val="line number"/>
    <w:unhideWhenUsed/>
    <w:rsid w:val="00A078FE"/>
  </w:style>
  <w:style w:type="character" w:styleId="HTML2">
    <w:name w:val="HTML Definition"/>
    <w:rsid w:val="00A078FE"/>
    <w:rPr>
      <w:i/>
      <w:iCs/>
    </w:rPr>
  </w:style>
  <w:style w:type="character" w:styleId="HTML3">
    <w:name w:val="HTML Variable"/>
    <w:rsid w:val="00A078FE"/>
    <w:rPr>
      <w:i/>
      <w:iCs/>
    </w:rPr>
  </w:style>
  <w:style w:type="character" w:styleId="HTML4">
    <w:name w:val="HTML Typewriter"/>
    <w:rsid w:val="00A078FE"/>
    <w:rPr>
      <w:rFonts w:ascii="Courier New" w:eastAsia="Times New Roman" w:hAnsi="Courier New" w:cs="Courier New"/>
      <w:sz w:val="20"/>
      <w:szCs w:val="20"/>
    </w:rPr>
  </w:style>
  <w:style w:type="character" w:styleId="af">
    <w:name w:val="Strong"/>
    <w:uiPriority w:val="22"/>
    <w:qFormat/>
    <w:rsid w:val="00A078FE"/>
    <w:rPr>
      <w:b/>
      <w:bCs/>
    </w:rPr>
  </w:style>
  <w:style w:type="character" w:styleId="HTML5">
    <w:name w:val="HTML Cite"/>
    <w:unhideWhenUsed/>
    <w:rsid w:val="00A078FE"/>
    <w:rPr>
      <w:i/>
      <w:iCs/>
    </w:rPr>
  </w:style>
  <w:style w:type="paragraph" w:styleId="af0">
    <w:name w:val="Balloon Text"/>
    <w:basedOn w:val="a3"/>
    <w:link w:val="af1"/>
    <w:rsid w:val="00A078FE"/>
    <w:rPr>
      <w:rFonts w:ascii="Tahoma" w:hAnsi="Tahoma"/>
      <w:sz w:val="16"/>
      <w:szCs w:val="16"/>
    </w:rPr>
  </w:style>
  <w:style w:type="character" w:customStyle="1" w:styleId="af1">
    <w:name w:val="Текст выноски Знак"/>
    <w:basedOn w:val="a4"/>
    <w:link w:val="af0"/>
    <w:rsid w:val="00A078FE"/>
    <w:rPr>
      <w:rFonts w:ascii="Tahoma" w:eastAsia="Times New Roman" w:hAnsi="Tahoma" w:cs="Times New Roman"/>
      <w:sz w:val="16"/>
      <w:szCs w:val="16"/>
    </w:rPr>
  </w:style>
  <w:style w:type="paragraph" w:styleId="24">
    <w:name w:val="Body Text 2"/>
    <w:basedOn w:val="a3"/>
    <w:link w:val="25"/>
    <w:rsid w:val="00A078FE"/>
    <w:pPr>
      <w:jc w:val="both"/>
    </w:pPr>
    <w:rPr>
      <w:color w:val="000000"/>
      <w:sz w:val="28"/>
    </w:rPr>
  </w:style>
  <w:style w:type="character" w:customStyle="1" w:styleId="25">
    <w:name w:val="Основной текст 2 Знак"/>
    <w:basedOn w:val="a4"/>
    <w:link w:val="24"/>
    <w:rsid w:val="00A078FE"/>
    <w:rPr>
      <w:rFonts w:ascii="Times New Roman" w:eastAsia="Times New Roman" w:hAnsi="Times New Roman" w:cs="Times New Roman"/>
      <w:color w:val="000000"/>
      <w:sz w:val="28"/>
      <w:szCs w:val="24"/>
      <w:lang w:eastAsia="ru-RU"/>
    </w:rPr>
  </w:style>
  <w:style w:type="paragraph" w:styleId="5">
    <w:name w:val="List Number 5"/>
    <w:basedOn w:val="a3"/>
    <w:rsid w:val="00A078FE"/>
    <w:pPr>
      <w:numPr>
        <w:numId w:val="1"/>
      </w:numPr>
      <w:tabs>
        <w:tab w:val="left" w:pos="1492"/>
      </w:tabs>
    </w:pPr>
  </w:style>
  <w:style w:type="paragraph" w:styleId="af2">
    <w:name w:val="Normal Indent"/>
    <w:basedOn w:val="a3"/>
    <w:rsid w:val="00A078FE"/>
    <w:pPr>
      <w:ind w:firstLine="720"/>
      <w:jc w:val="both"/>
    </w:pPr>
    <w:rPr>
      <w:sz w:val="28"/>
      <w:szCs w:val="20"/>
    </w:rPr>
  </w:style>
  <w:style w:type="paragraph" w:styleId="af3">
    <w:name w:val="Plain Text"/>
    <w:basedOn w:val="a3"/>
    <w:link w:val="af4"/>
    <w:rsid w:val="00A078FE"/>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A078FE"/>
    <w:rPr>
      <w:rFonts w:ascii="Courier New" w:eastAsia="Times New Roman" w:hAnsi="Courier New" w:cs="Courier New"/>
      <w:sz w:val="20"/>
      <w:szCs w:val="20"/>
      <w:lang w:eastAsia="ru-RU"/>
    </w:rPr>
  </w:style>
  <w:style w:type="paragraph" w:styleId="34">
    <w:name w:val="Body Text Indent 3"/>
    <w:basedOn w:val="a3"/>
    <w:link w:val="330"/>
    <w:rsid w:val="00A078FE"/>
    <w:pPr>
      <w:spacing w:after="120"/>
      <w:ind w:left="283"/>
    </w:pPr>
    <w:rPr>
      <w:sz w:val="16"/>
      <w:szCs w:val="16"/>
    </w:rPr>
  </w:style>
  <w:style w:type="character" w:customStyle="1" w:styleId="35">
    <w:name w:val="Основной текст с отступом 3 Знак"/>
    <w:basedOn w:val="a4"/>
    <w:rsid w:val="00A078F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A078FE"/>
    <w:rPr>
      <w:rFonts w:ascii="Times New Roman" w:eastAsia="Times New Roman" w:hAnsi="Times New Roman" w:cs="Times New Roman"/>
      <w:sz w:val="16"/>
      <w:szCs w:val="16"/>
      <w:lang w:eastAsia="ru-RU"/>
    </w:rPr>
  </w:style>
  <w:style w:type="paragraph" w:styleId="af5">
    <w:name w:val="endnote text"/>
    <w:basedOn w:val="a3"/>
    <w:link w:val="af6"/>
    <w:unhideWhenUsed/>
    <w:rsid w:val="00A078FE"/>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A078FE"/>
    <w:rPr>
      <w:rFonts w:ascii="Times New Roman" w:eastAsia="Times New Roman" w:hAnsi="Times New Roman" w:cs="Times New Roman"/>
      <w:color w:val="000000"/>
      <w:sz w:val="28"/>
      <w:szCs w:val="24"/>
    </w:rPr>
  </w:style>
  <w:style w:type="paragraph" w:styleId="af7">
    <w:name w:val="caption"/>
    <w:basedOn w:val="a3"/>
    <w:next w:val="a3"/>
    <w:qFormat/>
    <w:rsid w:val="00A078FE"/>
    <w:rPr>
      <w:b/>
      <w:bCs/>
      <w:sz w:val="20"/>
      <w:szCs w:val="20"/>
    </w:rPr>
  </w:style>
  <w:style w:type="paragraph" w:styleId="af8">
    <w:name w:val="annotation text"/>
    <w:basedOn w:val="a3"/>
    <w:link w:val="af9"/>
    <w:rsid w:val="00A078FE"/>
    <w:rPr>
      <w:sz w:val="20"/>
      <w:szCs w:val="20"/>
    </w:rPr>
  </w:style>
  <w:style w:type="character" w:customStyle="1" w:styleId="af9">
    <w:name w:val="Текст примечания Знак"/>
    <w:basedOn w:val="a4"/>
    <w:link w:val="af8"/>
    <w:rsid w:val="00A078FE"/>
    <w:rPr>
      <w:rFonts w:ascii="Times New Roman" w:eastAsia="Times New Roman" w:hAnsi="Times New Roman" w:cs="Times New Roman"/>
      <w:sz w:val="20"/>
      <w:szCs w:val="20"/>
      <w:lang w:eastAsia="ru-RU"/>
    </w:rPr>
  </w:style>
  <w:style w:type="paragraph" w:styleId="13">
    <w:name w:val="index 1"/>
    <w:basedOn w:val="a3"/>
    <w:next w:val="a3"/>
    <w:rsid w:val="00A078FE"/>
    <w:pPr>
      <w:suppressAutoHyphens/>
      <w:ind w:left="240" w:hanging="240"/>
    </w:pPr>
    <w:rPr>
      <w:lang w:eastAsia="ar-SA"/>
    </w:rPr>
  </w:style>
  <w:style w:type="paragraph" w:styleId="afa">
    <w:name w:val="annotation subject"/>
    <w:basedOn w:val="af8"/>
    <w:next w:val="af8"/>
    <w:link w:val="afb"/>
    <w:rsid w:val="00A078FE"/>
    <w:rPr>
      <w:b/>
      <w:bCs/>
    </w:rPr>
  </w:style>
  <w:style w:type="character" w:customStyle="1" w:styleId="afb">
    <w:name w:val="Тема примечания Знак"/>
    <w:basedOn w:val="af9"/>
    <w:link w:val="afa"/>
    <w:rsid w:val="00A078FE"/>
    <w:rPr>
      <w:rFonts w:ascii="Times New Roman" w:eastAsia="Times New Roman" w:hAnsi="Times New Roman" w:cs="Times New Roman"/>
      <w:b/>
      <w:bCs/>
      <w:sz w:val="20"/>
      <w:szCs w:val="20"/>
      <w:lang w:eastAsia="ru-RU"/>
    </w:rPr>
  </w:style>
  <w:style w:type="paragraph" w:styleId="afc">
    <w:name w:val="Document Map"/>
    <w:basedOn w:val="a3"/>
    <w:link w:val="afd"/>
    <w:rsid w:val="00A078FE"/>
    <w:pPr>
      <w:shd w:val="clear" w:color="auto" w:fill="000080"/>
    </w:pPr>
    <w:rPr>
      <w:rFonts w:ascii="Tahoma" w:hAnsi="Tahoma"/>
      <w:sz w:val="20"/>
      <w:szCs w:val="20"/>
    </w:rPr>
  </w:style>
  <w:style w:type="character" w:customStyle="1" w:styleId="afd">
    <w:name w:val="Схема документа Знак"/>
    <w:basedOn w:val="a4"/>
    <w:link w:val="afc"/>
    <w:rsid w:val="00A078FE"/>
    <w:rPr>
      <w:rFonts w:ascii="Tahoma" w:eastAsia="Times New Roman" w:hAnsi="Tahoma" w:cs="Times New Roman"/>
      <w:sz w:val="20"/>
      <w:szCs w:val="20"/>
      <w:shd w:val="clear" w:color="auto" w:fill="000080"/>
    </w:rPr>
  </w:style>
  <w:style w:type="paragraph" w:styleId="afe">
    <w:name w:val="footnote text"/>
    <w:basedOn w:val="a3"/>
    <w:link w:val="aff"/>
    <w:rsid w:val="00A078FE"/>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A078FE"/>
    <w:rPr>
      <w:rFonts w:ascii="Courier New" w:eastAsia="Courier New" w:hAnsi="Courier New" w:cs="Courier New"/>
      <w:color w:val="000000"/>
      <w:sz w:val="28"/>
      <w:szCs w:val="24"/>
      <w:lang w:eastAsia="ru-RU"/>
    </w:rPr>
  </w:style>
  <w:style w:type="paragraph" w:styleId="8">
    <w:name w:val="toc 8"/>
    <w:basedOn w:val="a3"/>
    <w:next w:val="a3"/>
    <w:rsid w:val="00A078FE"/>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A078FE"/>
    <w:pPr>
      <w:numPr>
        <w:numId w:val="3"/>
      </w:numPr>
      <w:tabs>
        <w:tab w:val="left" w:pos="926"/>
      </w:tabs>
    </w:pPr>
  </w:style>
  <w:style w:type="paragraph" w:styleId="HTML6">
    <w:name w:val="HTML Address"/>
    <w:basedOn w:val="a3"/>
    <w:link w:val="HTML7"/>
    <w:unhideWhenUsed/>
    <w:rsid w:val="00A078FE"/>
    <w:rPr>
      <w:sz w:val="16"/>
      <w:szCs w:val="16"/>
    </w:rPr>
  </w:style>
  <w:style w:type="character" w:customStyle="1" w:styleId="HTML7">
    <w:name w:val="Адрес HTML Знак"/>
    <w:basedOn w:val="a4"/>
    <w:link w:val="HTML6"/>
    <w:rsid w:val="00A078FE"/>
    <w:rPr>
      <w:rFonts w:ascii="Times New Roman" w:eastAsia="Times New Roman" w:hAnsi="Times New Roman" w:cs="Times New Roman"/>
      <w:sz w:val="16"/>
      <w:szCs w:val="16"/>
      <w:lang w:val="ru-RU" w:eastAsia="ru-RU"/>
    </w:rPr>
  </w:style>
  <w:style w:type="paragraph" w:styleId="aff0">
    <w:name w:val="header"/>
    <w:basedOn w:val="a3"/>
    <w:link w:val="aff1"/>
    <w:rsid w:val="00A078FE"/>
    <w:pPr>
      <w:tabs>
        <w:tab w:val="center" w:pos="4677"/>
        <w:tab w:val="right" w:pos="9355"/>
      </w:tabs>
    </w:pPr>
    <w:rPr>
      <w:b/>
      <w:caps/>
    </w:rPr>
  </w:style>
  <w:style w:type="character" w:customStyle="1" w:styleId="aff1">
    <w:name w:val="Верхний колонтитул Знак"/>
    <w:basedOn w:val="a4"/>
    <w:link w:val="aff0"/>
    <w:rsid w:val="00A078FE"/>
    <w:rPr>
      <w:rFonts w:ascii="Times New Roman" w:eastAsia="Times New Roman" w:hAnsi="Times New Roman" w:cs="Times New Roman"/>
      <w:b/>
      <w:caps/>
      <w:sz w:val="24"/>
      <w:szCs w:val="24"/>
      <w:lang w:eastAsia="ru-RU"/>
    </w:rPr>
  </w:style>
  <w:style w:type="paragraph" w:styleId="91">
    <w:name w:val="toc 9"/>
    <w:basedOn w:val="a3"/>
    <w:next w:val="a3"/>
    <w:rsid w:val="00A078FE"/>
    <w:pPr>
      <w:spacing w:after="100" w:line="276" w:lineRule="auto"/>
      <w:ind w:left="1760"/>
    </w:pPr>
    <w:rPr>
      <w:rFonts w:ascii="Calibri" w:hAnsi="Calibri"/>
      <w:sz w:val="22"/>
      <w:szCs w:val="22"/>
    </w:rPr>
  </w:style>
  <w:style w:type="paragraph" w:styleId="71">
    <w:name w:val="toc 7"/>
    <w:basedOn w:val="a3"/>
    <w:next w:val="a3"/>
    <w:rsid w:val="00A078FE"/>
    <w:pPr>
      <w:spacing w:after="100" w:line="276" w:lineRule="auto"/>
      <w:ind w:left="1320"/>
    </w:pPr>
    <w:rPr>
      <w:rFonts w:ascii="Calibri" w:hAnsi="Calibri"/>
      <w:sz w:val="22"/>
      <w:szCs w:val="22"/>
    </w:rPr>
  </w:style>
  <w:style w:type="paragraph" w:styleId="aff2">
    <w:name w:val="Body Text"/>
    <w:basedOn w:val="a3"/>
    <w:link w:val="43"/>
    <w:rsid w:val="00A078FE"/>
    <w:pPr>
      <w:spacing w:after="120"/>
    </w:pPr>
  </w:style>
  <w:style w:type="character" w:customStyle="1" w:styleId="aff3">
    <w:name w:val="Основной текст Знак"/>
    <w:basedOn w:val="a4"/>
    <w:rsid w:val="00A078FE"/>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A078FE"/>
    <w:rPr>
      <w:rFonts w:ascii="Times New Roman" w:eastAsia="Times New Roman" w:hAnsi="Times New Roman" w:cs="Times New Roman"/>
      <w:sz w:val="24"/>
      <w:szCs w:val="24"/>
      <w:lang w:eastAsia="ru-RU"/>
    </w:rPr>
  </w:style>
  <w:style w:type="paragraph" w:styleId="aff4">
    <w:name w:val="index heading"/>
    <w:basedOn w:val="a3"/>
    <w:rsid w:val="00A078FE"/>
    <w:pPr>
      <w:suppressLineNumbers/>
      <w:suppressAutoHyphens/>
    </w:pPr>
    <w:rPr>
      <w:rFonts w:cs="Tahoma"/>
      <w:lang w:eastAsia="ar-SA"/>
    </w:rPr>
  </w:style>
  <w:style w:type="paragraph" w:styleId="15">
    <w:name w:val="toc 1"/>
    <w:basedOn w:val="a3"/>
    <w:next w:val="a3"/>
    <w:link w:val="16"/>
    <w:rsid w:val="00A078FE"/>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A078FE"/>
    <w:rPr>
      <w:rFonts w:ascii="Times New Roman" w:eastAsia="Times New Roman" w:hAnsi="Times New Roman" w:cs="Times New Roman"/>
      <w:color w:val="000000"/>
      <w:sz w:val="24"/>
      <w:szCs w:val="24"/>
      <w:lang w:eastAsia="ru-RU"/>
    </w:rPr>
  </w:style>
  <w:style w:type="paragraph" w:styleId="aff5">
    <w:name w:val="macro"/>
    <w:link w:val="aff6"/>
    <w:rsid w:val="00A078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A078FE"/>
    <w:rPr>
      <w:rFonts w:ascii="Courier New" w:eastAsia="Times New Roman" w:hAnsi="Courier New" w:cs="Times New Roman"/>
      <w:sz w:val="20"/>
      <w:szCs w:val="20"/>
      <w:lang w:val="en-US" w:eastAsia="ru-RU"/>
    </w:rPr>
  </w:style>
  <w:style w:type="paragraph" w:styleId="61">
    <w:name w:val="toc 6"/>
    <w:basedOn w:val="a3"/>
    <w:next w:val="a3"/>
    <w:rsid w:val="00A078FE"/>
    <w:pPr>
      <w:spacing w:after="100" w:line="276" w:lineRule="auto"/>
      <w:ind w:left="1100"/>
    </w:pPr>
    <w:rPr>
      <w:rFonts w:ascii="Calibri" w:hAnsi="Calibri"/>
      <w:sz w:val="22"/>
      <w:szCs w:val="22"/>
    </w:rPr>
  </w:style>
  <w:style w:type="paragraph" w:styleId="36">
    <w:name w:val="toc 3"/>
    <w:basedOn w:val="a3"/>
    <w:next w:val="a3"/>
    <w:rsid w:val="00A078FE"/>
    <w:pPr>
      <w:widowControl w:val="0"/>
      <w:tabs>
        <w:tab w:val="left" w:pos="360"/>
      </w:tabs>
      <w:autoSpaceDE w:val="0"/>
      <w:autoSpaceDN w:val="0"/>
      <w:adjustRightInd w:val="0"/>
      <w:ind w:left="400"/>
    </w:pPr>
    <w:rPr>
      <w:szCs w:val="20"/>
    </w:rPr>
  </w:style>
  <w:style w:type="paragraph" w:styleId="26">
    <w:name w:val="toc 2"/>
    <w:basedOn w:val="a3"/>
    <w:next w:val="a3"/>
    <w:rsid w:val="00A078FE"/>
    <w:pPr>
      <w:widowControl w:val="0"/>
      <w:tabs>
        <w:tab w:val="left" w:pos="360"/>
      </w:tabs>
      <w:autoSpaceDE w:val="0"/>
      <w:autoSpaceDN w:val="0"/>
      <w:adjustRightInd w:val="0"/>
      <w:ind w:left="200"/>
    </w:pPr>
    <w:rPr>
      <w:szCs w:val="20"/>
    </w:rPr>
  </w:style>
  <w:style w:type="paragraph" w:styleId="40">
    <w:name w:val="toc 4"/>
    <w:basedOn w:val="a3"/>
    <w:next w:val="a3"/>
    <w:rsid w:val="00A078FE"/>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A078FE"/>
    <w:pPr>
      <w:spacing w:after="100" w:line="276" w:lineRule="auto"/>
      <w:ind w:left="880"/>
    </w:pPr>
    <w:rPr>
      <w:rFonts w:ascii="Calibri" w:hAnsi="Calibri"/>
      <w:sz w:val="22"/>
      <w:szCs w:val="22"/>
    </w:rPr>
  </w:style>
  <w:style w:type="paragraph" w:styleId="53">
    <w:name w:val="List Bullet 5"/>
    <w:basedOn w:val="a3"/>
    <w:rsid w:val="00A078FE"/>
    <w:pPr>
      <w:ind w:left="1132" w:hanging="283"/>
    </w:pPr>
    <w:rPr>
      <w:color w:val="00000A"/>
    </w:rPr>
  </w:style>
  <w:style w:type="paragraph" w:styleId="aff7">
    <w:name w:val="Body Text First Indent"/>
    <w:basedOn w:val="aff2"/>
    <w:link w:val="aff8"/>
    <w:rsid w:val="00A078FE"/>
    <w:pPr>
      <w:ind w:firstLine="210"/>
    </w:pPr>
    <w:rPr>
      <w:b/>
      <w:bCs/>
      <w:sz w:val="27"/>
      <w:szCs w:val="27"/>
    </w:rPr>
  </w:style>
  <w:style w:type="character" w:customStyle="1" w:styleId="aff8">
    <w:name w:val="Красная строка Знак"/>
    <w:basedOn w:val="aff3"/>
    <w:link w:val="aff7"/>
    <w:rsid w:val="00A078FE"/>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A078FE"/>
    <w:pPr>
      <w:spacing w:after="120"/>
      <w:ind w:left="283"/>
    </w:pPr>
  </w:style>
  <w:style w:type="character" w:customStyle="1" w:styleId="affa">
    <w:name w:val="Основной текст с отступом Знак"/>
    <w:basedOn w:val="a4"/>
    <w:link w:val="aff9"/>
    <w:semiHidden/>
    <w:rsid w:val="00A078FE"/>
    <w:rPr>
      <w:rFonts w:ascii="Times New Roman" w:eastAsia="Times New Roman" w:hAnsi="Times New Roman" w:cs="Times New Roman"/>
      <w:sz w:val="24"/>
      <w:szCs w:val="24"/>
      <w:lang w:eastAsia="ru-RU"/>
    </w:rPr>
  </w:style>
  <w:style w:type="paragraph" w:styleId="27">
    <w:name w:val="Body Text First Indent 2"/>
    <w:basedOn w:val="aff9"/>
    <w:link w:val="28"/>
    <w:rsid w:val="00A078FE"/>
    <w:pPr>
      <w:ind w:firstLine="210"/>
    </w:pPr>
  </w:style>
  <w:style w:type="character" w:customStyle="1" w:styleId="28">
    <w:name w:val="Красная строка 2 Знак"/>
    <w:basedOn w:val="affa"/>
    <w:link w:val="27"/>
    <w:rsid w:val="00A078FE"/>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A078FE"/>
    <w:rPr>
      <w:sz w:val="24"/>
      <w:szCs w:val="24"/>
      <w:lang w:val="ru-RU" w:eastAsia="ru-RU" w:bidi="ar-SA"/>
    </w:rPr>
  </w:style>
  <w:style w:type="paragraph" w:styleId="44">
    <w:name w:val="List Bullet 4"/>
    <w:basedOn w:val="a3"/>
    <w:rsid w:val="00A078FE"/>
    <w:pPr>
      <w:ind w:left="849" w:hanging="283"/>
    </w:pPr>
    <w:rPr>
      <w:color w:val="00000A"/>
    </w:rPr>
  </w:style>
  <w:style w:type="paragraph" w:styleId="affb">
    <w:name w:val="List Bullet"/>
    <w:basedOn w:val="a3"/>
    <w:rsid w:val="00A078FE"/>
    <w:pPr>
      <w:tabs>
        <w:tab w:val="left" w:pos="643"/>
      </w:tabs>
      <w:ind w:left="643" w:hanging="360"/>
      <w:contextualSpacing/>
    </w:pPr>
  </w:style>
  <w:style w:type="paragraph" w:styleId="2">
    <w:name w:val="List Bullet 2"/>
    <w:basedOn w:val="a3"/>
    <w:rsid w:val="00A078FE"/>
    <w:pPr>
      <w:numPr>
        <w:numId w:val="5"/>
      </w:numPr>
      <w:tabs>
        <w:tab w:val="left" w:pos="643"/>
      </w:tabs>
    </w:pPr>
  </w:style>
  <w:style w:type="paragraph" w:styleId="37">
    <w:name w:val="List Bullet 3"/>
    <w:basedOn w:val="a3"/>
    <w:rsid w:val="00A078FE"/>
    <w:pPr>
      <w:tabs>
        <w:tab w:val="left" w:pos="926"/>
      </w:tabs>
      <w:ind w:left="926" w:hanging="360"/>
    </w:pPr>
  </w:style>
  <w:style w:type="paragraph" w:customStyle="1" w:styleId="affc">
    <w:basedOn w:val="a3"/>
    <w:next w:val="affd"/>
    <w:qFormat/>
    <w:rsid w:val="00A078FE"/>
    <w:pPr>
      <w:suppressAutoHyphens/>
      <w:jc w:val="center"/>
    </w:pPr>
    <w:rPr>
      <w:sz w:val="28"/>
      <w:lang w:val="en-US" w:eastAsia="ar-SA"/>
    </w:rPr>
  </w:style>
  <w:style w:type="character" w:customStyle="1" w:styleId="54">
    <w:name w:val="Заголовок Знак5"/>
    <w:link w:val="affe"/>
    <w:rsid w:val="00A078FE"/>
    <w:rPr>
      <w:sz w:val="28"/>
      <w:szCs w:val="24"/>
      <w:lang w:val="en-US" w:eastAsia="ar-SA" w:bidi="ar-SA"/>
    </w:rPr>
  </w:style>
  <w:style w:type="paragraph" w:styleId="affd">
    <w:name w:val="Subtitle"/>
    <w:basedOn w:val="a3"/>
    <w:link w:val="afff"/>
    <w:qFormat/>
    <w:rsid w:val="00A078FE"/>
    <w:pPr>
      <w:jc w:val="center"/>
    </w:pPr>
    <w:rPr>
      <w:b/>
    </w:rPr>
  </w:style>
  <w:style w:type="character" w:customStyle="1" w:styleId="afff">
    <w:name w:val="Подзаголовок Знак"/>
    <w:basedOn w:val="a4"/>
    <w:link w:val="affd"/>
    <w:rsid w:val="00A078FE"/>
    <w:rPr>
      <w:rFonts w:ascii="Times New Roman" w:eastAsia="Times New Roman" w:hAnsi="Times New Roman" w:cs="Times New Roman"/>
      <w:b/>
      <w:sz w:val="24"/>
      <w:szCs w:val="24"/>
    </w:rPr>
  </w:style>
  <w:style w:type="paragraph" w:styleId="afff0">
    <w:name w:val="footer"/>
    <w:basedOn w:val="a3"/>
    <w:link w:val="afff1"/>
    <w:rsid w:val="00A078FE"/>
    <w:pPr>
      <w:tabs>
        <w:tab w:val="center" w:pos="4677"/>
        <w:tab w:val="right" w:pos="9355"/>
      </w:tabs>
    </w:pPr>
  </w:style>
  <w:style w:type="character" w:customStyle="1" w:styleId="afff1">
    <w:name w:val="Нижний колонтитул Знак"/>
    <w:basedOn w:val="a4"/>
    <w:link w:val="afff0"/>
    <w:rsid w:val="00A078FE"/>
    <w:rPr>
      <w:rFonts w:ascii="Times New Roman" w:eastAsia="Times New Roman" w:hAnsi="Times New Roman" w:cs="Times New Roman"/>
      <w:sz w:val="24"/>
      <w:szCs w:val="24"/>
      <w:lang w:eastAsia="ru-RU"/>
    </w:rPr>
  </w:style>
  <w:style w:type="paragraph" w:styleId="a2">
    <w:name w:val="List Number"/>
    <w:basedOn w:val="a3"/>
    <w:rsid w:val="00A078FE"/>
    <w:pPr>
      <w:numPr>
        <w:numId w:val="6"/>
      </w:numPr>
      <w:tabs>
        <w:tab w:val="left" w:pos="1354"/>
      </w:tabs>
      <w:contextualSpacing/>
    </w:pPr>
    <w:rPr>
      <w:sz w:val="20"/>
      <w:szCs w:val="20"/>
      <w:lang w:eastAsia="en-US"/>
    </w:rPr>
  </w:style>
  <w:style w:type="paragraph" w:styleId="2a">
    <w:name w:val="List Number 2"/>
    <w:basedOn w:val="a3"/>
    <w:rsid w:val="00A078FE"/>
    <w:pPr>
      <w:widowControl w:val="0"/>
      <w:tabs>
        <w:tab w:val="left" w:pos="641"/>
      </w:tabs>
      <w:ind w:left="641" w:hanging="358"/>
    </w:pPr>
    <w:rPr>
      <w:rFonts w:ascii="Courier New" w:hAnsi="Courier New"/>
      <w:szCs w:val="20"/>
    </w:rPr>
  </w:style>
  <w:style w:type="paragraph" w:styleId="afff2">
    <w:name w:val="List"/>
    <w:basedOn w:val="a3"/>
    <w:rsid w:val="00A078FE"/>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A078FE"/>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A078FE"/>
    <w:rPr>
      <w:rFonts w:ascii="Times New Roman" w:eastAsia="Times New Roman" w:hAnsi="Times New Roman" w:cs="Times New Roman"/>
      <w:sz w:val="24"/>
      <w:szCs w:val="24"/>
      <w:lang w:eastAsia="ru-RU" w:bidi="hi-IN"/>
    </w:rPr>
  </w:style>
  <w:style w:type="paragraph" w:styleId="30">
    <w:name w:val="Body Text 3"/>
    <w:basedOn w:val="a3"/>
    <w:link w:val="321"/>
    <w:rsid w:val="00A078FE"/>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A078FE"/>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A078FE"/>
    <w:rPr>
      <w:rFonts w:ascii="Times New Roman" w:eastAsia="Times New Roman" w:hAnsi="Times New Roman" w:cs="Times New Roman"/>
      <w:sz w:val="16"/>
      <w:szCs w:val="16"/>
    </w:rPr>
  </w:style>
  <w:style w:type="paragraph" w:styleId="2b">
    <w:name w:val="Body Text Indent 2"/>
    <w:basedOn w:val="a3"/>
    <w:link w:val="220"/>
    <w:rsid w:val="00A078FE"/>
    <w:pPr>
      <w:spacing w:after="120" w:line="480" w:lineRule="auto"/>
      <w:ind w:left="283"/>
    </w:pPr>
  </w:style>
  <w:style w:type="character" w:customStyle="1" w:styleId="2c">
    <w:name w:val="Основной текст с отступом 2 Знак"/>
    <w:basedOn w:val="a4"/>
    <w:rsid w:val="00A078F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A078FE"/>
    <w:rPr>
      <w:rFonts w:ascii="Times New Roman" w:eastAsia="Times New Roman" w:hAnsi="Times New Roman" w:cs="Times New Roman"/>
      <w:sz w:val="24"/>
      <w:szCs w:val="24"/>
      <w:lang w:eastAsia="ru-RU"/>
    </w:rPr>
  </w:style>
  <w:style w:type="paragraph" w:styleId="2d">
    <w:name w:val="List Continue 2"/>
    <w:basedOn w:val="a3"/>
    <w:rsid w:val="00A078FE"/>
    <w:pPr>
      <w:spacing w:after="120"/>
      <w:ind w:left="566"/>
      <w:jc w:val="both"/>
    </w:pPr>
    <w:rPr>
      <w:sz w:val="20"/>
      <w:szCs w:val="20"/>
    </w:rPr>
  </w:style>
  <w:style w:type="paragraph" w:styleId="2e">
    <w:name w:val="List 2"/>
    <w:basedOn w:val="a3"/>
    <w:rsid w:val="00A078FE"/>
    <w:pPr>
      <w:ind w:left="566" w:hanging="283"/>
      <w:contextualSpacing/>
    </w:pPr>
  </w:style>
  <w:style w:type="paragraph" w:styleId="39">
    <w:name w:val="List 3"/>
    <w:basedOn w:val="a3"/>
    <w:rsid w:val="00A078FE"/>
    <w:pPr>
      <w:ind w:left="849" w:hanging="283"/>
    </w:pPr>
  </w:style>
  <w:style w:type="paragraph" w:styleId="45">
    <w:name w:val="List 4"/>
    <w:basedOn w:val="a3"/>
    <w:rsid w:val="00A078FE"/>
    <w:pPr>
      <w:ind w:left="1132" w:hanging="283"/>
      <w:contextualSpacing/>
    </w:pPr>
  </w:style>
  <w:style w:type="paragraph" w:styleId="HTML8">
    <w:name w:val="HTML Preformatted"/>
    <w:basedOn w:val="a3"/>
    <w:link w:val="HTML30"/>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A078FE"/>
    <w:rPr>
      <w:rFonts w:ascii="Consolas" w:eastAsia="Times New Roman" w:hAnsi="Consolas" w:cs="Times New Roman"/>
      <w:sz w:val="20"/>
      <w:szCs w:val="20"/>
      <w:lang w:eastAsia="ru-RU"/>
    </w:rPr>
  </w:style>
  <w:style w:type="character" w:customStyle="1" w:styleId="HTML30">
    <w:name w:val="Стандартный HTML Знак3"/>
    <w:link w:val="HTML8"/>
    <w:rsid w:val="00A078FE"/>
    <w:rPr>
      <w:rFonts w:ascii="Courier New" w:eastAsia="Times New Roman" w:hAnsi="Courier New" w:cs="Times New Roman"/>
      <w:sz w:val="20"/>
      <w:szCs w:val="20"/>
    </w:rPr>
  </w:style>
  <w:style w:type="paragraph" w:styleId="afff4">
    <w:name w:val="Block Text"/>
    <w:basedOn w:val="a3"/>
    <w:rsid w:val="00A078FE"/>
    <w:pPr>
      <w:ind w:left="709" w:right="-908"/>
    </w:pPr>
    <w:rPr>
      <w:szCs w:val="20"/>
    </w:rPr>
  </w:style>
  <w:style w:type="table" w:styleId="18">
    <w:name w:val="Table Simple 1"/>
    <w:basedOn w:val="a5"/>
    <w:rsid w:val="00A078FE"/>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A078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A078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A078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078FE"/>
    <w:rPr>
      <w:rFonts w:ascii="Times New Roman" w:hAnsi="Times New Roman" w:cs="Times New Roman"/>
      <w:b/>
      <w:bCs/>
      <w:sz w:val="26"/>
      <w:szCs w:val="26"/>
    </w:rPr>
  </w:style>
  <w:style w:type="paragraph" w:customStyle="1" w:styleId="afff7">
    <w:name w:val="Для таблиц"/>
    <w:basedOn w:val="a3"/>
    <w:uiPriority w:val="99"/>
    <w:rsid w:val="00A078FE"/>
  </w:style>
  <w:style w:type="paragraph" w:customStyle="1" w:styleId="afff8">
    <w:name w:val="список с точками"/>
    <w:basedOn w:val="a3"/>
    <w:rsid w:val="00A078FE"/>
    <w:pPr>
      <w:tabs>
        <w:tab w:val="left" w:pos="3330"/>
      </w:tabs>
      <w:spacing w:line="312" w:lineRule="auto"/>
      <w:ind w:left="3330" w:hanging="720"/>
      <w:jc w:val="both"/>
    </w:pPr>
  </w:style>
  <w:style w:type="paragraph" w:customStyle="1" w:styleId="Default">
    <w:name w:val="Default"/>
    <w:qFormat/>
    <w:rsid w:val="00A078F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A078FE"/>
    <w:rPr>
      <w:rFonts w:ascii="Times New Roman" w:hAnsi="Times New Roman" w:cs="Times New Roman"/>
      <w:b/>
      <w:bCs/>
      <w:sz w:val="24"/>
      <w:szCs w:val="24"/>
    </w:rPr>
  </w:style>
  <w:style w:type="character" w:customStyle="1" w:styleId="FontStyle12">
    <w:name w:val="Font Style12"/>
    <w:rsid w:val="00A078FE"/>
    <w:rPr>
      <w:rFonts w:ascii="Times New Roman" w:hAnsi="Times New Roman" w:cs="Times New Roman"/>
      <w:sz w:val="24"/>
      <w:szCs w:val="24"/>
    </w:rPr>
  </w:style>
  <w:style w:type="paragraph" w:customStyle="1" w:styleId="Style2">
    <w:name w:val="Style2"/>
    <w:basedOn w:val="a3"/>
    <w:rsid w:val="00A078FE"/>
    <w:pPr>
      <w:widowControl w:val="0"/>
      <w:autoSpaceDE w:val="0"/>
      <w:autoSpaceDN w:val="0"/>
      <w:adjustRightInd w:val="0"/>
    </w:pPr>
  </w:style>
  <w:style w:type="paragraph" w:customStyle="1" w:styleId="Style1">
    <w:name w:val="Style1"/>
    <w:basedOn w:val="a3"/>
    <w:rsid w:val="00A078FE"/>
    <w:pPr>
      <w:widowControl w:val="0"/>
      <w:autoSpaceDE w:val="0"/>
      <w:autoSpaceDN w:val="0"/>
      <w:adjustRightInd w:val="0"/>
      <w:spacing w:line="309" w:lineRule="exact"/>
      <w:ind w:firstLine="686"/>
      <w:jc w:val="both"/>
    </w:pPr>
  </w:style>
  <w:style w:type="paragraph" w:customStyle="1" w:styleId="Style16">
    <w:name w:val="Style16"/>
    <w:basedOn w:val="a3"/>
    <w:rsid w:val="00A078FE"/>
    <w:pPr>
      <w:widowControl w:val="0"/>
      <w:autoSpaceDE w:val="0"/>
      <w:autoSpaceDN w:val="0"/>
      <w:adjustRightInd w:val="0"/>
      <w:spacing w:line="480" w:lineRule="exact"/>
      <w:ind w:firstLine="715"/>
      <w:jc w:val="both"/>
    </w:pPr>
  </w:style>
  <w:style w:type="character" w:customStyle="1" w:styleId="FontStyle36">
    <w:name w:val="Font Style36"/>
    <w:rsid w:val="00A078FE"/>
    <w:rPr>
      <w:rFonts w:ascii="Times New Roman" w:hAnsi="Times New Roman" w:cs="Times New Roman" w:hint="default"/>
      <w:sz w:val="26"/>
      <w:szCs w:val="26"/>
    </w:rPr>
  </w:style>
  <w:style w:type="character" w:customStyle="1" w:styleId="FontStyle51">
    <w:name w:val="Font Style51"/>
    <w:rsid w:val="00A078FE"/>
    <w:rPr>
      <w:rFonts w:ascii="Times New Roman" w:hAnsi="Times New Roman" w:cs="Times New Roman"/>
      <w:sz w:val="24"/>
      <w:szCs w:val="24"/>
    </w:rPr>
  </w:style>
  <w:style w:type="character" w:customStyle="1" w:styleId="afffa">
    <w:name w:val="Тело ИАК Знак"/>
    <w:link w:val="afffb"/>
    <w:rsid w:val="00A078FE"/>
    <w:rPr>
      <w:sz w:val="28"/>
      <w:szCs w:val="28"/>
    </w:rPr>
  </w:style>
  <w:style w:type="paragraph" w:customStyle="1" w:styleId="afffb">
    <w:name w:val="Тело ИАК"/>
    <w:basedOn w:val="a3"/>
    <w:link w:val="afffa"/>
    <w:rsid w:val="00A078FE"/>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A078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A078FE"/>
  </w:style>
  <w:style w:type="character" w:customStyle="1" w:styleId="150">
    <w:name w:val="Знак Знак15"/>
    <w:locked/>
    <w:rsid w:val="00A078FE"/>
    <w:rPr>
      <w:b/>
      <w:caps/>
      <w:sz w:val="24"/>
      <w:szCs w:val="24"/>
      <w:lang w:val="ru-RU" w:eastAsia="ru-RU" w:bidi="ar-SA"/>
    </w:rPr>
  </w:style>
  <w:style w:type="character" w:customStyle="1" w:styleId="110">
    <w:name w:val="Знак Знак11"/>
    <w:locked/>
    <w:rsid w:val="00A078FE"/>
    <w:rPr>
      <w:sz w:val="16"/>
      <w:szCs w:val="16"/>
      <w:lang w:val="ru-RU" w:eastAsia="ru-RU" w:bidi="ar-SA"/>
    </w:rPr>
  </w:style>
  <w:style w:type="character" w:customStyle="1" w:styleId="100">
    <w:name w:val="Знак Знак10"/>
    <w:rsid w:val="00A078FE"/>
    <w:rPr>
      <w:sz w:val="16"/>
      <w:szCs w:val="16"/>
      <w:lang w:val="ru-RU" w:eastAsia="ru-RU" w:bidi="ar-SA"/>
    </w:rPr>
  </w:style>
  <w:style w:type="character" w:customStyle="1" w:styleId="140">
    <w:name w:val="Знак Знак14"/>
    <w:rsid w:val="00A078FE"/>
    <w:rPr>
      <w:rFonts w:ascii="Arial" w:hAnsi="Arial" w:cs="Arial"/>
      <w:b/>
      <w:bCs/>
      <w:i/>
      <w:iCs/>
      <w:sz w:val="28"/>
      <w:szCs w:val="28"/>
      <w:lang w:val="ru-RU" w:eastAsia="en-US" w:bidi="ar-SA"/>
    </w:rPr>
  </w:style>
  <w:style w:type="character" w:customStyle="1" w:styleId="120">
    <w:name w:val="Знак Знак12"/>
    <w:rsid w:val="00A078FE"/>
    <w:rPr>
      <w:rFonts w:ascii="Calibri" w:hAnsi="Calibri"/>
      <w:i/>
      <w:iCs/>
      <w:sz w:val="24"/>
      <w:szCs w:val="24"/>
      <w:lang w:val="ru-RU" w:eastAsia="en-US" w:bidi="ar-SA"/>
    </w:rPr>
  </w:style>
  <w:style w:type="character" w:customStyle="1" w:styleId="62">
    <w:name w:val="Знак Знак6"/>
    <w:rsid w:val="00A078FE"/>
    <w:rPr>
      <w:sz w:val="24"/>
      <w:szCs w:val="24"/>
    </w:rPr>
  </w:style>
  <w:style w:type="paragraph" w:customStyle="1" w:styleId="Style5">
    <w:name w:val="Style5"/>
    <w:basedOn w:val="a3"/>
    <w:rsid w:val="00A078FE"/>
    <w:pPr>
      <w:widowControl w:val="0"/>
      <w:autoSpaceDE w:val="0"/>
      <w:autoSpaceDN w:val="0"/>
      <w:adjustRightInd w:val="0"/>
      <w:spacing w:line="490" w:lineRule="exact"/>
      <w:jc w:val="center"/>
    </w:pPr>
  </w:style>
  <w:style w:type="paragraph" w:customStyle="1" w:styleId="FR3">
    <w:name w:val="FR3"/>
    <w:rsid w:val="00A078F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A078FE"/>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A078FE"/>
    <w:rPr>
      <w:rFonts w:ascii="Times New Roman" w:hAnsi="Times New Roman" w:cs="Times New Roman" w:hint="default"/>
      <w:i/>
      <w:iCs/>
      <w:sz w:val="16"/>
      <w:szCs w:val="16"/>
    </w:rPr>
  </w:style>
  <w:style w:type="paragraph" w:customStyle="1" w:styleId="2f">
    <w:name w:val="Стиль2"/>
    <w:basedOn w:val="a3"/>
    <w:next w:val="a2"/>
    <w:rsid w:val="00A078FE"/>
    <w:rPr>
      <w:b/>
      <w:sz w:val="20"/>
    </w:rPr>
  </w:style>
  <w:style w:type="paragraph" w:customStyle="1" w:styleId="FR4">
    <w:name w:val="FR4"/>
    <w:rsid w:val="00A078FE"/>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A078FE"/>
    <w:pPr>
      <w:spacing w:line="360" w:lineRule="auto"/>
      <w:jc w:val="both"/>
    </w:pPr>
    <w:rPr>
      <w:szCs w:val="20"/>
    </w:rPr>
  </w:style>
  <w:style w:type="paragraph" w:customStyle="1" w:styleId="1b">
    <w:name w:val="Текст1"/>
    <w:basedOn w:val="a3"/>
    <w:rsid w:val="00A078FE"/>
    <w:rPr>
      <w:rFonts w:ascii="Courier New" w:hAnsi="Courier New"/>
      <w:sz w:val="20"/>
      <w:szCs w:val="20"/>
    </w:rPr>
  </w:style>
  <w:style w:type="paragraph" w:customStyle="1" w:styleId="1c">
    <w:name w:val="Абзац списка1"/>
    <w:basedOn w:val="a3"/>
    <w:link w:val="ListParagraphChar"/>
    <w:rsid w:val="00A078FE"/>
    <w:pPr>
      <w:ind w:left="708"/>
    </w:pPr>
  </w:style>
  <w:style w:type="character" w:customStyle="1" w:styleId="ListParagraphChar">
    <w:name w:val="List Paragraph Char"/>
    <w:link w:val="1c"/>
    <w:locked/>
    <w:rsid w:val="00A078FE"/>
    <w:rPr>
      <w:rFonts w:ascii="Times New Roman" w:eastAsia="Times New Roman" w:hAnsi="Times New Roman" w:cs="Times New Roman"/>
      <w:sz w:val="24"/>
      <w:szCs w:val="24"/>
      <w:lang w:eastAsia="ru-RU"/>
    </w:rPr>
  </w:style>
  <w:style w:type="character" w:customStyle="1" w:styleId="FontStyle600">
    <w:name w:val="Font Style600"/>
    <w:rsid w:val="00A078FE"/>
    <w:rPr>
      <w:rFonts w:ascii="Times New Roman" w:hAnsi="Times New Roman" w:cs="Times New Roman"/>
      <w:sz w:val="22"/>
      <w:szCs w:val="22"/>
    </w:rPr>
  </w:style>
  <w:style w:type="character" w:customStyle="1" w:styleId="FontStyle184">
    <w:name w:val="Font Style184"/>
    <w:rsid w:val="00A078FE"/>
    <w:rPr>
      <w:rFonts w:ascii="Times New Roman" w:hAnsi="Times New Roman" w:cs="Times New Roman"/>
      <w:sz w:val="20"/>
      <w:szCs w:val="20"/>
    </w:rPr>
  </w:style>
  <w:style w:type="character" w:customStyle="1" w:styleId="FontStyle624">
    <w:name w:val="Font Style624"/>
    <w:rsid w:val="00A078FE"/>
    <w:rPr>
      <w:rFonts w:ascii="Times New Roman" w:hAnsi="Times New Roman" w:cs="Times New Roman"/>
      <w:b/>
      <w:bCs/>
      <w:i/>
      <w:iCs/>
      <w:sz w:val="22"/>
      <w:szCs w:val="22"/>
    </w:rPr>
  </w:style>
  <w:style w:type="character" w:customStyle="1" w:styleId="FontStyle187">
    <w:name w:val="Font Style187"/>
    <w:rsid w:val="00A078FE"/>
    <w:rPr>
      <w:rFonts w:ascii="Times New Roman" w:hAnsi="Times New Roman" w:cs="Times New Roman"/>
      <w:i/>
      <w:iCs/>
      <w:sz w:val="20"/>
      <w:szCs w:val="20"/>
    </w:rPr>
  </w:style>
  <w:style w:type="character" w:customStyle="1" w:styleId="FontStyle572">
    <w:name w:val="Font Style572"/>
    <w:rsid w:val="00A078FE"/>
    <w:rPr>
      <w:rFonts w:ascii="Times New Roman" w:hAnsi="Times New Roman" w:cs="Times New Roman"/>
      <w:sz w:val="16"/>
      <w:szCs w:val="16"/>
    </w:rPr>
  </w:style>
  <w:style w:type="character" w:customStyle="1" w:styleId="FontStyle568">
    <w:name w:val="Font Style568"/>
    <w:rsid w:val="00A078FE"/>
    <w:rPr>
      <w:rFonts w:ascii="Times New Roman" w:hAnsi="Times New Roman" w:cs="Times New Roman"/>
      <w:i/>
      <w:iCs/>
      <w:sz w:val="16"/>
      <w:szCs w:val="16"/>
    </w:rPr>
  </w:style>
  <w:style w:type="paragraph" w:customStyle="1" w:styleId="Style241">
    <w:name w:val="Style241"/>
    <w:basedOn w:val="a3"/>
    <w:rsid w:val="00A078FE"/>
    <w:pPr>
      <w:widowControl w:val="0"/>
      <w:autoSpaceDE w:val="0"/>
      <w:autoSpaceDN w:val="0"/>
      <w:adjustRightInd w:val="0"/>
      <w:spacing w:line="194" w:lineRule="exact"/>
      <w:ind w:hanging="2021"/>
    </w:pPr>
  </w:style>
  <w:style w:type="character" w:customStyle="1" w:styleId="FontStyle152">
    <w:name w:val="Font Style152"/>
    <w:rsid w:val="00A078FE"/>
    <w:rPr>
      <w:rFonts w:ascii="Times New Roman" w:hAnsi="Times New Roman" w:cs="Times New Roman"/>
      <w:b/>
      <w:bCs/>
      <w:sz w:val="20"/>
      <w:szCs w:val="20"/>
    </w:rPr>
  </w:style>
  <w:style w:type="paragraph" w:customStyle="1" w:styleId="Style174">
    <w:name w:val="Style174"/>
    <w:basedOn w:val="a3"/>
    <w:rsid w:val="00A078FE"/>
    <w:pPr>
      <w:widowControl w:val="0"/>
      <w:autoSpaceDE w:val="0"/>
      <w:autoSpaceDN w:val="0"/>
      <w:adjustRightInd w:val="0"/>
      <w:spacing w:line="254" w:lineRule="exact"/>
      <w:jc w:val="center"/>
    </w:pPr>
  </w:style>
  <w:style w:type="paragraph" w:customStyle="1" w:styleId="Style222">
    <w:name w:val="Style222"/>
    <w:basedOn w:val="a3"/>
    <w:rsid w:val="00A078FE"/>
    <w:pPr>
      <w:widowControl w:val="0"/>
      <w:autoSpaceDE w:val="0"/>
      <w:autoSpaceDN w:val="0"/>
      <w:adjustRightInd w:val="0"/>
      <w:spacing w:line="174" w:lineRule="exact"/>
      <w:ind w:firstLine="374"/>
      <w:jc w:val="both"/>
    </w:pPr>
  </w:style>
  <w:style w:type="paragraph" w:customStyle="1" w:styleId="Style285">
    <w:name w:val="Style285"/>
    <w:basedOn w:val="a3"/>
    <w:rsid w:val="00A078FE"/>
    <w:pPr>
      <w:widowControl w:val="0"/>
      <w:autoSpaceDE w:val="0"/>
      <w:autoSpaceDN w:val="0"/>
      <w:adjustRightInd w:val="0"/>
      <w:spacing w:line="379" w:lineRule="exact"/>
      <w:ind w:hanging="787"/>
    </w:pPr>
  </w:style>
  <w:style w:type="paragraph" w:customStyle="1" w:styleId="Style204">
    <w:name w:val="Style204"/>
    <w:basedOn w:val="a3"/>
    <w:rsid w:val="00A078FE"/>
    <w:pPr>
      <w:widowControl w:val="0"/>
      <w:autoSpaceDE w:val="0"/>
      <w:autoSpaceDN w:val="0"/>
      <w:adjustRightInd w:val="0"/>
      <w:spacing w:line="229" w:lineRule="exact"/>
      <w:jc w:val="both"/>
    </w:pPr>
  </w:style>
  <w:style w:type="paragraph" w:customStyle="1" w:styleId="Style210">
    <w:name w:val="Style210"/>
    <w:basedOn w:val="a3"/>
    <w:rsid w:val="00A078FE"/>
    <w:pPr>
      <w:widowControl w:val="0"/>
      <w:autoSpaceDE w:val="0"/>
      <w:autoSpaceDN w:val="0"/>
      <w:adjustRightInd w:val="0"/>
      <w:spacing w:line="221" w:lineRule="exact"/>
    </w:pPr>
  </w:style>
  <w:style w:type="character" w:customStyle="1" w:styleId="FontStyle575">
    <w:name w:val="Font Style575"/>
    <w:rsid w:val="00A078FE"/>
    <w:rPr>
      <w:rFonts w:ascii="Courier New" w:hAnsi="Courier New" w:cs="Courier New"/>
      <w:b/>
      <w:bCs/>
      <w:sz w:val="24"/>
      <w:szCs w:val="24"/>
    </w:rPr>
  </w:style>
  <w:style w:type="character" w:customStyle="1" w:styleId="FontStyle668">
    <w:name w:val="Font Style668"/>
    <w:rsid w:val="00A078FE"/>
    <w:rPr>
      <w:rFonts w:ascii="Times New Roman" w:hAnsi="Times New Roman" w:cs="Times New Roman"/>
      <w:b/>
      <w:bCs/>
      <w:i/>
      <w:iCs/>
      <w:spacing w:val="30"/>
      <w:sz w:val="20"/>
      <w:szCs w:val="20"/>
    </w:rPr>
  </w:style>
  <w:style w:type="character" w:customStyle="1" w:styleId="toctext">
    <w:name w:val="toctext"/>
    <w:rsid w:val="00A078FE"/>
  </w:style>
  <w:style w:type="paragraph" w:customStyle="1" w:styleId="Style59">
    <w:name w:val="Style59"/>
    <w:basedOn w:val="a3"/>
    <w:rsid w:val="00A078FE"/>
    <w:pPr>
      <w:widowControl w:val="0"/>
      <w:autoSpaceDE w:val="0"/>
      <w:autoSpaceDN w:val="0"/>
      <w:adjustRightInd w:val="0"/>
      <w:spacing w:line="221" w:lineRule="exact"/>
      <w:ind w:firstLine="950"/>
      <w:jc w:val="both"/>
    </w:pPr>
  </w:style>
  <w:style w:type="paragraph" w:customStyle="1" w:styleId="Style269">
    <w:name w:val="Style269"/>
    <w:basedOn w:val="a3"/>
    <w:rsid w:val="00A078FE"/>
    <w:pPr>
      <w:widowControl w:val="0"/>
      <w:autoSpaceDE w:val="0"/>
      <w:autoSpaceDN w:val="0"/>
      <w:adjustRightInd w:val="0"/>
      <w:spacing w:line="331" w:lineRule="exact"/>
      <w:ind w:firstLine="2621"/>
    </w:pPr>
  </w:style>
  <w:style w:type="paragraph" w:customStyle="1" w:styleId="Style19">
    <w:name w:val="Style19"/>
    <w:basedOn w:val="a3"/>
    <w:rsid w:val="00A078FE"/>
    <w:pPr>
      <w:widowControl w:val="0"/>
      <w:autoSpaceDE w:val="0"/>
      <w:autoSpaceDN w:val="0"/>
      <w:adjustRightInd w:val="0"/>
      <w:spacing w:line="456" w:lineRule="exact"/>
      <w:ind w:firstLine="667"/>
      <w:jc w:val="both"/>
    </w:pPr>
  </w:style>
  <w:style w:type="character" w:customStyle="1" w:styleId="FontStyle580">
    <w:name w:val="Font Style580"/>
    <w:rsid w:val="00A078FE"/>
    <w:rPr>
      <w:rFonts w:ascii="Times New Roman" w:hAnsi="Times New Roman" w:cs="Times New Roman"/>
      <w:i/>
      <w:iCs/>
      <w:sz w:val="22"/>
      <w:szCs w:val="22"/>
    </w:rPr>
  </w:style>
  <w:style w:type="character" w:customStyle="1" w:styleId="FontStyle582">
    <w:name w:val="Font Style582"/>
    <w:rsid w:val="00A078FE"/>
    <w:rPr>
      <w:rFonts w:ascii="Times New Roman" w:hAnsi="Times New Roman" w:cs="Times New Roman"/>
      <w:b/>
      <w:bCs/>
      <w:i/>
      <w:iCs/>
      <w:sz w:val="22"/>
      <w:szCs w:val="22"/>
    </w:rPr>
  </w:style>
  <w:style w:type="paragraph" w:customStyle="1" w:styleId="Style192">
    <w:name w:val="Style192"/>
    <w:basedOn w:val="a3"/>
    <w:rsid w:val="00A078FE"/>
    <w:pPr>
      <w:widowControl w:val="0"/>
      <w:autoSpaceDE w:val="0"/>
      <w:autoSpaceDN w:val="0"/>
      <w:adjustRightInd w:val="0"/>
      <w:spacing w:line="226" w:lineRule="exact"/>
      <w:ind w:firstLine="346"/>
      <w:jc w:val="both"/>
    </w:pPr>
  </w:style>
  <w:style w:type="character" w:customStyle="1" w:styleId="FontStyle592">
    <w:name w:val="Font Style592"/>
    <w:rsid w:val="00A078FE"/>
    <w:rPr>
      <w:rFonts w:ascii="Times New Roman" w:hAnsi="Times New Roman" w:cs="Times New Roman"/>
      <w:b/>
      <w:bCs/>
      <w:sz w:val="20"/>
      <w:szCs w:val="20"/>
    </w:rPr>
  </w:style>
  <w:style w:type="character" w:customStyle="1" w:styleId="FontStyle577">
    <w:name w:val="Font Style577"/>
    <w:rsid w:val="00A078FE"/>
    <w:rPr>
      <w:rFonts w:ascii="Times New Roman" w:hAnsi="Times New Roman" w:cs="Times New Roman"/>
      <w:sz w:val="20"/>
      <w:szCs w:val="20"/>
    </w:rPr>
  </w:style>
  <w:style w:type="character" w:customStyle="1" w:styleId="FontStyle594">
    <w:name w:val="Font Style594"/>
    <w:rsid w:val="00A078FE"/>
    <w:rPr>
      <w:rFonts w:ascii="Times New Roman" w:hAnsi="Times New Roman" w:cs="Times New Roman"/>
      <w:i/>
      <w:iCs/>
      <w:sz w:val="20"/>
      <w:szCs w:val="20"/>
    </w:rPr>
  </w:style>
  <w:style w:type="character" w:customStyle="1" w:styleId="FontStyle148">
    <w:name w:val="Font Style148"/>
    <w:rsid w:val="00A078FE"/>
    <w:rPr>
      <w:rFonts w:ascii="Times New Roman" w:hAnsi="Times New Roman" w:cs="Times New Roman"/>
      <w:i/>
      <w:iCs/>
      <w:sz w:val="20"/>
      <w:szCs w:val="20"/>
    </w:rPr>
  </w:style>
  <w:style w:type="paragraph" w:customStyle="1" w:styleId="Style139">
    <w:name w:val="Style139"/>
    <w:basedOn w:val="a3"/>
    <w:rsid w:val="00A078FE"/>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A078FE"/>
    <w:rPr>
      <w:rFonts w:ascii="Times New Roman" w:hAnsi="Times New Roman" w:cs="Times New Roman"/>
      <w:b/>
      <w:bCs/>
      <w:i/>
      <w:iCs/>
      <w:spacing w:val="30"/>
      <w:sz w:val="22"/>
      <w:szCs w:val="22"/>
    </w:rPr>
  </w:style>
  <w:style w:type="paragraph" w:customStyle="1" w:styleId="Style161">
    <w:name w:val="Style161"/>
    <w:basedOn w:val="a3"/>
    <w:rsid w:val="00A078FE"/>
    <w:pPr>
      <w:widowControl w:val="0"/>
      <w:autoSpaceDE w:val="0"/>
      <w:autoSpaceDN w:val="0"/>
      <w:adjustRightInd w:val="0"/>
      <w:spacing w:line="221" w:lineRule="exact"/>
      <w:ind w:firstLine="379"/>
      <w:jc w:val="both"/>
    </w:pPr>
  </w:style>
  <w:style w:type="character" w:customStyle="1" w:styleId="FontStyle562">
    <w:name w:val="Font Style562"/>
    <w:rsid w:val="00A078FE"/>
    <w:rPr>
      <w:rFonts w:ascii="Times New Roman" w:hAnsi="Times New Roman" w:cs="Times New Roman"/>
      <w:b/>
      <w:bCs/>
      <w:spacing w:val="-10"/>
      <w:sz w:val="28"/>
      <w:szCs w:val="28"/>
    </w:rPr>
  </w:style>
  <w:style w:type="paragraph" w:customStyle="1" w:styleId="Style135">
    <w:name w:val="Style135"/>
    <w:basedOn w:val="a3"/>
    <w:rsid w:val="00A078FE"/>
    <w:pPr>
      <w:widowControl w:val="0"/>
      <w:autoSpaceDE w:val="0"/>
      <w:autoSpaceDN w:val="0"/>
      <w:adjustRightInd w:val="0"/>
      <w:spacing w:line="302" w:lineRule="exact"/>
      <w:ind w:firstLine="355"/>
    </w:pPr>
  </w:style>
  <w:style w:type="character" w:customStyle="1" w:styleId="FontStyle188">
    <w:name w:val="Font Style188"/>
    <w:rsid w:val="00A078FE"/>
    <w:rPr>
      <w:rFonts w:ascii="Times New Roman" w:hAnsi="Times New Roman" w:cs="Times New Roman"/>
      <w:b/>
      <w:bCs/>
      <w:sz w:val="20"/>
      <w:szCs w:val="20"/>
    </w:rPr>
  </w:style>
  <w:style w:type="character" w:customStyle="1" w:styleId="FontStyle581">
    <w:name w:val="Font Style581"/>
    <w:rsid w:val="00A078FE"/>
    <w:rPr>
      <w:rFonts w:ascii="Courier New" w:hAnsi="Courier New" w:cs="Courier New"/>
      <w:b/>
      <w:bCs/>
      <w:sz w:val="26"/>
      <w:szCs w:val="26"/>
    </w:rPr>
  </w:style>
  <w:style w:type="character" w:customStyle="1" w:styleId="FontStyle653">
    <w:name w:val="Font Style653"/>
    <w:rsid w:val="00A078FE"/>
    <w:rPr>
      <w:rFonts w:ascii="Book Antiqua" w:hAnsi="Book Antiqua" w:cs="Book Antiqua"/>
      <w:b/>
      <w:bCs/>
      <w:sz w:val="18"/>
      <w:szCs w:val="18"/>
    </w:rPr>
  </w:style>
  <w:style w:type="character" w:customStyle="1" w:styleId="FontStyle631">
    <w:name w:val="Font Style631"/>
    <w:rsid w:val="00A078FE"/>
    <w:rPr>
      <w:rFonts w:ascii="Times New Roman" w:hAnsi="Times New Roman" w:cs="Times New Roman"/>
      <w:b/>
      <w:bCs/>
      <w:spacing w:val="20"/>
      <w:sz w:val="22"/>
      <w:szCs w:val="22"/>
    </w:rPr>
  </w:style>
  <w:style w:type="character" w:customStyle="1" w:styleId="FontStyle712">
    <w:name w:val="Font Style712"/>
    <w:rsid w:val="00A078FE"/>
    <w:rPr>
      <w:rFonts w:ascii="Times New Roman" w:hAnsi="Times New Roman" w:cs="Times New Roman"/>
      <w:b/>
      <w:bCs/>
      <w:sz w:val="20"/>
      <w:szCs w:val="20"/>
    </w:rPr>
  </w:style>
  <w:style w:type="character" w:customStyle="1" w:styleId="FontStyle820">
    <w:name w:val="Font Style820"/>
    <w:rsid w:val="00A078FE"/>
    <w:rPr>
      <w:rFonts w:ascii="Times New Roman" w:hAnsi="Times New Roman" w:cs="Times New Roman"/>
      <w:sz w:val="22"/>
      <w:szCs w:val="22"/>
    </w:rPr>
  </w:style>
  <w:style w:type="character" w:customStyle="1" w:styleId="FontStyle821">
    <w:name w:val="Font Style821"/>
    <w:rsid w:val="00A078FE"/>
    <w:rPr>
      <w:rFonts w:ascii="Times New Roman" w:hAnsi="Times New Roman" w:cs="Times New Roman"/>
      <w:i/>
      <w:iCs/>
      <w:sz w:val="22"/>
      <w:szCs w:val="22"/>
    </w:rPr>
  </w:style>
  <w:style w:type="paragraph" w:customStyle="1" w:styleId="Style450">
    <w:name w:val="Style450"/>
    <w:basedOn w:val="a3"/>
    <w:rsid w:val="00A078FE"/>
    <w:pPr>
      <w:widowControl w:val="0"/>
      <w:autoSpaceDE w:val="0"/>
      <w:autoSpaceDN w:val="0"/>
      <w:adjustRightInd w:val="0"/>
      <w:spacing w:line="336" w:lineRule="exact"/>
      <w:ind w:firstLine="331"/>
      <w:jc w:val="both"/>
    </w:pPr>
  </w:style>
  <w:style w:type="character" w:customStyle="1" w:styleId="z-">
    <w:name w:val="z-Начало формы Знак"/>
    <w:link w:val="z-0"/>
    <w:rsid w:val="00A078FE"/>
    <w:rPr>
      <w:rFonts w:ascii="Arial" w:hAnsi="Arial"/>
      <w:b/>
      <w:bCs/>
      <w:kern w:val="32"/>
      <w:sz w:val="32"/>
      <w:szCs w:val="32"/>
    </w:rPr>
  </w:style>
  <w:style w:type="paragraph" w:styleId="z-0">
    <w:name w:val="HTML Top of Form"/>
    <w:basedOn w:val="a3"/>
    <w:next w:val="a3"/>
    <w:link w:val="z-"/>
    <w:unhideWhenUsed/>
    <w:rsid w:val="00A078FE"/>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A078FE"/>
    <w:rPr>
      <w:rFonts w:ascii="Arial" w:eastAsia="Times New Roman" w:hAnsi="Arial" w:cs="Arial"/>
      <w:vanish/>
      <w:sz w:val="16"/>
      <w:szCs w:val="16"/>
      <w:lang w:eastAsia="ru-RU"/>
    </w:rPr>
  </w:style>
  <w:style w:type="character" w:customStyle="1" w:styleId="Heading2Char">
    <w:name w:val="Heading 2 Char"/>
    <w:aliases w:val="Знак3 Знак Char"/>
    <w:locked/>
    <w:rsid w:val="00A078FE"/>
    <w:rPr>
      <w:rFonts w:ascii="Arial" w:hAnsi="Arial" w:cs="Arial"/>
      <w:b/>
      <w:bCs/>
      <w:i/>
      <w:iCs/>
      <w:sz w:val="28"/>
      <w:szCs w:val="28"/>
    </w:rPr>
  </w:style>
  <w:style w:type="paragraph" w:customStyle="1" w:styleId="1d">
    <w:name w:val="Без интервала1"/>
    <w:basedOn w:val="a3"/>
    <w:link w:val="NoSpacingChar"/>
    <w:rsid w:val="00A078FE"/>
  </w:style>
  <w:style w:type="character" w:customStyle="1" w:styleId="NoSpacingChar">
    <w:name w:val="No Spacing Char"/>
    <w:link w:val="1d"/>
    <w:locked/>
    <w:rsid w:val="00A078FE"/>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A078FE"/>
    <w:pPr>
      <w:ind w:left="708"/>
    </w:pPr>
  </w:style>
  <w:style w:type="character" w:customStyle="1" w:styleId="ListParagraphChar4">
    <w:name w:val="List Paragraph Char4"/>
    <w:link w:val="2f0"/>
    <w:locked/>
    <w:rsid w:val="00A078FE"/>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A078FE"/>
    <w:rPr>
      <w:i/>
      <w:iCs/>
      <w:color w:val="000000"/>
    </w:rPr>
  </w:style>
  <w:style w:type="character" w:customStyle="1" w:styleId="QuoteChar">
    <w:name w:val="Quote Char"/>
    <w:link w:val="210"/>
    <w:locked/>
    <w:rsid w:val="00A078FE"/>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A078FE"/>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A078FE"/>
    <w:rPr>
      <w:rFonts w:ascii="Times New Roman" w:eastAsia="Times New Roman" w:hAnsi="Times New Roman" w:cs="Times New Roman"/>
      <w:b/>
      <w:bCs/>
      <w:i/>
      <w:iCs/>
      <w:color w:val="4F81BD"/>
      <w:sz w:val="24"/>
      <w:szCs w:val="24"/>
    </w:rPr>
  </w:style>
  <w:style w:type="character" w:customStyle="1" w:styleId="1f">
    <w:name w:val="Слабое выделение1"/>
    <w:rsid w:val="00A078FE"/>
    <w:rPr>
      <w:rFonts w:cs="Times New Roman"/>
      <w:i/>
      <w:color w:val="808080"/>
    </w:rPr>
  </w:style>
  <w:style w:type="character" w:customStyle="1" w:styleId="1f0">
    <w:name w:val="Сильное выделение1"/>
    <w:rsid w:val="00A078FE"/>
    <w:rPr>
      <w:rFonts w:cs="Times New Roman"/>
      <w:b/>
      <w:i/>
      <w:color w:val="4F81BD"/>
    </w:rPr>
  </w:style>
  <w:style w:type="character" w:customStyle="1" w:styleId="1f1">
    <w:name w:val="Слабая ссылка1"/>
    <w:rsid w:val="00A078FE"/>
    <w:rPr>
      <w:rFonts w:cs="Times New Roman"/>
      <w:smallCaps/>
      <w:color w:val="C0504D"/>
      <w:u w:val="single"/>
    </w:rPr>
  </w:style>
  <w:style w:type="character" w:customStyle="1" w:styleId="1f2">
    <w:name w:val="Сильная ссылка1"/>
    <w:rsid w:val="00A078FE"/>
    <w:rPr>
      <w:rFonts w:cs="Times New Roman"/>
      <w:b/>
      <w:smallCaps/>
      <w:color w:val="C0504D"/>
      <w:spacing w:val="5"/>
      <w:u w:val="single"/>
    </w:rPr>
  </w:style>
  <w:style w:type="character" w:customStyle="1" w:styleId="1f3">
    <w:name w:val="Название книги1"/>
    <w:rsid w:val="00A078FE"/>
    <w:rPr>
      <w:rFonts w:cs="Times New Roman"/>
      <w:b/>
      <w:smallCaps/>
      <w:spacing w:val="5"/>
    </w:rPr>
  </w:style>
  <w:style w:type="paragraph" w:customStyle="1" w:styleId="1f4">
    <w:name w:val="Заголовок оглавления1"/>
    <w:basedOn w:val="11"/>
    <w:next w:val="a3"/>
    <w:rsid w:val="00A078FE"/>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A078FE"/>
    <w:pPr>
      <w:widowControl w:val="0"/>
      <w:spacing w:before="200" w:after="60" w:line="204" w:lineRule="auto"/>
      <w:jc w:val="center"/>
    </w:pPr>
    <w:rPr>
      <w:rFonts w:ascii="SchoolDL" w:hAnsi="SchoolDL"/>
      <w:b/>
      <w:caps/>
      <w:sz w:val="20"/>
      <w:szCs w:val="20"/>
    </w:rPr>
  </w:style>
  <w:style w:type="paragraph" w:customStyle="1" w:styleId="p">
    <w:name w:val="p"/>
    <w:basedOn w:val="a3"/>
    <w:rsid w:val="00A078FE"/>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A078FE"/>
    <w:rPr>
      <w:rFonts w:cs="Times New Roman"/>
    </w:rPr>
  </w:style>
  <w:style w:type="paragraph" w:customStyle="1" w:styleId="1f6">
    <w:name w:val="ЗАГОЛОВОК 1"/>
    <w:link w:val="1f7"/>
    <w:rsid w:val="00A078FE"/>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A078FE"/>
    <w:rPr>
      <w:rFonts w:ascii="Times New Roman" w:eastAsia="Times New Roman" w:hAnsi="Times New Roman" w:cs="Times New Roman"/>
      <w:b/>
      <w:caps/>
      <w:sz w:val="24"/>
      <w:szCs w:val="24"/>
      <w:lang w:eastAsia="ru-RU"/>
    </w:rPr>
  </w:style>
  <w:style w:type="paragraph" w:customStyle="1" w:styleId="1f8">
    <w:name w:val="Стиль1"/>
    <w:basedOn w:val="11"/>
    <w:link w:val="1f9"/>
    <w:rsid w:val="00A078FE"/>
    <w:pPr>
      <w:keepNext/>
      <w:spacing w:line="312" w:lineRule="auto"/>
      <w:ind w:firstLine="0"/>
      <w:jc w:val="center"/>
    </w:pPr>
    <w:rPr>
      <w:bCs/>
      <w:kern w:val="32"/>
    </w:rPr>
  </w:style>
  <w:style w:type="character" w:customStyle="1" w:styleId="1f9">
    <w:name w:val="Стиль1 Знак"/>
    <w:link w:val="1f8"/>
    <w:locked/>
    <w:rsid w:val="00A078FE"/>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A078FE"/>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A078FE"/>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A078FE"/>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A078FE"/>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A078FE"/>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A078FE"/>
    <w:pPr>
      <w:keepNext/>
      <w:numPr>
        <w:numId w:val="8"/>
      </w:numPr>
      <w:tabs>
        <w:tab w:val="left" w:pos="0"/>
      </w:tabs>
      <w:spacing w:before="240" w:after="60"/>
      <w:outlineLvl w:val="3"/>
    </w:pPr>
    <w:rPr>
      <w:bCs/>
      <w:i/>
      <w:sz w:val="28"/>
      <w:szCs w:val="28"/>
    </w:rPr>
  </w:style>
  <w:style w:type="paragraph" w:customStyle="1" w:styleId="1ff">
    <w:name w:val="Обычный1"/>
    <w:rsid w:val="00A078FE"/>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A078FE"/>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A078FE"/>
    <w:rPr>
      <w:rFonts w:ascii="Cambria" w:hAnsi="Cambria" w:cs="Times New Roman"/>
      <w:b/>
      <w:bCs/>
      <w:color w:val="365F91"/>
      <w:sz w:val="28"/>
      <w:szCs w:val="28"/>
    </w:rPr>
  </w:style>
  <w:style w:type="character" w:customStyle="1" w:styleId="apple-converted-space">
    <w:name w:val="apple-converted-space"/>
    <w:rsid w:val="00A078FE"/>
  </w:style>
  <w:style w:type="paragraph" w:styleId="afffc">
    <w:name w:val="List Paragraph"/>
    <w:basedOn w:val="a3"/>
    <w:link w:val="afffd"/>
    <w:uiPriority w:val="99"/>
    <w:qFormat/>
    <w:rsid w:val="00A078FE"/>
    <w:pPr>
      <w:ind w:left="708"/>
    </w:pPr>
  </w:style>
  <w:style w:type="character" w:customStyle="1" w:styleId="afffd">
    <w:name w:val="Абзац списка Знак"/>
    <w:link w:val="afffc"/>
    <w:uiPriority w:val="99"/>
    <w:rsid w:val="00A078FE"/>
    <w:rPr>
      <w:rFonts w:ascii="Times New Roman" w:eastAsia="Times New Roman" w:hAnsi="Times New Roman" w:cs="Times New Roman"/>
      <w:sz w:val="24"/>
      <w:szCs w:val="24"/>
    </w:rPr>
  </w:style>
  <w:style w:type="character" w:customStyle="1" w:styleId="211">
    <w:name w:val="Заголовок 2 Знак1"/>
    <w:uiPriority w:val="99"/>
    <w:rsid w:val="00A078FE"/>
    <w:rPr>
      <w:rFonts w:ascii="Arial" w:hAnsi="Arial" w:cs="Arial"/>
      <w:b/>
      <w:bCs/>
      <w:i/>
      <w:iCs/>
      <w:sz w:val="28"/>
      <w:szCs w:val="28"/>
      <w:lang w:val="ru-RU" w:eastAsia="en-US" w:bidi="ar-SA"/>
    </w:rPr>
  </w:style>
  <w:style w:type="character" w:customStyle="1" w:styleId="apple-style-span">
    <w:name w:val="apple-style-span"/>
    <w:uiPriority w:val="99"/>
    <w:rsid w:val="00A078FE"/>
  </w:style>
  <w:style w:type="paragraph" w:customStyle="1" w:styleId="1ff0">
    <w:name w:val="абзац1"/>
    <w:basedOn w:val="a3"/>
    <w:rsid w:val="00A078FE"/>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A078FE"/>
    <w:pPr>
      <w:jc w:val="both"/>
    </w:pPr>
    <w:rPr>
      <w:sz w:val="28"/>
      <w:szCs w:val="20"/>
    </w:rPr>
  </w:style>
  <w:style w:type="paragraph" w:customStyle="1" w:styleId="text">
    <w:name w:val="text"/>
    <w:basedOn w:val="a3"/>
    <w:rsid w:val="00A078FE"/>
    <w:pPr>
      <w:spacing w:before="100" w:beforeAutospacing="1" w:after="100" w:afterAutospacing="1"/>
    </w:pPr>
  </w:style>
  <w:style w:type="character" w:customStyle="1" w:styleId="112">
    <w:name w:val="1 Заголовок 1 Знак"/>
    <w:link w:val="113"/>
    <w:locked/>
    <w:rsid w:val="00A078FE"/>
    <w:rPr>
      <w:rFonts w:ascii="Arial" w:hAnsi="Arial"/>
      <w:b/>
      <w:sz w:val="32"/>
      <w:szCs w:val="32"/>
    </w:rPr>
  </w:style>
  <w:style w:type="paragraph" w:customStyle="1" w:styleId="113">
    <w:name w:val="1 Заголовок 1"/>
    <w:basedOn w:val="a3"/>
    <w:link w:val="112"/>
    <w:rsid w:val="00A078FE"/>
    <w:pPr>
      <w:spacing w:before="240" w:after="60"/>
    </w:pPr>
    <w:rPr>
      <w:rFonts w:ascii="Arial" w:eastAsiaTheme="minorHAnsi" w:hAnsi="Arial" w:cstheme="minorBidi"/>
      <w:b/>
      <w:sz w:val="32"/>
      <w:szCs w:val="32"/>
      <w:lang w:eastAsia="en-US"/>
    </w:rPr>
  </w:style>
  <w:style w:type="paragraph" w:customStyle="1" w:styleId="Style14">
    <w:name w:val="Style14"/>
    <w:basedOn w:val="a3"/>
    <w:rsid w:val="00A078FE"/>
    <w:pPr>
      <w:widowControl w:val="0"/>
      <w:autoSpaceDE w:val="0"/>
      <w:autoSpaceDN w:val="0"/>
      <w:adjustRightInd w:val="0"/>
    </w:pPr>
  </w:style>
  <w:style w:type="paragraph" w:customStyle="1" w:styleId="Style11">
    <w:name w:val="Style11"/>
    <w:basedOn w:val="a3"/>
    <w:rsid w:val="00A078FE"/>
    <w:pPr>
      <w:widowControl w:val="0"/>
      <w:autoSpaceDE w:val="0"/>
      <w:autoSpaceDN w:val="0"/>
      <w:adjustRightInd w:val="0"/>
    </w:pPr>
  </w:style>
  <w:style w:type="paragraph" w:customStyle="1" w:styleId="FR1">
    <w:name w:val="FR1"/>
    <w:rsid w:val="00A078FE"/>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A078FE"/>
  </w:style>
  <w:style w:type="paragraph" w:customStyle="1" w:styleId="afffe">
    <w:name w:val="Обычный текст"/>
    <w:basedOn w:val="a3"/>
    <w:link w:val="affff"/>
    <w:rsid w:val="00A078FE"/>
    <w:pPr>
      <w:ind w:firstLine="454"/>
      <w:jc w:val="both"/>
    </w:pPr>
    <w:rPr>
      <w:szCs w:val="20"/>
    </w:rPr>
  </w:style>
  <w:style w:type="character" w:customStyle="1" w:styleId="affff">
    <w:name w:val="Обычный текст Знак"/>
    <w:link w:val="afffe"/>
    <w:rsid w:val="00A078FE"/>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A078FE"/>
    <w:rPr>
      <w:bCs/>
      <w:kern w:val="32"/>
      <w:sz w:val="32"/>
      <w:lang w:val="ru-RU" w:eastAsia="en-US" w:bidi="ar-SA"/>
    </w:rPr>
  </w:style>
  <w:style w:type="character" w:customStyle="1" w:styleId="Heading3Char">
    <w:name w:val="Heading 3 Char"/>
    <w:aliases w:val="Знак2 Char"/>
    <w:locked/>
    <w:rsid w:val="00A078FE"/>
    <w:rPr>
      <w:rFonts w:ascii="Arial" w:hAnsi="Arial" w:cs="Arial"/>
      <w:b/>
      <w:bCs/>
      <w:sz w:val="26"/>
      <w:szCs w:val="26"/>
      <w:lang w:val="ru-RU" w:eastAsia="en-US" w:bidi="ar-SA"/>
    </w:rPr>
  </w:style>
  <w:style w:type="character" w:customStyle="1" w:styleId="TitleChar">
    <w:name w:val="Title Char"/>
    <w:locked/>
    <w:rsid w:val="00A078FE"/>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A078FE"/>
    <w:rPr>
      <w:sz w:val="24"/>
      <w:lang w:val="en-US" w:eastAsia="en-US" w:bidi="ar-SA"/>
    </w:rPr>
  </w:style>
  <w:style w:type="paragraph" w:customStyle="1" w:styleId="l1">
    <w:name w:val="l1"/>
    <w:basedOn w:val="a3"/>
    <w:rsid w:val="00A078FE"/>
    <w:pPr>
      <w:spacing w:before="100" w:beforeAutospacing="1" w:after="100" w:afterAutospacing="1"/>
    </w:pPr>
  </w:style>
  <w:style w:type="paragraph" w:customStyle="1" w:styleId="l2">
    <w:name w:val="l2"/>
    <w:basedOn w:val="a3"/>
    <w:rsid w:val="00A078FE"/>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A078FE"/>
    <w:rPr>
      <w:sz w:val="24"/>
      <w:szCs w:val="24"/>
      <w:lang w:val="ru-RU" w:eastAsia="ru-RU" w:bidi="ar-SA"/>
    </w:rPr>
  </w:style>
  <w:style w:type="character" w:customStyle="1" w:styleId="gapspan">
    <w:name w:val="gapspan"/>
    <w:rsid w:val="00A078FE"/>
    <w:rPr>
      <w:rFonts w:cs="Times New Roman"/>
    </w:rPr>
  </w:style>
  <w:style w:type="paragraph" w:customStyle="1" w:styleId="TablLeft">
    <w:name w:val="Tabl Left"/>
    <w:basedOn w:val="a3"/>
    <w:semiHidden/>
    <w:rsid w:val="00A078FE"/>
    <w:pPr>
      <w:overflowPunct w:val="0"/>
      <w:autoSpaceDE w:val="0"/>
      <w:autoSpaceDN w:val="0"/>
      <w:adjustRightInd w:val="0"/>
      <w:textAlignment w:val="baseline"/>
    </w:pPr>
    <w:rPr>
      <w:sz w:val="28"/>
      <w:szCs w:val="20"/>
    </w:rPr>
  </w:style>
  <w:style w:type="character" w:customStyle="1" w:styleId="citecrochet1">
    <w:name w:val="cite_crochet1"/>
    <w:rsid w:val="00A078FE"/>
    <w:rPr>
      <w:vanish/>
    </w:rPr>
  </w:style>
  <w:style w:type="character" w:customStyle="1" w:styleId="nowrap1">
    <w:name w:val="nowrap1"/>
    <w:rsid w:val="00A078FE"/>
  </w:style>
  <w:style w:type="paragraph" w:customStyle="1" w:styleId="style3">
    <w:name w:val="style3"/>
    <w:basedOn w:val="a3"/>
    <w:rsid w:val="00A078FE"/>
    <w:pPr>
      <w:spacing w:before="100" w:beforeAutospacing="1" w:after="100" w:afterAutospacing="1"/>
    </w:pPr>
    <w:rPr>
      <w:rFonts w:ascii="Verdana" w:hAnsi="Verdana"/>
      <w:sz w:val="18"/>
      <w:szCs w:val="18"/>
    </w:rPr>
  </w:style>
  <w:style w:type="character" w:customStyle="1" w:styleId="zagl">
    <w:name w:val="zagl"/>
    <w:rsid w:val="00A078FE"/>
  </w:style>
  <w:style w:type="character" w:customStyle="1" w:styleId="font4">
    <w:name w:val="font4"/>
    <w:rsid w:val="00A078FE"/>
  </w:style>
  <w:style w:type="paragraph" w:customStyle="1" w:styleId="tekstob">
    <w:name w:val="tekstob"/>
    <w:basedOn w:val="a3"/>
    <w:rsid w:val="00A078FE"/>
    <w:pPr>
      <w:spacing w:before="100" w:beforeAutospacing="1" w:after="100" w:afterAutospacing="1"/>
    </w:pPr>
  </w:style>
  <w:style w:type="character" w:customStyle="1" w:styleId="st1">
    <w:name w:val="st1"/>
    <w:rsid w:val="00A078FE"/>
  </w:style>
  <w:style w:type="character" w:customStyle="1" w:styleId="p1">
    <w:name w:val="p1"/>
    <w:rsid w:val="00A078FE"/>
    <w:rPr>
      <w:rFonts w:cs="Times New Roman"/>
    </w:rPr>
  </w:style>
  <w:style w:type="character" w:customStyle="1" w:styleId="accented">
    <w:name w:val="accented"/>
    <w:rsid w:val="00A078FE"/>
  </w:style>
  <w:style w:type="character" w:customStyle="1" w:styleId="editsection">
    <w:name w:val="editsection"/>
    <w:rsid w:val="00A078FE"/>
  </w:style>
  <w:style w:type="paragraph" w:customStyle="1" w:styleId="-1">
    <w:name w:val="Обычный-1"/>
    <w:basedOn w:val="a3"/>
    <w:rsid w:val="00A078FE"/>
    <w:pPr>
      <w:widowControl w:val="0"/>
      <w:spacing w:line="360" w:lineRule="auto"/>
      <w:ind w:firstLine="720"/>
      <w:jc w:val="both"/>
    </w:pPr>
    <w:rPr>
      <w:szCs w:val="20"/>
    </w:rPr>
  </w:style>
  <w:style w:type="paragraph" w:customStyle="1" w:styleId="text-v">
    <w:name w:val="text-v"/>
    <w:basedOn w:val="a3"/>
    <w:rsid w:val="00A078FE"/>
    <w:pPr>
      <w:spacing w:before="100" w:beforeAutospacing="1" w:after="100" w:afterAutospacing="1"/>
    </w:pPr>
  </w:style>
  <w:style w:type="paragraph" w:customStyle="1" w:styleId="normal5">
    <w:name w:val="normal5"/>
    <w:basedOn w:val="a3"/>
    <w:rsid w:val="00A078FE"/>
    <w:pPr>
      <w:spacing w:before="100" w:beforeAutospacing="1" w:after="100" w:afterAutospacing="1"/>
    </w:pPr>
  </w:style>
  <w:style w:type="paragraph" w:styleId="affff0">
    <w:name w:val="No Spacing"/>
    <w:link w:val="affff1"/>
    <w:qFormat/>
    <w:rsid w:val="00A078FE"/>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A078FE"/>
    <w:rPr>
      <w:rFonts w:ascii="Times New Roman" w:eastAsia="Times New Roman" w:hAnsi="Times New Roman" w:cs="Times New Roman"/>
      <w:sz w:val="24"/>
      <w:szCs w:val="24"/>
      <w:lang w:eastAsia="ru-RU"/>
    </w:rPr>
  </w:style>
  <w:style w:type="paragraph" w:customStyle="1" w:styleId="1ff1">
    <w:name w:val="Основной текст1"/>
    <w:basedOn w:val="1a"/>
    <w:rsid w:val="00A078FE"/>
    <w:pPr>
      <w:widowControl/>
      <w:spacing w:after="120"/>
      <w:ind w:firstLine="0"/>
      <w:jc w:val="left"/>
    </w:pPr>
    <w:rPr>
      <w:rFonts w:ascii="Times New Roman" w:hAnsi="Times New Roman"/>
      <w:sz w:val="24"/>
    </w:rPr>
  </w:style>
  <w:style w:type="character" w:customStyle="1" w:styleId="FontStyle571">
    <w:name w:val="Font Style571"/>
    <w:rsid w:val="00A078FE"/>
    <w:rPr>
      <w:rFonts w:ascii="Times New Roman" w:hAnsi="Times New Roman" w:cs="Times New Roman"/>
      <w:b/>
      <w:bCs/>
      <w:i/>
      <w:iCs/>
      <w:spacing w:val="30"/>
      <w:sz w:val="20"/>
      <w:szCs w:val="20"/>
    </w:rPr>
  </w:style>
  <w:style w:type="character" w:customStyle="1" w:styleId="FontStyle658">
    <w:name w:val="Font Style658"/>
    <w:rsid w:val="00A078FE"/>
    <w:rPr>
      <w:rFonts w:ascii="Times New Roman" w:hAnsi="Times New Roman" w:cs="Times New Roman"/>
      <w:b/>
      <w:bCs/>
      <w:spacing w:val="-30"/>
      <w:sz w:val="32"/>
      <w:szCs w:val="32"/>
    </w:rPr>
  </w:style>
  <w:style w:type="character" w:customStyle="1" w:styleId="FontStyle596">
    <w:name w:val="Font Style596"/>
    <w:rsid w:val="00A078FE"/>
    <w:rPr>
      <w:rFonts w:ascii="Consolas" w:hAnsi="Consolas" w:cs="Consolas"/>
      <w:i/>
      <w:iCs/>
      <w:spacing w:val="10"/>
      <w:sz w:val="24"/>
      <w:szCs w:val="24"/>
    </w:rPr>
  </w:style>
  <w:style w:type="character" w:customStyle="1" w:styleId="FontStyle621">
    <w:name w:val="Font Style621"/>
    <w:rsid w:val="00A078FE"/>
    <w:rPr>
      <w:rFonts w:ascii="Times New Roman" w:hAnsi="Times New Roman" w:cs="Times New Roman" w:hint="default"/>
      <w:b/>
      <w:bCs/>
      <w:i/>
      <w:iCs/>
      <w:spacing w:val="30"/>
      <w:sz w:val="18"/>
      <w:szCs w:val="18"/>
    </w:rPr>
  </w:style>
  <w:style w:type="paragraph" w:customStyle="1" w:styleId="Style570">
    <w:name w:val="Style570"/>
    <w:basedOn w:val="a3"/>
    <w:rsid w:val="00A078FE"/>
    <w:pPr>
      <w:widowControl w:val="0"/>
      <w:autoSpaceDE w:val="0"/>
      <w:autoSpaceDN w:val="0"/>
      <w:adjustRightInd w:val="0"/>
    </w:pPr>
  </w:style>
  <w:style w:type="character" w:customStyle="1" w:styleId="FontStyle870">
    <w:name w:val="Font Style870"/>
    <w:rsid w:val="00A078FE"/>
    <w:rPr>
      <w:rFonts w:ascii="Times New Roman" w:hAnsi="Times New Roman" w:cs="Times New Roman" w:hint="default"/>
      <w:b/>
      <w:bCs/>
      <w:i/>
      <w:iCs/>
      <w:sz w:val="22"/>
      <w:szCs w:val="22"/>
    </w:rPr>
  </w:style>
  <w:style w:type="paragraph" w:customStyle="1" w:styleId="Style43">
    <w:name w:val="Style43"/>
    <w:basedOn w:val="a3"/>
    <w:rsid w:val="00A078FE"/>
    <w:pPr>
      <w:widowControl w:val="0"/>
      <w:autoSpaceDE w:val="0"/>
      <w:autoSpaceDN w:val="0"/>
      <w:adjustRightInd w:val="0"/>
      <w:spacing w:line="211" w:lineRule="exact"/>
      <w:ind w:hanging="756"/>
    </w:pPr>
  </w:style>
  <w:style w:type="paragraph" w:customStyle="1" w:styleId="Style318">
    <w:name w:val="Style318"/>
    <w:basedOn w:val="a3"/>
    <w:rsid w:val="00A078FE"/>
    <w:pPr>
      <w:widowControl w:val="0"/>
      <w:autoSpaceDE w:val="0"/>
      <w:autoSpaceDN w:val="0"/>
      <w:adjustRightInd w:val="0"/>
      <w:spacing w:line="223" w:lineRule="exact"/>
      <w:ind w:firstLine="374"/>
      <w:jc w:val="both"/>
    </w:pPr>
  </w:style>
  <w:style w:type="character" w:customStyle="1" w:styleId="FontStyle846">
    <w:name w:val="Font Style846"/>
    <w:rsid w:val="00A078FE"/>
    <w:rPr>
      <w:rFonts w:ascii="Times New Roman" w:hAnsi="Times New Roman" w:cs="Times New Roman"/>
      <w:b/>
      <w:bCs/>
      <w:sz w:val="22"/>
      <w:szCs w:val="22"/>
    </w:rPr>
  </w:style>
  <w:style w:type="character" w:customStyle="1" w:styleId="FontStyle811">
    <w:name w:val="Font Style811"/>
    <w:rsid w:val="00A078FE"/>
    <w:rPr>
      <w:rFonts w:ascii="Times New Roman" w:hAnsi="Times New Roman" w:cs="Times New Roman"/>
      <w:b/>
      <w:bCs/>
      <w:i/>
      <w:iCs/>
      <w:sz w:val="22"/>
      <w:szCs w:val="22"/>
    </w:rPr>
  </w:style>
  <w:style w:type="paragraph" w:customStyle="1" w:styleId="bodytext">
    <w:name w:val="bodytext"/>
    <w:basedOn w:val="a3"/>
    <w:rsid w:val="00A078FE"/>
    <w:pPr>
      <w:spacing w:after="100" w:afterAutospacing="1" w:line="300" w:lineRule="atLeast"/>
    </w:pPr>
    <w:rPr>
      <w:rFonts w:ascii="Arial" w:hAnsi="Arial" w:cs="Arial"/>
      <w:color w:val="666666"/>
      <w:sz w:val="21"/>
      <w:szCs w:val="21"/>
    </w:rPr>
  </w:style>
  <w:style w:type="paragraph" w:customStyle="1" w:styleId="subheader">
    <w:name w:val="subheader"/>
    <w:basedOn w:val="a3"/>
    <w:rsid w:val="00A078FE"/>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A078FE"/>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A078FE"/>
  </w:style>
  <w:style w:type="character" w:customStyle="1" w:styleId="mymarkfind">
    <w:name w:val="my_mark_find"/>
    <w:rsid w:val="00A078FE"/>
  </w:style>
  <w:style w:type="paragraph" w:customStyle="1" w:styleId="3a">
    <w:name w:val="Знак3"/>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A078FE"/>
    <w:pPr>
      <w:spacing w:before="48" w:after="48"/>
      <w:jc w:val="both"/>
    </w:pPr>
  </w:style>
  <w:style w:type="character" w:customStyle="1" w:styleId="b-serp-url">
    <w:name w:val="b-serp-url"/>
    <w:rsid w:val="00A078FE"/>
  </w:style>
  <w:style w:type="paragraph" w:styleId="z-2">
    <w:name w:val="HTML Bottom of Form"/>
    <w:basedOn w:val="a3"/>
    <w:next w:val="a3"/>
    <w:link w:val="z-3"/>
    <w:rsid w:val="00A078FE"/>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A078FE"/>
    <w:rPr>
      <w:rFonts w:ascii="Arial" w:eastAsia="Times New Roman" w:hAnsi="Arial" w:cs="Times New Roman"/>
      <w:vanish/>
      <w:sz w:val="16"/>
      <w:szCs w:val="16"/>
    </w:rPr>
  </w:style>
  <w:style w:type="paragraph" w:customStyle="1" w:styleId="3b">
    <w:name w:val="Стиль3"/>
    <w:basedOn w:val="a3"/>
    <w:link w:val="3c"/>
    <w:rsid w:val="00A078FE"/>
    <w:pPr>
      <w:widowControl w:val="0"/>
      <w:autoSpaceDE w:val="0"/>
      <w:autoSpaceDN w:val="0"/>
      <w:adjustRightInd w:val="0"/>
      <w:ind w:firstLine="567"/>
      <w:jc w:val="both"/>
    </w:pPr>
    <w:rPr>
      <w:b/>
      <w:sz w:val="28"/>
      <w:szCs w:val="20"/>
    </w:rPr>
  </w:style>
  <w:style w:type="character" w:customStyle="1" w:styleId="3c">
    <w:name w:val="Стиль3 Знак"/>
    <w:link w:val="3b"/>
    <w:locked/>
    <w:rsid w:val="00A078FE"/>
    <w:rPr>
      <w:rFonts w:ascii="Times New Roman" w:eastAsia="Times New Roman" w:hAnsi="Times New Roman" w:cs="Times New Roman"/>
      <w:b/>
      <w:sz w:val="28"/>
      <w:szCs w:val="20"/>
      <w:lang w:eastAsia="ru-RU"/>
    </w:rPr>
  </w:style>
  <w:style w:type="paragraph" w:customStyle="1" w:styleId="biblio">
    <w:name w:val="biblio"/>
    <w:basedOn w:val="a3"/>
    <w:rsid w:val="00A078FE"/>
    <w:pPr>
      <w:spacing w:before="48" w:after="48"/>
      <w:ind w:firstLine="360"/>
      <w:jc w:val="both"/>
    </w:pPr>
    <w:rPr>
      <w:sz w:val="19"/>
      <w:szCs w:val="19"/>
    </w:rPr>
  </w:style>
  <w:style w:type="paragraph" w:customStyle="1" w:styleId="biblio0">
    <w:name w:val="biblio0"/>
    <w:basedOn w:val="a3"/>
    <w:rsid w:val="00A078FE"/>
    <w:pPr>
      <w:spacing w:before="48" w:after="48"/>
      <w:jc w:val="both"/>
    </w:pPr>
    <w:rPr>
      <w:sz w:val="19"/>
      <w:szCs w:val="19"/>
    </w:rPr>
  </w:style>
  <w:style w:type="paragraph" w:customStyle="1" w:styleId="podpis">
    <w:name w:val="podpis"/>
    <w:basedOn w:val="a3"/>
    <w:rsid w:val="00A078FE"/>
    <w:pPr>
      <w:spacing w:before="48" w:after="48"/>
      <w:jc w:val="right"/>
    </w:pPr>
    <w:rPr>
      <w:i/>
      <w:iCs/>
      <w:sz w:val="19"/>
      <w:szCs w:val="19"/>
    </w:rPr>
  </w:style>
  <w:style w:type="paragraph" w:customStyle="1" w:styleId="ris">
    <w:name w:val="ris"/>
    <w:basedOn w:val="a3"/>
    <w:rsid w:val="00A078FE"/>
    <w:pPr>
      <w:spacing w:before="48" w:after="48"/>
      <w:jc w:val="center"/>
    </w:pPr>
    <w:rPr>
      <w:i/>
      <w:iCs/>
      <w:sz w:val="19"/>
      <w:szCs w:val="19"/>
    </w:rPr>
  </w:style>
  <w:style w:type="paragraph" w:customStyle="1" w:styleId="small">
    <w:name w:val="small"/>
    <w:basedOn w:val="a3"/>
    <w:rsid w:val="00A078FE"/>
    <w:pPr>
      <w:spacing w:before="48" w:after="48"/>
      <w:ind w:firstLine="360"/>
      <w:jc w:val="both"/>
    </w:pPr>
    <w:rPr>
      <w:sz w:val="19"/>
      <w:szCs w:val="19"/>
    </w:rPr>
  </w:style>
  <w:style w:type="paragraph" w:customStyle="1" w:styleId="small0">
    <w:name w:val="small0"/>
    <w:basedOn w:val="a3"/>
    <w:rsid w:val="00A078FE"/>
    <w:pPr>
      <w:spacing w:before="48" w:after="48"/>
      <w:jc w:val="both"/>
    </w:pPr>
    <w:rPr>
      <w:sz w:val="19"/>
      <w:szCs w:val="19"/>
    </w:rPr>
  </w:style>
  <w:style w:type="paragraph" w:customStyle="1" w:styleId="stih4">
    <w:name w:val="stih4"/>
    <w:basedOn w:val="a3"/>
    <w:rsid w:val="00A078FE"/>
    <w:pPr>
      <w:spacing w:before="120" w:after="120"/>
      <w:ind w:left="3240"/>
    </w:pPr>
    <w:rPr>
      <w:sz w:val="19"/>
      <w:szCs w:val="19"/>
    </w:rPr>
  </w:style>
  <w:style w:type="paragraph" w:customStyle="1" w:styleId="zag8">
    <w:name w:val="zag8"/>
    <w:basedOn w:val="a3"/>
    <w:rsid w:val="00A078FE"/>
    <w:pPr>
      <w:spacing w:before="240" w:after="48"/>
      <w:jc w:val="center"/>
    </w:pPr>
    <w:rPr>
      <w:sz w:val="19"/>
      <w:szCs w:val="19"/>
    </w:rPr>
  </w:style>
  <w:style w:type="character" w:customStyle="1" w:styleId="page">
    <w:name w:val="page"/>
    <w:rsid w:val="00A078FE"/>
    <w:rPr>
      <w:i/>
      <w:iCs/>
      <w:vanish/>
      <w:color w:val="00008B"/>
      <w:sz w:val="19"/>
      <w:szCs w:val="19"/>
      <w:bdr w:val="single" w:sz="4" w:space="0" w:color="C1C1C1"/>
    </w:rPr>
  </w:style>
  <w:style w:type="paragraph" w:customStyle="1" w:styleId="hook">
    <w:name w:val="hook"/>
    <w:basedOn w:val="a3"/>
    <w:rsid w:val="00A078FE"/>
    <w:pPr>
      <w:spacing w:before="100" w:beforeAutospacing="1" w:after="100" w:afterAutospacing="1"/>
    </w:pPr>
    <w:rPr>
      <w:rFonts w:ascii="Comic Sans MS" w:hAnsi="Comic Sans MS"/>
      <w:b/>
      <w:bCs/>
    </w:rPr>
  </w:style>
  <w:style w:type="character" w:customStyle="1" w:styleId="current">
    <w:name w:val="current"/>
    <w:rsid w:val="00A078FE"/>
  </w:style>
  <w:style w:type="paragraph" w:customStyle="1" w:styleId="affff3">
    <w:name w:val="Цитаты"/>
    <w:basedOn w:val="1a"/>
    <w:rsid w:val="00A078FE"/>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A078FE"/>
    <w:pPr>
      <w:spacing w:before="100" w:after="100"/>
      <w:jc w:val="both"/>
    </w:pPr>
    <w:rPr>
      <w:rFonts w:ascii="Arial" w:hAnsi="Arial"/>
      <w:color w:val="000000"/>
      <w:sz w:val="20"/>
      <w:szCs w:val="20"/>
    </w:rPr>
  </w:style>
  <w:style w:type="character" w:customStyle="1" w:styleId="udar">
    <w:name w:val="udar"/>
    <w:rsid w:val="00A078FE"/>
    <w:rPr>
      <w:rFonts w:cs="Times New Roman"/>
    </w:rPr>
  </w:style>
  <w:style w:type="paragraph" w:customStyle="1" w:styleId="CharCharCarCarCharCharCarCarCharCharCarCarCharChar">
    <w:name w:val="Char Char Car Car Char Char Car Car Char Char Car Car Char Char"/>
    <w:basedOn w:val="a3"/>
    <w:rsid w:val="00A078FE"/>
    <w:pPr>
      <w:spacing w:after="160" w:line="240" w:lineRule="exact"/>
    </w:pPr>
    <w:rPr>
      <w:sz w:val="20"/>
      <w:szCs w:val="20"/>
    </w:rPr>
  </w:style>
  <w:style w:type="paragraph" w:customStyle="1" w:styleId="310">
    <w:name w:val="Основной текст с отступом 31"/>
    <w:basedOn w:val="a3"/>
    <w:rsid w:val="00A078FE"/>
    <w:pPr>
      <w:ind w:firstLine="567"/>
      <w:jc w:val="both"/>
    </w:pPr>
    <w:rPr>
      <w:rFonts w:ascii="Arial" w:hAnsi="Arial"/>
      <w:sz w:val="20"/>
      <w:szCs w:val="20"/>
    </w:rPr>
  </w:style>
  <w:style w:type="character" w:customStyle="1" w:styleId="submenu-table">
    <w:name w:val="submenu-table"/>
    <w:rsid w:val="00A078FE"/>
  </w:style>
  <w:style w:type="paragraph" w:customStyle="1" w:styleId="book">
    <w:name w:val="book"/>
    <w:basedOn w:val="a3"/>
    <w:rsid w:val="00A078FE"/>
    <w:pPr>
      <w:ind w:firstLine="450"/>
      <w:jc w:val="both"/>
    </w:pPr>
  </w:style>
  <w:style w:type="character" w:customStyle="1" w:styleId="bday">
    <w:name w:val="bday"/>
    <w:rsid w:val="00A078FE"/>
  </w:style>
  <w:style w:type="paragraph" w:customStyle="1" w:styleId="212">
    <w:name w:val="Основной текст 21"/>
    <w:basedOn w:val="a3"/>
    <w:rsid w:val="00A078FE"/>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A078FE"/>
    <w:rPr>
      <w:sz w:val="24"/>
      <w:szCs w:val="24"/>
    </w:rPr>
  </w:style>
  <w:style w:type="paragraph" w:customStyle="1" w:styleId="Style45">
    <w:name w:val="Style45"/>
    <w:basedOn w:val="a3"/>
    <w:rsid w:val="00A078FE"/>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A078FE"/>
    <w:rPr>
      <w:b/>
      <w:caps/>
      <w:sz w:val="24"/>
      <w:szCs w:val="24"/>
      <w:lang w:val="ru-RU" w:eastAsia="ru-RU" w:bidi="ar-SA"/>
    </w:rPr>
  </w:style>
  <w:style w:type="character" w:customStyle="1" w:styleId="400">
    <w:name w:val="Знак Знак40"/>
    <w:locked/>
    <w:rsid w:val="00A078FE"/>
    <w:rPr>
      <w:rFonts w:ascii="Arial" w:hAnsi="Arial" w:cs="Arial"/>
      <w:b/>
      <w:bCs/>
      <w:i/>
      <w:iCs/>
      <w:sz w:val="28"/>
      <w:szCs w:val="28"/>
      <w:lang w:val="ru-RU" w:eastAsia="en-US" w:bidi="ar-SA"/>
    </w:rPr>
  </w:style>
  <w:style w:type="character" w:customStyle="1" w:styleId="390">
    <w:name w:val="Знак Знак39"/>
    <w:locked/>
    <w:rsid w:val="00A078FE"/>
    <w:rPr>
      <w:b/>
      <w:bCs/>
      <w:sz w:val="27"/>
      <w:szCs w:val="27"/>
      <w:lang w:val="ru-RU" w:eastAsia="ru-RU" w:bidi="ar-SA"/>
    </w:rPr>
  </w:style>
  <w:style w:type="character" w:customStyle="1" w:styleId="380">
    <w:name w:val="Знак Знак38"/>
    <w:locked/>
    <w:rsid w:val="00A078FE"/>
    <w:rPr>
      <w:b/>
      <w:bCs/>
      <w:sz w:val="28"/>
      <w:szCs w:val="28"/>
      <w:lang w:val="ru-RU" w:eastAsia="ru-RU" w:bidi="ar-SA"/>
    </w:rPr>
  </w:style>
  <w:style w:type="character" w:customStyle="1" w:styleId="370">
    <w:name w:val="Знак Знак37"/>
    <w:locked/>
    <w:rsid w:val="00A078FE"/>
    <w:rPr>
      <w:b/>
      <w:bCs/>
      <w:i/>
      <w:iCs/>
      <w:sz w:val="26"/>
      <w:szCs w:val="26"/>
      <w:lang w:val="ru-RU" w:eastAsia="ru-RU" w:bidi="ar-SA"/>
    </w:rPr>
  </w:style>
  <w:style w:type="character" w:customStyle="1" w:styleId="360">
    <w:name w:val="Знак Знак36"/>
    <w:locked/>
    <w:rsid w:val="00A078FE"/>
    <w:rPr>
      <w:sz w:val="24"/>
      <w:lang w:val="ru-RU" w:eastAsia="ru-RU" w:bidi="ar-SA"/>
    </w:rPr>
  </w:style>
  <w:style w:type="character" w:customStyle="1" w:styleId="350">
    <w:name w:val="Знак Знак35"/>
    <w:locked/>
    <w:rsid w:val="00A078FE"/>
    <w:rPr>
      <w:sz w:val="24"/>
      <w:szCs w:val="24"/>
      <w:lang w:val="ru-RU" w:eastAsia="ru-RU" w:bidi="ar-SA"/>
    </w:rPr>
  </w:style>
  <w:style w:type="character" w:customStyle="1" w:styleId="340">
    <w:name w:val="Знак Знак34"/>
    <w:locked/>
    <w:rsid w:val="00A078FE"/>
    <w:rPr>
      <w:i/>
      <w:iCs/>
      <w:sz w:val="24"/>
      <w:szCs w:val="24"/>
      <w:lang w:val="ru-RU" w:eastAsia="ru-RU" w:bidi="ar-SA"/>
    </w:rPr>
  </w:style>
  <w:style w:type="character" w:customStyle="1" w:styleId="affff5">
    <w:name w:val="Знак Знак Знак"/>
    <w:locked/>
    <w:rsid w:val="00A078FE"/>
    <w:rPr>
      <w:rFonts w:ascii="Courier New" w:hAnsi="Courier New" w:cs="Courier New"/>
      <w:lang w:val="ru-RU" w:eastAsia="ru-RU" w:bidi="ar-SA"/>
    </w:rPr>
  </w:style>
  <w:style w:type="paragraph" w:customStyle="1" w:styleId="affff6">
    <w:name w:val="Знак Знак 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A078FE"/>
    <w:pPr>
      <w:autoSpaceDE w:val="0"/>
      <w:autoSpaceDN w:val="0"/>
      <w:adjustRightInd w:val="0"/>
    </w:pPr>
  </w:style>
  <w:style w:type="paragraph" w:customStyle="1" w:styleId="affff8">
    <w:name w:val="Темы"/>
    <w:basedOn w:val="a3"/>
    <w:link w:val="affff9"/>
    <w:rsid w:val="00A078FE"/>
    <w:pPr>
      <w:keepNext/>
    </w:pPr>
  </w:style>
  <w:style w:type="character" w:customStyle="1" w:styleId="affff9">
    <w:name w:val="Темы Знак"/>
    <w:link w:val="affff8"/>
    <w:locked/>
    <w:rsid w:val="00A078FE"/>
    <w:rPr>
      <w:rFonts w:ascii="Times New Roman" w:eastAsia="Times New Roman" w:hAnsi="Times New Roman" w:cs="Times New Roman"/>
      <w:sz w:val="24"/>
      <w:szCs w:val="24"/>
      <w:lang w:eastAsia="ru-RU"/>
    </w:rPr>
  </w:style>
  <w:style w:type="paragraph" w:customStyle="1" w:styleId="affffa">
    <w:name w:val="a"/>
    <w:basedOn w:val="a3"/>
    <w:rsid w:val="00A078FE"/>
    <w:pPr>
      <w:spacing w:before="100" w:beforeAutospacing="1" w:after="100" w:afterAutospacing="1"/>
    </w:pPr>
  </w:style>
  <w:style w:type="paragraph" w:customStyle="1" w:styleId="acxspmiddle">
    <w:name w:val="acxspmiddle"/>
    <w:basedOn w:val="a3"/>
    <w:rsid w:val="00A078FE"/>
    <w:pPr>
      <w:spacing w:before="100" w:beforeAutospacing="1" w:after="100" w:afterAutospacing="1"/>
    </w:pPr>
  </w:style>
  <w:style w:type="character" w:customStyle="1" w:styleId="affffb">
    <w:name w:val="Основной текст_"/>
    <w:link w:val="1ff3"/>
    <w:locked/>
    <w:rsid w:val="00A078FE"/>
    <w:rPr>
      <w:rFonts w:ascii="Arial" w:hAnsi="Arial" w:cs="Arial"/>
      <w:sz w:val="19"/>
      <w:szCs w:val="19"/>
      <w:shd w:val="clear" w:color="auto" w:fill="FFFFFF"/>
    </w:rPr>
  </w:style>
  <w:style w:type="paragraph" w:customStyle="1" w:styleId="1ff3">
    <w:name w:val="Основной текст1"/>
    <w:basedOn w:val="a3"/>
    <w:link w:val="affffb"/>
    <w:rsid w:val="00A078FE"/>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A078FE"/>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A078FE"/>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A078FE"/>
    <w:pPr>
      <w:spacing w:after="160" w:line="240" w:lineRule="exact"/>
    </w:pPr>
    <w:rPr>
      <w:rFonts w:ascii="Verdana" w:hAnsi="Verdana"/>
      <w:lang w:val="en-US" w:eastAsia="en-US"/>
    </w:rPr>
  </w:style>
  <w:style w:type="paragraph" w:customStyle="1" w:styleId="Style24">
    <w:name w:val="Style24"/>
    <w:basedOn w:val="a3"/>
    <w:rsid w:val="00A078FE"/>
    <w:pPr>
      <w:widowControl w:val="0"/>
      <w:autoSpaceDE w:val="0"/>
      <w:autoSpaceDN w:val="0"/>
      <w:adjustRightInd w:val="0"/>
      <w:spacing w:line="482" w:lineRule="exact"/>
      <w:ind w:firstLine="720"/>
      <w:jc w:val="both"/>
    </w:pPr>
  </w:style>
  <w:style w:type="paragraph" w:customStyle="1" w:styleId="ConsPlusTitle">
    <w:name w:val="ConsPlusTitle"/>
    <w:rsid w:val="00A078F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A078FE"/>
    <w:rPr>
      <w:rFonts w:ascii="Courier New" w:hAnsi="Courier New"/>
      <w:sz w:val="20"/>
      <w:szCs w:val="20"/>
    </w:rPr>
  </w:style>
  <w:style w:type="paragraph" w:customStyle="1" w:styleId="ConsPlusNormal">
    <w:name w:val="ConsPlusNormal"/>
    <w:link w:val="ConsPlusNormal0"/>
    <w:rsid w:val="00A078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078FE"/>
    <w:rPr>
      <w:rFonts w:ascii="Arial" w:eastAsia="Times New Roman" w:hAnsi="Arial" w:cs="Arial"/>
      <w:sz w:val="20"/>
      <w:szCs w:val="20"/>
      <w:lang w:eastAsia="ru-RU"/>
    </w:rPr>
  </w:style>
  <w:style w:type="paragraph" w:customStyle="1" w:styleId="213">
    <w:name w:val="Заголовок 21"/>
    <w:basedOn w:val="a3"/>
    <w:next w:val="a3"/>
    <w:rsid w:val="00A078FE"/>
    <w:pPr>
      <w:keepNext/>
      <w:widowControl w:val="0"/>
      <w:jc w:val="center"/>
    </w:pPr>
    <w:rPr>
      <w:b/>
      <w:sz w:val="26"/>
      <w:szCs w:val="20"/>
    </w:rPr>
  </w:style>
  <w:style w:type="paragraph" w:customStyle="1" w:styleId="2f1">
    <w:name w:val="Обычный2"/>
    <w:basedOn w:val="a3"/>
    <w:rsid w:val="00A078FE"/>
    <w:pPr>
      <w:spacing w:before="100" w:beforeAutospacing="1" w:after="100" w:afterAutospacing="1"/>
    </w:pPr>
  </w:style>
  <w:style w:type="paragraph" w:customStyle="1" w:styleId="2f2">
    <w:name w:val="заголовок 2"/>
    <w:basedOn w:val="a3"/>
    <w:next w:val="a3"/>
    <w:rsid w:val="00A078FE"/>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A078FE"/>
    <w:pPr>
      <w:spacing w:before="24" w:after="16"/>
      <w:ind w:firstLine="454"/>
      <w:jc w:val="center"/>
    </w:pPr>
    <w:rPr>
      <w:rFonts w:ascii="Times New Roman" w:hAnsi="Times New Roman" w:cs="Times New Roman"/>
      <w:b/>
      <w:bCs/>
    </w:rPr>
  </w:style>
  <w:style w:type="paragraph" w:customStyle="1" w:styleId="46">
    <w:name w:val="Стиль4"/>
    <w:basedOn w:val="21"/>
    <w:rsid w:val="00A078FE"/>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A078FE"/>
    <w:pPr>
      <w:keepNext/>
      <w:spacing w:before="0" w:beforeAutospacing="0" w:after="0" w:afterAutospacing="0" w:line="312" w:lineRule="auto"/>
      <w:ind w:firstLine="454"/>
    </w:pPr>
    <w:rPr>
      <w:sz w:val="22"/>
      <w:szCs w:val="22"/>
    </w:rPr>
  </w:style>
  <w:style w:type="paragraph" w:customStyle="1" w:styleId="63">
    <w:name w:val="Стиль6"/>
    <w:basedOn w:val="a3"/>
    <w:rsid w:val="00A078FE"/>
    <w:pPr>
      <w:spacing w:line="312" w:lineRule="auto"/>
      <w:ind w:firstLine="454"/>
      <w:jc w:val="both"/>
    </w:pPr>
  </w:style>
  <w:style w:type="paragraph" w:customStyle="1" w:styleId="affffd">
    <w:name w:val="Стиль По ширине"/>
    <w:basedOn w:val="a3"/>
    <w:rsid w:val="00A078FE"/>
    <w:pPr>
      <w:spacing w:line="312" w:lineRule="auto"/>
      <w:ind w:firstLine="454"/>
      <w:jc w:val="both"/>
    </w:pPr>
  </w:style>
  <w:style w:type="paragraph" w:customStyle="1" w:styleId="Style8">
    <w:name w:val="Style8"/>
    <w:basedOn w:val="a3"/>
    <w:rsid w:val="00A078FE"/>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A078FE"/>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A078FE"/>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A078FE"/>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A078FE"/>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A078FE"/>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A078FE"/>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A078FE"/>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A078FE"/>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A078FE"/>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A078FE"/>
    <w:rPr>
      <w:rFonts w:ascii="Arial" w:eastAsia="Times New Roman" w:hAnsi="Arial" w:cs="Times New Roman"/>
      <w:sz w:val="20"/>
      <w:szCs w:val="20"/>
      <w:lang w:eastAsia="ru-RU"/>
    </w:rPr>
  </w:style>
  <w:style w:type="paragraph" w:customStyle="1" w:styleId="western">
    <w:name w:val="western"/>
    <w:basedOn w:val="a3"/>
    <w:rsid w:val="00A078FE"/>
    <w:pPr>
      <w:shd w:val="clear" w:color="auto" w:fill="FFFFFF"/>
      <w:spacing w:before="778" w:line="475" w:lineRule="atLeast"/>
    </w:pPr>
    <w:rPr>
      <w:color w:val="000000"/>
    </w:rPr>
  </w:style>
  <w:style w:type="character" w:customStyle="1" w:styleId="small11">
    <w:name w:val="small11"/>
    <w:rsid w:val="00A078FE"/>
    <w:rPr>
      <w:rFonts w:ascii="Times New Roman" w:hAnsi="Times New Roman" w:cs="Times New Roman" w:hint="default"/>
      <w:sz w:val="16"/>
      <w:szCs w:val="16"/>
    </w:rPr>
  </w:style>
  <w:style w:type="character" w:customStyle="1" w:styleId="b-serp-urlitem1">
    <w:name w:val="b-serp-url__item1"/>
    <w:rsid w:val="00A078FE"/>
    <w:rPr>
      <w:rFonts w:ascii="Times New Roman" w:hAnsi="Times New Roman" w:cs="Times New Roman" w:hint="default"/>
    </w:rPr>
  </w:style>
  <w:style w:type="character" w:customStyle="1" w:styleId="121">
    <w:name w:val="Знак Знак12"/>
    <w:locked/>
    <w:rsid w:val="00A078FE"/>
    <w:rPr>
      <w:b/>
      <w:bCs w:val="0"/>
      <w:caps/>
      <w:sz w:val="24"/>
      <w:szCs w:val="24"/>
      <w:lang w:val="ru-RU" w:eastAsia="ru-RU" w:bidi="ar-SA"/>
    </w:rPr>
  </w:style>
  <w:style w:type="character" w:customStyle="1" w:styleId="tbln121">
    <w:name w:val="tbln121"/>
    <w:rsid w:val="00A078FE"/>
    <w:rPr>
      <w:rFonts w:ascii="Arial" w:hAnsi="Arial" w:cs="Arial" w:hint="default"/>
      <w:b w:val="0"/>
      <w:bCs w:val="0"/>
      <w:i/>
      <w:iCs/>
      <w:strike w:val="0"/>
      <w:dstrike w:val="0"/>
      <w:color w:val="000000"/>
      <w:sz w:val="18"/>
      <w:szCs w:val="18"/>
      <w:u w:val="none"/>
    </w:rPr>
  </w:style>
  <w:style w:type="character" w:customStyle="1" w:styleId="mistake">
    <w:name w:val="mistake"/>
    <w:rsid w:val="00A078FE"/>
    <w:rPr>
      <w:sz w:val="24"/>
      <w:szCs w:val="24"/>
    </w:rPr>
  </w:style>
  <w:style w:type="character" w:customStyle="1" w:styleId="trb12">
    <w:name w:val="trb12"/>
    <w:rsid w:val="00A078FE"/>
  </w:style>
  <w:style w:type="character" w:customStyle="1" w:styleId="tbln12">
    <w:name w:val="tbln12"/>
    <w:rsid w:val="00A078FE"/>
  </w:style>
  <w:style w:type="character" w:customStyle="1" w:styleId="tbb12">
    <w:name w:val="tbb12"/>
    <w:rsid w:val="00A078FE"/>
  </w:style>
  <w:style w:type="character" w:customStyle="1" w:styleId="hpsatn">
    <w:name w:val="hps atn"/>
    <w:rsid w:val="00A078FE"/>
  </w:style>
  <w:style w:type="character" w:customStyle="1" w:styleId="64">
    <w:name w:val="Знак Знак6"/>
    <w:rsid w:val="00A078FE"/>
    <w:rPr>
      <w:rFonts w:ascii="Arial" w:hAnsi="Arial" w:cs="Arial" w:hint="default"/>
      <w:b/>
      <w:bCs/>
      <w:kern w:val="32"/>
      <w:sz w:val="32"/>
      <w:szCs w:val="32"/>
    </w:rPr>
  </w:style>
  <w:style w:type="character" w:customStyle="1" w:styleId="FontStyle42">
    <w:name w:val="Font Style42"/>
    <w:rsid w:val="00A078FE"/>
    <w:rPr>
      <w:rFonts w:ascii="Times New Roman" w:hAnsi="Times New Roman" w:cs="Times New Roman" w:hint="default"/>
      <w:sz w:val="26"/>
      <w:szCs w:val="26"/>
    </w:rPr>
  </w:style>
  <w:style w:type="character" w:customStyle="1" w:styleId="FontStyle41">
    <w:name w:val="Font Style41"/>
    <w:rsid w:val="00A078FE"/>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A078FE"/>
    <w:rPr>
      <w:sz w:val="24"/>
      <w:szCs w:val="24"/>
      <w:lang w:val="ru-RU" w:eastAsia="ru-RU" w:bidi="ar-SA"/>
    </w:rPr>
  </w:style>
  <w:style w:type="character" w:customStyle="1" w:styleId="FontStyle139">
    <w:name w:val="Font Style139"/>
    <w:rsid w:val="00A078FE"/>
    <w:rPr>
      <w:rFonts w:ascii="Palatino Linotype" w:hAnsi="Palatino Linotype" w:cs="Palatino Linotype" w:hint="default"/>
      <w:sz w:val="18"/>
      <w:szCs w:val="18"/>
    </w:rPr>
  </w:style>
  <w:style w:type="character" w:customStyle="1" w:styleId="FontStyle157">
    <w:name w:val="Font Style157"/>
    <w:rsid w:val="00A078FE"/>
    <w:rPr>
      <w:rFonts w:ascii="Palatino Linotype" w:hAnsi="Palatino Linotype" w:cs="Palatino Linotype" w:hint="default"/>
      <w:sz w:val="18"/>
      <w:szCs w:val="18"/>
    </w:rPr>
  </w:style>
  <w:style w:type="character" w:customStyle="1" w:styleId="FontStyle138">
    <w:name w:val="Font Style138"/>
    <w:rsid w:val="00A078FE"/>
    <w:rPr>
      <w:rFonts w:ascii="Palatino Linotype" w:hAnsi="Palatino Linotype" w:cs="Palatino Linotype" w:hint="default"/>
      <w:b/>
      <w:bCs/>
      <w:sz w:val="18"/>
      <w:szCs w:val="18"/>
    </w:rPr>
  </w:style>
  <w:style w:type="character" w:customStyle="1" w:styleId="FontStyle146">
    <w:name w:val="Font Style146"/>
    <w:rsid w:val="00A078FE"/>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A078FE"/>
    <w:rPr>
      <w:sz w:val="24"/>
      <w:szCs w:val="24"/>
      <w:lang w:val="ru-RU" w:eastAsia="ru-RU" w:bidi="ar-SA"/>
    </w:rPr>
  </w:style>
  <w:style w:type="character" w:customStyle="1" w:styleId="1ff7">
    <w:name w:val="Знак1"/>
    <w:rsid w:val="00A078FE"/>
    <w:rPr>
      <w:rFonts w:ascii="Arial" w:hAnsi="Arial" w:cs="Arial" w:hint="default"/>
      <w:b/>
      <w:bCs/>
      <w:kern w:val="32"/>
      <w:sz w:val="32"/>
      <w:szCs w:val="32"/>
      <w:lang w:val="ru-RU" w:eastAsia="ru-RU" w:bidi="ar-SA"/>
    </w:rPr>
  </w:style>
  <w:style w:type="character" w:customStyle="1" w:styleId="2f3">
    <w:name w:val="Знак2"/>
    <w:rsid w:val="00A078FE"/>
    <w:rPr>
      <w:sz w:val="24"/>
      <w:lang w:val="ru-RU" w:eastAsia="en-US" w:bidi="ar-SA"/>
    </w:rPr>
  </w:style>
  <w:style w:type="character" w:customStyle="1" w:styleId="311">
    <w:name w:val="Заголовок 3 Знак1"/>
    <w:aliases w:val="Знак2 Знак3"/>
    <w:locked/>
    <w:rsid w:val="00A078FE"/>
    <w:rPr>
      <w:b/>
      <w:bCs/>
      <w:sz w:val="27"/>
      <w:szCs w:val="27"/>
      <w:lang w:val="ru-RU" w:eastAsia="ru-RU" w:bidi="ar-SA"/>
    </w:rPr>
  </w:style>
  <w:style w:type="paragraph" w:customStyle="1" w:styleId="mane">
    <w:name w:val="mane"/>
    <w:rsid w:val="00A078F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A078FE"/>
    <w:rPr>
      <w:rFonts w:ascii="Sylfaen" w:hAnsi="Sylfaen" w:cs="Sylfaen"/>
      <w:sz w:val="18"/>
      <w:szCs w:val="18"/>
    </w:rPr>
  </w:style>
  <w:style w:type="character" w:customStyle="1" w:styleId="keyword1">
    <w:name w:val="keyword1"/>
    <w:rsid w:val="00A078FE"/>
    <w:rPr>
      <w:i/>
      <w:iCs/>
    </w:rPr>
  </w:style>
  <w:style w:type="character" w:customStyle="1" w:styleId="keyworddef1">
    <w:name w:val="keyword_def1"/>
    <w:rsid w:val="00A078FE"/>
    <w:rPr>
      <w:b/>
      <w:bCs/>
      <w:i/>
      <w:iCs/>
    </w:rPr>
  </w:style>
  <w:style w:type="character" w:customStyle="1" w:styleId="afffff">
    <w:name w:val="Выделение в тексте документа"/>
    <w:rsid w:val="00A078FE"/>
    <w:rPr>
      <w:rFonts w:cs="Times New Roman"/>
      <w:b/>
    </w:rPr>
  </w:style>
  <w:style w:type="paragraph" w:customStyle="1" w:styleId="afffff0">
    <w:name w:val="Текст документа"/>
    <w:basedOn w:val="a3"/>
    <w:rsid w:val="00A078FE"/>
    <w:pPr>
      <w:ind w:firstLine="709"/>
      <w:jc w:val="both"/>
    </w:pPr>
  </w:style>
  <w:style w:type="character" w:customStyle="1" w:styleId="xmlemitalic1">
    <w:name w:val="xml_em_italic1"/>
    <w:rsid w:val="00A078FE"/>
    <w:rPr>
      <w:i/>
      <w:iCs/>
    </w:rPr>
  </w:style>
  <w:style w:type="paragraph" w:customStyle="1" w:styleId="afffff1">
    <w:name w:val="Модуль"/>
    <w:basedOn w:val="a3"/>
    <w:rsid w:val="00A078FE"/>
    <w:pPr>
      <w:keepNext/>
      <w:jc w:val="both"/>
    </w:pPr>
  </w:style>
  <w:style w:type="character" w:customStyle="1" w:styleId="WW8Num4z3">
    <w:name w:val="WW8Num4z3"/>
    <w:rsid w:val="00A078FE"/>
    <w:rPr>
      <w:rFonts w:ascii="Symbol" w:hAnsi="Symbol"/>
    </w:rPr>
  </w:style>
  <w:style w:type="paragraph" w:customStyle="1" w:styleId="114">
    <w:name w:val="Название11"/>
    <w:basedOn w:val="a3"/>
    <w:next w:val="aff2"/>
    <w:qFormat/>
    <w:rsid w:val="00A078FE"/>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A078FE"/>
    <w:pPr>
      <w:suppressLineNumbers/>
      <w:suppressAutoHyphens/>
    </w:pPr>
    <w:rPr>
      <w:lang w:eastAsia="ar-SA"/>
    </w:rPr>
  </w:style>
  <w:style w:type="paragraph" w:customStyle="1" w:styleId="afffff3">
    <w:name w:val="Заголовок таблицы"/>
    <w:basedOn w:val="afffff2"/>
    <w:rsid w:val="00A078FE"/>
    <w:pPr>
      <w:jc w:val="center"/>
    </w:pPr>
    <w:rPr>
      <w:b/>
      <w:bCs/>
    </w:rPr>
  </w:style>
  <w:style w:type="paragraph" w:customStyle="1" w:styleId="Style46">
    <w:name w:val="Style46"/>
    <w:basedOn w:val="a3"/>
    <w:rsid w:val="00A078FE"/>
    <w:pPr>
      <w:widowControl w:val="0"/>
      <w:autoSpaceDE w:val="0"/>
      <w:autoSpaceDN w:val="0"/>
      <w:adjustRightInd w:val="0"/>
      <w:spacing w:line="240" w:lineRule="exact"/>
      <w:ind w:hanging="106"/>
    </w:pPr>
  </w:style>
  <w:style w:type="paragraph" w:customStyle="1" w:styleId="Style61">
    <w:name w:val="Style61"/>
    <w:basedOn w:val="a3"/>
    <w:rsid w:val="00A078FE"/>
    <w:pPr>
      <w:widowControl w:val="0"/>
      <w:autoSpaceDE w:val="0"/>
      <w:autoSpaceDN w:val="0"/>
      <w:adjustRightInd w:val="0"/>
      <w:spacing w:line="242" w:lineRule="exact"/>
      <w:ind w:hanging="446"/>
    </w:pPr>
  </w:style>
  <w:style w:type="paragraph" w:customStyle="1" w:styleId="Style164">
    <w:name w:val="Style164"/>
    <w:basedOn w:val="a3"/>
    <w:rsid w:val="00A078FE"/>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A078FE"/>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A078FE"/>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A078FE"/>
    <w:pPr>
      <w:spacing w:before="100" w:beforeAutospacing="1" w:after="100" w:afterAutospacing="1"/>
      <w:ind w:firstLine="360"/>
      <w:jc w:val="both"/>
    </w:pPr>
  </w:style>
  <w:style w:type="character" w:customStyle="1" w:styleId="c1">
    <w:name w:val="c1"/>
    <w:rsid w:val="00A078FE"/>
  </w:style>
  <w:style w:type="character" w:customStyle="1" w:styleId="afffff4">
    <w:name w:val="Текст.Акцентированный"/>
    <w:rsid w:val="00A078FE"/>
    <w:rPr>
      <w:rFonts w:cs="Times New Roman"/>
      <w:i/>
    </w:rPr>
  </w:style>
  <w:style w:type="paragraph" w:customStyle="1" w:styleId="65">
    <w:name w:val="Обычный (веб)6"/>
    <w:basedOn w:val="a3"/>
    <w:rsid w:val="00A078FE"/>
  </w:style>
  <w:style w:type="paragraph" w:customStyle="1" w:styleId="afffff5">
    <w:name w:val="слайд"/>
    <w:basedOn w:val="a3"/>
    <w:rsid w:val="00A078FE"/>
    <w:pPr>
      <w:jc w:val="both"/>
    </w:pPr>
    <w:rPr>
      <w:sz w:val="36"/>
      <w:lang w:eastAsia="en-US"/>
    </w:rPr>
  </w:style>
  <w:style w:type="character" w:customStyle="1" w:styleId="st">
    <w:name w:val="st"/>
    <w:rsid w:val="00A078FE"/>
  </w:style>
  <w:style w:type="character" w:customStyle="1" w:styleId="keyworddef">
    <w:name w:val="keyword_def"/>
    <w:rsid w:val="00A078FE"/>
  </w:style>
  <w:style w:type="character" w:customStyle="1" w:styleId="grame">
    <w:name w:val="grame"/>
    <w:rsid w:val="00A078FE"/>
  </w:style>
  <w:style w:type="paragraph" w:customStyle="1" w:styleId="115">
    <w:name w:val="Обычный + 11 пт"/>
    <w:basedOn w:val="a3"/>
    <w:rsid w:val="00A078FE"/>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A078FE"/>
  </w:style>
  <w:style w:type="paragraph" w:customStyle="1" w:styleId="afffff6">
    <w:name w:val="Знак Знак Знак Знак Знак Знак Знак Знак Знак Знак Знак Знак Знак"/>
    <w:basedOn w:val="a3"/>
    <w:rsid w:val="00A078FE"/>
    <w:pPr>
      <w:spacing w:after="160" w:line="240" w:lineRule="exact"/>
    </w:pPr>
    <w:rPr>
      <w:rFonts w:ascii="Verdana" w:hAnsi="Verdana"/>
      <w:lang w:val="en-US" w:eastAsia="en-US"/>
    </w:rPr>
  </w:style>
  <w:style w:type="character" w:customStyle="1" w:styleId="pav31">
    <w:name w:val="pav31"/>
    <w:rsid w:val="00A078FE"/>
    <w:rPr>
      <w:rFonts w:ascii="Comic Sans MS" w:hAnsi="Comic Sans MS" w:hint="default"/>
      <w:color w:val="272652"/>
      <w:sz w:val="12"/>
      <w:szCs w:val="12"/>
    </w:rPr>
  </w:style>
  <w:style w:type="paragraph" w:customStyle="1" w:styleId="pri">
    <w:name w:val="pri"/>
    <w:basedOn w:val="a3"/>
    <w:rsid w:val="00A078FE"/>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A078FE"/>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A078FE"/>
    <w:rPr>
      <w:rFonts w:ascii="Times New Roman" w:eastAsia="Times New Roman" w:hAnsi="Times New Roman" w:cs="Times New Roman"/>
      <w:i/>
      <w:snapToGrid w:val="0"/>
      <w:sz w:val="12"/>
      <w:szCs w:val="20"/>
      <w:lang w:eastAsia="ru-RU"/>
    </w:rPr>
  </w:style>
  <w:style w:type="character" w:customStyle="1" w:styleId="WW8Num3z1">
    <w:name w:val="WW8Num3z1"/>
    <w:rsid w:val="00A078FE"/>
    <w:rPr>
      <w:rFonts w:ascii="Times New Roman" w:eastAsia="Times New Roman" w:hAnsi="Times New Roman" w:cs="Times New Roman"/>
    </w:rPr>
  </w:style>
  <w:style w:type="character" w:customStyle="1" w:styleId="WW8Num4z0">
    <w:name w:val="WW8Num4z0"/>
    <w:rsid w:val="00A078FE"/>
    <w:rPr>
      <w:rFonts w:ascii="Wingdings" w:hAnsi="Wingdings"/>
    </w:rPr>
  </w:style>
  <w:style w:type="character" w:customStyle="1" w:styleId="WW8Num4z1">
    <w:name w:val="WW8Num4z1"/>
    <w:rsid w:val="00A078FE"/>
    <w:rPr>
      <w:rFonts w:ascii="Courier New" w:hAnsi="Courier New" w:cs="Courier New"/>
    </w:rPr>
  </w:style>
  <w:style w:type="character" w:customStyle="1" w:styleId="WW8Num6z1">
    <w:name w:val="WW8Num6z1"/>
    <w:rsid w:val="00A078FE"/>
    <w:rPr>
      <w:rFonts w:ascii="Times New Roman" w:eastAsia="Times New Roman" w:hAnsi="Times New Roman" w:cs="Times New Roman"/>
    </w:rPr>
  </w:style>
  <w:style w:type="character" w:customStyle="1" w:styleId="WW8Num7z1">
    <w:name w:val="WW8Num7z1"/>
    <w:rsid w:val="00A078FE"/>
    <w:rPr>
      <w:rFonts w:ascii="Times New Roman" w:eastAsia="Times New Roman" w:hAnsi="Times New Roman" w:cs="Times New Roman"/>
    </w:rPr>
  </w:style>
  <w:style w:type="character" w:customStyle="1" w:styleId="WW8Num8z0">
    <w:name w:val="WW8Num8z0"/>
    <w:rsid w:val="00A078FE"/>
    <w:rPr>
      <w:color w:val="auto"/>
    </w:rPr>
  </w:style>
  <w:style w:type="character" w:customStyle="1" w:styleId="WW8Num14z0">
    <w:name w:val="WW8Num14z0"/>
    <w:rsid w:val="00A078FE"/>
    <w:rPr>
      <w:rFonts w:ascii="Wingdings" w:hAnsi="Wingdings"/>
    </w:rPr>
  </w:style>
  <w:style w:type="character" w:customStyle="1" w:styleId="WW8Num14z1">
    <w:name w:val="WW8Num14z1"/>
    <w:rsid w:val="00A078FE"/>
    <w:rPr>
      <w:rFonts w:ascii="Courier New" w:hAnsi="Courier New" w:cs="Courier New"/>
    </w:rPr>
  </w:style>
  <w:style w:type="character" w:customStyle="1" w:styleId="WW8Num14z3">
    <w:name w:val="WW8Num14z3"/>
    <w:rsid w:val="00A078FE"/>
    <w:rPr>
      <w:rFonts w:ascii="Symbol" w:hAnsi="Symbol"/>
    </w:rPr>
  </w:style>
  <w:style w:type="character" w:customStyle="1" w:styleId="WW8Num15z1">
    <w:name w:val="WW8Num15z1"/>
    <w:rsid w:val="00A078FE"/>
    <w:rPr>
      <w:rFonts w:ascii="Times New Roman" w:eastAsia="Times New Roman" w:hAnsi="Times New Roman" w:cs="Times New Roman"/>
    </w:rPr>
  </w:style>
  <w:style w:type="character" w:customStyle="1" w:styleId="WW8Num17z1">
    <w:name w:val="WW8Num17z1"/>
    <w:rsid w:val="00A078FE"/>
    <w:rPr>
      <w:rFonts w:ascii="Times New Roman" w:eastAsia="Times New Roman" w:hAnsi="Times New Roman" w:cs="Times New Roman"/>
    </w:rPr>
  </w:style>
  <w:style w:type="character" w:customStyle="1" w:styleId="WW8Num18z0">
    <w:name w:val="WW8Num18z0"/>
    <w:rsid w:val="00A078FE"/>
    <w:rPr>
      <w:rFonts w:ascii="Wingdings" w:hAnsi="Wingdings"/>
      <w:sz w:val="20"/>
    </w:rPr>
  </w:style>
  <w:style w:type="character" w:customStyle="1" w:styleId="FontStyle514">
    <w:name w:val="Font Style514"/>
    <w:rsid w:val="00A078FE"/>
    <w:rPr>
      <w:rFonts w:ascii="Times New Roman" w:hAnsi="Times New Roman" w:cs="Times New Roman" w:hint="default"/>
      <w:sz w:val="20"/>
      <w:szCs w:val="20"/>
    </w:rPr>
  </w:style>
  <w:style w:type="character" w:customStyle="1" w:styleId="FontStyle528">
    <w:name w:val="Font Style528"/>
    <w:rsid w:val="00A078FE"/>
    <w:rPr>
      <w:rFonts w:ascii="Times New Roman" w:hAnsi="Times New Roman" w:cs="Times New Roman"/>
      <w:b/>
      <w:bCs/>
      <w:i/>
      <w:iCs/>
      <w:sz w:val="16"/>
      <w:szCs w:val="16"/>
    </w:rPr>
  </w:style>
  <w:style w:type="character" w:customStyle="1" w:styleId="MTEquationSection">
    <w:name w:val="MTEquationSection"/>
    <w:rsid w:val="00A078FE"/>
    <w:rPr>
      <w:vanish/>
      <w:color w:val="FF0000"/>
      <w:lang w:val="en-US"/>
    </w:rPr>
  </w:style>
  <w:style w:type="character" w:customStyle="1" w:styleId="texample1">
    <w:name w:val="texample1"/>
    <w:rsid w:val="00A078FE"/>
    <w:rPr>
      <w:rFonts w:ascii="Courier New" w:hAnsi="Courier New" w:cs="Courier New" w:hint="default"/>
      <w:color w:val="8B0000"/>
    </w:rPr>
  </w:style>
  <w:style w:type="character" w:customStyle="1" w:styleId="FontStyle28">
    <w:name w:val="Font Style28"/>
    <w:rsid w:val="00A078FE"/>
    <w:rPr>
      <w:rFonts w:ascii="Times New Roman" w:hAnsi="Times New Roman" w:cs="Times New Roman"/>
      <w:i/>
      <w:iCs/>
      <w:sz w:val="18"/>
      <w:szCs w:val="18"/>
    </w:rPr>
  </w:style>
  <w:style w:type="character" w:customStyle="1" w:styleId="FontStyle33">
    <w:name w:val="Font Style33"/>
    <w:rsid w:val="00A078FE"/>
    <w:rPr>
      <w:rFonts w:ascii="Arial" w:hAnsi="Arial" w:cs="Arial"/>
      <w:sz w:val="16"/>
      <w:szCs w:val="16"/>
    </w:rPr>
  </w:style>
  <w:style w:type="character" w:customStyle="1" w:styleId="FontStyle20">
    <w:name w:val="Font Style20"/>
    <w:rsid w:val="00A078FE"/>
    <w:rPr>
      <w:rFonts w:ascii="Book Antiqua" w:hAnsi="Book Antiqua" w:cs="Book Antiqua"/>
      <w:sz w:val="18"/>
      <w:szCs w:val="18"/>
    </w:rPr>
  </w:style>
  <w:style w:type="paragraph" w:customStyle="1" w:styleId="Style6">
    <w:name w:val="Style6"/>
    <w:basedOn w:val="a3"/>
    <w:rsid w:val="00A078FE"/>
    <w:pPr>
      <w:widowControl w:val="0"/>
      <w:autoSpaceDE w:val="0"/>
      <w:autoSpaceDN w:val="0"/>
      <w:adjustRightInd w:val="0"/>
    </w:pPr>
    <w:rPr>
      <w:rFonts w:ascii="Arial Narrow" w:hAnsi="Arial Narrow"/>
    </w:rPr>
  </w:style>
  <w:style w:type="character" w:customStyle="1" w:styleId="FontStyle14">
    <w:name w:val="Font Style14"/>
    <w:rsid w:val="00A078FE"/>
    <w:rPr>
      <w:rFonts w:ascii="Franklin Gothic Book" w:hAnsi="Franklin Gothic Book" w:cs="Franklin Gothic Book"/>
      <w:b/>
      <w:bCs/>
      <w:sz w:val="30"/>
      <w:szCs w:val="30"/>
    </w:rPr>
  </w:style>
  <w:style w:type="character" w:customStyle="1" w:styleId="FontStyle13">
    <w:name w:val="Font Style13"/>
    <w:rsid w:val="00A078FE"/>
    <w:rPr>
      <w:rFonts w:ascii="Arial" w:hAnsi="Arial" w:cs="Arial"/>
      <w:b/>
      <w:bCs/>
      <w:sz w:val="14"/>
      <w:szCs w:val="14"/>
    </w:rPr>
  </w:style>
  <w:style w:type="paragraph" w:customStyle="1" w:styleId="Style18">
    <w:name w:val="Style18"/>
    <w:basedOn w:val="a3"/>
    <w:rsid w:val="00A078FE"/>
    <w:pPr>
      <w:widowControl w:val="0"/>
      <w:autoSpaceDE w:val="0"/>
      <w:autoSpaceDN w:val="0"/>
      <w:adjustRightInd w:val="0"/>
      <w:spacing w:line="483" w:lineRule="exact"/>
      <w:ind w:firstLine="566"/>
      <w:jc w:val="both"/>
    </w:pPr>
  </w:style>
  <w:style w:type="paragraph" w:customStyle="1" w:styleId="2f4">
    <w:name w:val="Загол. 2 ур."/>
    <w:basedOn w:val="a3"/>
    <w:rsid w:val="00A078FE"/>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A078F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A078FE"/>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A078F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A078FE"/>
  </w:style>
  <w:style w:type="character" w:customStyle="1" w:styleId="fontstyle15">
    <w:name w:val="fontstyle15"/>
    <w:rsid w:val="00A078FE"/>
  </w:style>
  <w:style w:type="character" w:customStyle="1" w:styleId="fontstyle140">
    <w:name w:val="fontstyle14"/>
    <w:rsid w:val="00A078FE"/>
  </w:style>
  <w:style w:type="character" w:customStyle="1" w:styleId="fontstyle16">
    <w:name w:val="fontstyle16"/>
    <w:rsid w:val="00A078FE"/>
  </w:style>
  <w:style w:type="character" w:customStyle="1" w:styleId="noprint">
    <w:name w:val="noprint"/>
    <w:rsid w:val="00A078FE"/>
  </w:style>
  <w:style w:type="paragraph" w:customStyle="1" w:styleId="center">
    <w:name w:val="center"/>
    <w:basedOn w:val="a3"/>
    <w:rsid w:val="00A078FE"/>
    <w:pPr>
      <w:spacing w:before="100" w:beforeAutospacing="1" w:after="100" w:afterAutospacing="1"/>
    </w:pPr>
  </w:style>
  <w:style w:type="paragraph" w:customStyle="1" w:styleId="p12left">
    <w:name w:val="p12_left"/>
    <w:basedOn w:val="a3"/>
    <w:rsid w:val="00A078FE"/>
    <w:pPr>
      <w:spacing w:before="100" w:beforeAutospacing="1" w:after="100" w:afterAutospacing="1"/>
    </w:pPr>
  </w:style>
  <w:style w:type="character" w:customStyle="1" w:styleId="spelle">
    <w:name w:val="spelle"/>
    <w:rsid w:val="00A078FE"/>
  </w:style>
  <w:style w:type="character" w:customStyle="1" w:styleId="a00">
    <w:name w:val="a0"/>
    <w:rsid w:val="00A078FE"/>
  </w:style>
  <w:style w:type="character" w:customStyle="1" w:styleId="style10">
    <w:name w:val="style1"/>
    <w:rsid w:val="00A078FE"/>
  </w:style>
  <w:style w:type="character" w:customStyle="1" w:styleId="Typewriter">
    <w:name w:val="Typewriter"/>
    <w:rsid w:val="00A078FE"/>
    <w:rPr>
      <w:rFonts w:ascii="Courier New" w:hAnsi="Courier New"/>
      <w:sz w:val="20"/>
    </w:rPr>
  </w:style>
  <w:style w:type="paragraph" w:customStyle="1" w:styleId="ConsNonformat">
    <w:name w:val="ConsNonformat"/>
    <w:rsid w:val="00A078F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A078FE"/>
    <w:pPr>
      <w:tabs>
        <w:tab w:val="center" w:pos="4153"/>
        <w:tab w:val="right" w:pos="8306"/>
      </w:tabs>
    </w:pPr>
    <w:rPr>
      <w:rFonts w:ascii="Arial" w:hAnsi="Arial"/>
      <w:szCs w:val="20"/>
    </w:rPr>
  </w:style>
  <w:style w:type="character" w:customStyle="1" w:styleId="keyword">
    <w:name w:val="keyword"/>
    <w:rsid w:val="00A078FE"/>
  </w:style>
  <w:style w:type="character" w:customStyle="1" w:styleId="texample">
    <w:name w:val="texample"/>
    <w:rsid w:val="00A078FE"/>
  </w:style>
  <w:style w:type="character" w:customStyle="1" w:styleId="sentence">
    <w:name w:val="sentence"/>
    <w:rsid w:val="00A078FE"/>
  </w:style>
  <w:style w:type="character" w:customStyle="1" w:styleId="input">
    <w:name w:val="input"/>
    <w:rsid w:val="00A078FE"/>
  </w:style>
  <w:style w:type="character" w:customStyle="1" w:styleId="xmlemitalic">
    <w:name w:val="xml_em_italic"/>
    <w:rsid w:val="00A078FE"/>
  </w:style>
  <w:style w:type="character" w:customStyle="1" w:styleId="WW8Num16z0">
    <w:name w:val="WW8Num16z0"/>
    <w:rsid w:val="00A078FE"/>
    <w:rPr>
      <w:rFonts w:ascii="Wingdings 2" w:hAnsi="Wingdings 2" w:cs="OpenSymbol"/>
    </w:rPr>
  </w:style>
  <w:style w:type="paragraph" w:customStyle="1" w:styleId="afffff8">
    <w:name w:val="Абзац"/>
    <w:basedOn w:val="a3"/>
    <w:rsid w:val="00A078FE"/>
    <w:pPr>
      <w:spacing w:line="312" w:lineRule="auto"/>
      <w:ind w:firstLine="567"/>
      <w:jc w:val="both"/>
    </w:pPr>
    <w:rPr>
      <w:spacing w:val="-4"/>
      <w:szCs w:val="20"/>
    </w:rPr>
  </w:style>
  <w:style w:type="character" w:customStyle="1" w:styleId="BodyTextIndent3Char">
    <w:name w:val="Body Text Indent 3 Char"/>
    <w:semiHidden/>
    <w:locked/>
    <w:rsid w:val="00A078FE"/>
    <w:rPr>
      <w:sz w:val="16"/>
      <w:szCs w:val="16"/>
      <w:lang w:val="ru-RU" w:eastAsia="ru-RU" w:bidi="ar-SA"/>
    </w:rPr>
  </w:style>
  <w:style w:type="character" w:customStyle="1" w:styleId="FontStyle54">
    <w:name w:val="Font Style54"/>
    <w:rsid w:val="00A078FE"/>
    <w:rPr>
      <w:rFonts w:ascii="Times New Roman" w:hAnsi="Times New Roman" w:cs="Times New Roman"/>
      <w:sz w:val="24"/>
      <w:szCs w:val="24"/>
    </w:rPr>
  </w:style>
  <w:style w:type="character" w:customStyle="1" w:styleId="HTML10">
    <w:name w:val="Стандартный HTML Знак1"/>
    <w:semiHidden/>
    <w:rsid w:val="00A078FE"/>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078FE"/>
    <w:rPr>
      <w:sz w:val="24"/>
      <w:szCs w:val="24"/>
    </w:rPr>
  </w:style>
  <w:style w:type="character" w:customStyle="1" w:styleId="1ffb">
    <w:name w:val="Текст примечания Знак1"/>
    <w:semiHidden/>
    <w:rsid w:val="00A078FE"/>
  </w:style>
  <w:style w:type="character" w:customStyle="1" w:styleId="1ffc">
    <w:name w:val="Нижний колонтитул Знак1"/>
    <w:semiHidden/>
    <w:rsid w:val="00A078FE"/>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A078FE"/>
    <w:rPr>
      <w:sz w:val="16"/>
      <w:szCs w:val="16"/>
    </w:rPr>
  </w:style>
  <w:style w:type="character" w:customStyle="1" w:styleId="313">
    <w:name w:val="Основной текст с отступом 3 Знак1"/>
    <w:semiHidden/>
    <w:rsid w:val="00A078FE"/>
    <w:rPr>
      <w:sz w:val="16"/>
      <w:szCs w:val="16"/>
    </w:rPr>
  </w:style>
  <w:style w:type="character" w:customStyle="1" w:styleId="214">
    <w:name w:val="Основной текст с отступом 2 Знак1"/>
    <w:semiHidden/>
    <w:rsid w:val="00A078FE"/>
    <w:rPr>
      <w:sz w:val="24"/>
      <w:szCs w:val="24"/>
    </w:rPr>
  </w:style>
  <w:style w:type="character" w:customStyle="1" w:styleId="215">
    <w:name w:val="Основной текст 2 Знак1"/>
    <w:semiHidden/>
    <w:rsid w:val="00A078FE"/>
    <w:rPr>
      <w:sz w:val="24"/>
      <w:szCs w:val="24"/>
    </w:rPr>
  </w:style>
  <w:style w:type="character" w:customStyle="1" w:styleId="1ffd">
    <w:name w:val="Схема документа Знак1"/>
    <w:semiHidden/>
    <w:rsid w:val="00A078FE"/>
    <w:rPr>
      <w:rFonts w:ascii="Tahoma" w:hAnsi="Tahoma" w:cs="Tahoma"/>
      <w:sz w:val="16"/>
      <w:szCs w:val="16"/>
    </w:rPr>
  </w:style>
  <w:style w:type="character" w:customStyle="1" w:styleId="1ffe">
    <w:name w:val="Текст выноски Знак1"/>
    <w:semiHidden/>
    <w:rsid w:val="00A078FE"/>
    <w:rPr>
      <w:rFonts w:ascii="Tahoma" w:hAnsi="Tahoma" w:cs="Tahoma"/>
      <w:sz w:val="16"/>
      <w:szCs w:val="16"/>
    </w:rPr>
  </w:style>
  <w:style w:type="character" w:customStyle="1" w:styleId="1fff">
    <w:name w:val="Название Знак1"/>
    <w:rsid w:val="00A078FE"/>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A078FE"/>
    <w:rPr>
      <w:b/>
      <w:bCs/>
    </w:rPr>
  </w:style>
  <w:style w:type="character" w:customStyle="1" w:styleId="serp-urlitem">
    <w:name w:val="serp-url__item"/>
    <w:rsid w:val="00A078FE"/>
  </w:style>
  <w:style w:type="character" w:customStyle="1" w:styleId="1fff1">
    <w:name w:val="Гиперссылка1"/>
    <w:rsid w:val="00A078FE"/>
    <w:rPr>
      <w:strike w:val="0"/>
      <w:dstrike w:val="0"/>
      <w:color w:val="006890"/>
      <w:u w:val="none"/>
    </w:rPr>
  </w:style>
  <w:style w:type="character" w:customStyle="1" w:styleId="221">
    <w:name w:val="Заголовок 2 Знак2"/>
    <w:rsid w:val="00A078FE"/>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A078FE"/>
    <w:rPr>
      <w:sz w:val="24"/>
      <w:szCs w:val="24"/>
    </w:rPr>
  </w:style>
  <w:style w:type="paragraph" w:customStyle="1" w:styleId="paragraf2">
    <w:name w:val="paragraf2"/>
    <w:basedOn w:val="a3"/>
    <w:rsid w:val="00A078FE"/>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A078FE"/>
    <w:pPr>
      <w:tabs>
        <w:tab w:val="center" w:pos="4680"/>
        <w:tab w:val="right" w:pos="9360"/>
      </w:tabs>
      <w:ind w:right="850"/>
    </w:pPr>
    <w:rPr>
      <w:lang w:eastAsia="en-US"/>
    </w:rPr>
  </w:style>
  <w:style w:type="paragraph" w:customStyle="1" w:styleId="Mycell">
    <w:name w:val="My cell"/>
    <w:basedOn w:val="a3"/>
    <w:rsid w:val="00A078FE"/>
    <w:pPr>
      <w:widowControl w:val="0"/>
      <w:jc w:val="both"/>
    </w:pPr>
    <w:rPr>
      <w:rFonts w:ascii="Antiqua" w:hAnsi="Antiqua"/>
      <w:szCs w:val="20"/>
      <w:lang w:val="en-GB"/>
    </w:rPr>
  </w:style>
  <w:style w:type="character" w:customStyle="1" w:styleId="FontStyle55">
    <w:name w:val="Font Style55"/>
    <w:rsid w:val="00A078FE"/>
    <w:rPr>
      <w:rFonts w:ascii="Times New Roman" w:hAnsi="Times New Roman" w:cs="Times New Roman"/>
      <w:sz w:val="28"/>
      <w:szCs w:val="28"/>
    </w:rPr>
  </w:style>
  <w:style w:type="paragraph" w:customStyle="1" w:styleId="Style49">
    <w:name w:val="Style49"/>
    <w:basedOn w:val="a3"/>
    <w:rsid w:val="00A078FE"/>
    <w:pPr>
      <w:widowControl w:val="0"/>
      <w:autoSpaceDE w:val="0"/>
      <w:autoSpaceDN w:val="0"/>
      <w:adjustRightInd w:val="0"/>
      <w:spacing w:line="480" w:lineRule="exact"/>
      <w:ind w:firstLine="240"/>
      <w:jc w:val="both"/>
    </w:pPr>
  </w:style>
  <w:style w:type="character" w:customStyle="1" w:styleId="gogofoundword">
    <w:name w:val="gogofoundword"/>
    <w:rsid w:val="00A078FE"/>
  </w:style>
  <w:style w:type="paragraph" w:customStyle="1" w:styleId="20">
    <w:name w:val="Обычный 2"/>
    <w:basedOn w:val="a3"/>
    <w:rsid w:val="00A078FE"/>
    <w:pPr>
      <w:numPr>
        <w:ilvl w:val="1"/>
        <w:numId w:val="9"/>
      </w:numPr>
      <w:tabs>
        <w:tab w:val="left" w:pos="1211"/>
      </w:tabs>
      <w:jc w:val="both"/>
    </w:pPr>
    <w:rPr>
      <w:sz w:val="20"/>
      <w:szCs w:val="20"/>
    </w:rPr>
  </w:style>
  <w:style w:type="paragraph" w:customStyle="1" w:styleId="2f5">
    <w:name w:val="Стиль Заголовок 2 + полужирный"/>
    <w:basedOn w:val="21"/>
    <w:rsid w:val="00A078FE"/>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A078FE"/>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A078FE"/>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A078FE"/>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A078FE"/>
    <w:pPr>
      <w:keepNext/>
      <w:pageBreakBefore/>
      <w:autoSpaceDE w:val="0"/>
      <w:autoSpaceDN w:val="0"/>
      <w:adjustRightInd w:val="0"/>
      <w:spacing w:line="312" w:lineRule="auto"/>
    </w:pPr>
    <w:rPr>
      <w:bCs/>
      <w:szCs w:val="20"/>
    </w:rPr>
  </w:style>
  <w:style w:type="paragraph" w:customStyle="1" w:styleId="314">
    <w:name w:val="Заголовок 3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A078FE"/>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A078FE"/>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A078FE"/>
    <w:rPr>
      <w:color w:val="auto"/>
    </w:rPr>
  </w:style>
  <w:style w:type="paragraph" w:customStyle="1" w:styleId="Caaieiaie2">
    <w:name w:val="Caaieiaie 2"/>
    <w:basedOn w:val="Default"/>
    <w:next w:val="Default"/>
    <w:rsid w:val="00A078FE"/>
    <w:rPr>
      <w:color w:val="auto"/>
    </w:rPr>
  </w:style>
  <w:style w:type="paragraph" w:customStyle="1" w:styleId="afffffb">
    <w:name w:val="Нормальный"/>
    <w:rsid w:val="00A078FE"/>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A078FE"/>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A078FE"/>
    <w:rPr>
      <w:rFonts w:ascii="Times New Roman" w:hAnsi="Times New Roman" w:cs="Times New Roman"/>
      <w:i/>
      <w:iCs/>
      <w:sz w:val="20"/>
      <w:szCs w:val="20"/>
    </w:rPr>
  </w:style>
  <w:style w:type="character" w:customStyle="1" w:styleId="Heading4Char">
    <w:name w:val="Heading 4 Char"/>
    <w:semiHidden/>
    <w:locked/>
    <w:rsid w:val="00A078FE"/>
    <w:rPr>
      <w:b/>
      <w:bCs/>
      <w:sz w:val="28"/>
      <w:szCs w:val="28"/>
      <w:lang w:val="ru-RU" w:eastAsia="ru-RU" w:bidi="ar-SA"/>
    </w:rPr>
  </w:style>
  <w:style w:type="paragraph" w:customStyle="1" w:styleId="e">
    <w:name w:val="Основн*e"/>
    <w:basedOn w:val="a3"/>
    <w:rsid w:val="00A078FE"/>
    <w:pPr>
      <w:widowControl w:val="0"/>
      <w:autoSpaceDE w:val="0"/>
      <w:autoSpaceDN w:val="0"/>
      <w:adjustRightInd w:val="0"/>
      <w:spacing w:line="360" w:lineRule="auto"/>
      <w:ind w:firstLine="709"/>
      <w:jc w:val="both"/>
    </w:pPr>
    <w:rPr>
      <w:sz w:val="28"/>
      <w:szCs w:val="28"/>
    </w:rPr>
  </w:style>
  <w:style w:type="character" w:customStyle="1" w:styleId="font2">
    <w:name w:val="font2"/>
    <w:rsid w:val="00A078FE"/>
  </w:style>
  <w:style w:type="character" w:customStyle="1" w:styleId="FontStyle40">
    <w:name w:val="Font Style40"/>
    <w:rsid w:val="00A078FE"/>
    <w:rPr>
      <w:rFonts w:ascii="Times New Roman" w:hAnsi="Times New Roman" w:cs="Times New Roman"/>
      <w:sz w:val="26"/>
      <w:szCs w:val="26"/>
    </w:rPr>
  </w:style>
  <w:style w:type="paragraph" w:customStyle="1" w:styleId="Style23">
    <w:name w:val="Style23"/>
    <w:basedOn w:val="a3"/>
    <w:rsid w:val="00A078FE"/>
    <w:pPr>
      <w:widowControl w:val="0"/>
      <w:autoSpaceDE w:val="0"/>
      <w:autoSpaceDN w:val="0"/>
      <w:adjustRightInd w:val="0"/>
      <w:spacing w:line="482" w:lineRule="exact"/>
      <w:ind w:firstLine="720"/>
      <w:jc w:val="both"/>
    </w:pPr>
  </w:style>
  <w:style w:type="character" w:customStyle="1" w:styleId="FontStyle43">
    <w:name w:val="Font Style43"/>
    <w:rsid w:val="00A078FE"/>
    <w:rPr>
      <w:rFonts w:ascii="Times New Roman" w:hAnsi="Times New Roman" w:cs="Times New Roman"/>
      <w:b/>
      <w:bCs/>
      <w:sz w:val="26"/>
      <w:szCs w:val="26"/>
    </w:rPr>
  </w:style>
  <w:style w:type="character" w:customStyle="1" w:styleId="FontStyle59">
    <w:name w:val="Font Style59"/>
    <w:rsid w:val="00A078FE"/>
    <w:rPr>
      <w:rFonts w:ascii="Times New Roman" w:hAnsi="Times New Roman" w:cs="Times New Roman"/>
      <w:sz w:val="28"/>
      <w:szCs w:val="28"/>
    </w:rPr>
  </w:style>
  <w:style w:type="paragraph" w:customStyle="1" w:styleId="Style28">
    <w:name w:val="Style28"/>
    <w:basedOn w:val="a3"/>
    <w:rsid w:val="00A078FE"/>
    <w:pPr>
      <w:widowControl w:val="0"/>
      <w:autoSpaceDE w:val="0"/>
      <w:autoSpaceDN w:val="0"/>
      <w:adjustRightInd w:val="0"/>
      <w:spacing w:line="494" w:lineRule="exact"/>
      <w:ind w:firstLine="902"/>
    </w:pPr>
  </w:style>
  <w:style w:type="character" w:customStyle="1" w:styleId="blk">
    <w:name w:val="blk"/>
    <w:rsid w:val="00A078FE"/>
  </w:style>
  <w:style w:type="character" w:customStyle="1" w:styleId="FontStyle47">
    <w:name w:val="Font Style47"/>
    <w:rsid w:val="00A078FE"/>
    <w:rPr>
      <w:rFonts w:ascii="Times New Roman" w:hAnsi="Times New Roman" w:cs="Times New Roman"/>
      <w:b/>
      <w:bCs/>
      <w:sz w:val="22"/>
      <w:szCs w:val="22"/>
    </w:rPr>
  </w:style>
  <w:style w:type="character" w:customStyle="1" w:styleId="FontStyle44">
    <w:name w:val="Font Style44"/>
    <w:rsid w:val="00A078FE"/>
    <w:rPr>
      <w:rFonts w:ascii="Times New Roman" w:hAnsi="Times New Roman" w:cs="Times New Roman"/>
      <w:b/>
      <w:bCs/>
      <w:sz w:val="26"/>
      <w:szCs w:val="26"/>
    </w:rPr>
  </w:style>
  <w:style w:type="character" w:customStyle="1" w:styleId="FontStyle34">
    <w:name w:val="Font Style34"/>
    <w:rsid w:val="00A078FE"/>
    <w:rPr>
      <w:rFonts w:ascii="Times New Roman" w:hAnsi="Times New Roman" w:cs="Times New Roman"/>
      <w:sz w:val="26"/>
      <w:szCs w:val="26"/>
    </w:rPr>
  </w:style>
  <w:style w:type="paragraph" w:styleId="afffffd">
    <w:name w:val="Intense Quote"/>
    <w:basedOn w:val="a3"/>
    <w:next w:val="a3"/>
    <w:link w:val="afffffe"/>
    <w:qFormat/>
    <w:rsid w:val="00A078FE"/>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A078FE"/>
    <w:rPr>
      <w:rFonts w:ascii="Times New Roman" w:eastAsia="Times New Roman" w:hAnsi="Times New Roman" w:cs="Times New Roman"/>
      <w:b/>
      <w:bCs/>
      <w:i/>
      <w:iCs/>
      <w:color w:val="4F81BD"/>
      <w:sz w:val="24"/>
      <w:szCs w:val="24"/>
    </w:rPr>
  </w:style>
  <w:style w:type="character" w:customStyle="1" w:styleId="FontStyle45">
    <w:name w:val="Font Style45"/>
    <w:rsid w:val="00A078FE"/>
    <w:rPr>
      <w:rFonts w:ascii="Times New Roman" w:hAnsi="Times New Roman" w:cs="Times New Roman"/>
      <w:i/>
      <w:iCs/>
      <w:sz w:val="26"/>
      <w:szCs w:val="26"/>
    </w:rPr>
  </w:style>
  <w:style w:type="paragraph" w:customStyle="1" w:styleId="Style36">
    <w:name w:val="Style36"/>
    <w:basedOn w:val="a3"/>
    <w:rsid w:val="00A078FE"/>
    <w:pPr>
      <w:widowControl w:val="0"/>
      <w:autoSpaceDE w:val="0"/>
      <w:autoSpaceDN w:val="0"/>
      <w:adjustRightInd w:val="0"/>
    </w:pPr>
  </w:style>
  <w:style w:type="paragraph" w:customStyle="1" w:styleId="47">
    <w:name w:val="Квадрат4"/>
    <w:basedOn w:val="a3"/>
    <w:rsid w:val="00A078FE"/>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A078FE"/>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A078FE"/>
    <w:rPr>
      <w:rFonts w:ascii="Century Schoolbook" w:hAnsi="Century Schoolbook"/>
      <w:sz w:val="21"/>
      <w:szCs w:val="21"/>
      <w:shd w:val="clear" w:color="auto" w:fill="FFFFFF"/>
    </w:rPr>
  </w:style>
  <w:style w:type="paragraph" w:customStyle="1" w:styleId="225">
    <w:name w:val="Основной текст (22)"/>
    <w:basedOn w:val="a3"/>
    <w:link w:val="223"/>
    <w:rsid w:val="00A078FE"/>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A078FE"/>
    <w:rPr>
      <w:rFonts w:ascii="Arial" w:hAnsi="Arial" w:cs="Arial"/>
      <w:b/>
      <w:bCs/>
      <w:i/>
      <w:iCs/>
      <w:sz w:val="21"/>
      <w:szCs w:val="21"/>
      <w:shd w:val="clear" w:color="auto" w:fill="FFFFFF"/>
    </w:rPr>
  </w:style>
  <w:style w:type="paragraph" w:customStyle="1" w:styleId="341">
    <w:name w:val="Основной текст34"/>
    <w:basedOn w:val="a3"/>
    <w:rsid w:val="00A078FE"/>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A078FE"/>
    <w:rPr>
      <w:rFonts w:ascii="Century Schoolbook" w:hAnsi="Century Schoolbook"/>
      <w:sz w:val="18"/>
      <w:szCs w:val="18"/>
      <w:shd w:val="clear" w:color="auto" w:fill="FFFFFF"/>
    </w:rPr>
  </w:style>
  <w:style w:type="paragraph" w:customStyle="1" w:styleId="132">
    <w:name w:val="Основной текст (13)"/>
    <w:basedOn w:val="a3"/>
    <w:link w:val="130"/>
    <w:rsid w:val="00A078FE"/>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A078FE"/>
    <w:rPr>
      <w:rFonts w:ascii="Century Schoolbook" w:hAnsi="Century Schoolbook"/>
      <w:sz w:val="18"/>
      <w:szCs w:val="18"/>
      <w:shd w:val="clear" w:color="auto" w:fill="FFFFFF"/>
    </w:rPr>
  </w:style>
  <w:style w:type="paragraph" w:customStyle="1" w:styleId="93">
    <w:name w:val="Основной текст (9)"/>
    <w:basedOn w:val="a3"/>
    <w:link w:val="92"/>
    <w:rsid w:val="00A078FE"/>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A078FE"/>
    <w:rPr>
      <w:rFonts w:ascii="Century Schoolbook" w:hAnsi="Century Schoolbook"/>
      <w:sz w:val="18"/>
      <w:szCs w:val="18"/>
      <w:shd w:val="clear" w:color="auto" w:fill="FFFFFF"/>
    </w:rPr>
  </w:style>
  <w:style w:type="paragraph" w:customStyle="1" w:styleId="3f">
    <w:name w:val="Основной текст (3)"/>
    <w:basedOn w:val="a3"/>
    <w:link w:val="3e"/>
    <w:rsid w:val="00A078FE"/>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A078FE"/>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A078FE"/>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A078FE"/>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A078FE"/>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A078FE"/>
    <w:rPr>
      <w:sz w:val="24"/>
      <w:lang w:eastAsia="ru-RU"/>
    </w:rPr>
  </w:style>
  <w:style w:type="paragraph" w:customStyle="1" w:styleId="affffff0">
    <w:name w:val="Êðàòêèé îáðàòíûé àäðåñ"/>
    <w:basedOn w:val="a3"/>
    <w:rsid w:val="00A078FE"/>
    <w:rPr>
      <w:rFonts w:ascii="MS Sans Serif" w:hAnsi="MS Sans Serif"/>
      <w:sz w:val="20"/>
      <w:szCs w:val="20"/>
      <w:lang w:val="en-US"/>
    </w:rPr>
  </w:style>
  <w:style w:type="character" w:customStyle="1" w:styleId="530">
    <w:name w:val="Знак Знак53"/>
    <w:locked/>
    <w:rsid w:val="00A078FE"/>
    <w:rPr>
      <w:b/>
      <w:caps/>
      <w:sz w:val="24"/>
      <w:szCs w:val="24"/>
      <w:lang w:val="ru-RU" w:eastAsia="ru-RU" w:bidi="ar-SA"/>
    </w:rPr>
  </w:style>
  <w:style w:type="character" w:customStyle="1" w:styleId="ft250">
    <w:name w:val="ft250"/>
    <w:rsid w:val="00A078FE"/>
  </w:style>
  <w:style w:type="paragraph" w:customStyle="1" w:styleId="s16">
    <w:name w:val="s_16"/>
    <w:basedOn w:val="a3"/>
    <w:rsid w:val="00A078FE"/>
    <w:pPr>
      <w:spacing w:before="100" w:beforeAutospacing="1" w:after="100" w:afterAutospacing="1"/>
    </w:pPr>
  </w:style>
  <w:style w:type="character" w:customStyle="1" w:styleId="410">
    <w:name w:val="Знак Знак41"/>
    <w:locked/>
    <w:rsid w:val="00A078FE"/>
    <w:rPr>
      <w:sz w:val="16"/>
      <w:szCs w:val="16"/>
      <w:lang w:val="ru-RU" w:eastAsia="ru-RU" w:bidi="ar-SA"/>
    </w:rPr>
  </w:style>
  <w:style w:type="paragraph" w:customStyle="1" w:styleId="Iniiaiieoaenonionooiii3">
    <w:name w:val="Iniiaiie oaeno n ionooiii 3"/>
    <w:basedOn w:val="a3"/>
    <w:rsid w:val="00A078FE"/>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A078FE"/>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A078F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A078F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A078FE"/>
    <w:rPr>
      <w:rFonts w:ascii="Arial" w:eastAsia="Times New Roman" w:hAnsi="Arial" w:cs="Arial"/>
      <w:b/>
      <w:bCs/>
      <w:kern w:val="32"/>
      <w:sz w:val="32"/>
      <w:szCs w:val="32"/>
      <w:lang w:eastAsia="ru-RU"/>
    </w:rPr>
  </w:style>
  <w:style w:type="paragraph" w:customStyle="1" w:styleId="article">
    <w:name w:val="article"/>
    <w:basedOn w:val="a3"/>
    <w:rsid w:val="00A078FE"/>
    <w:pPr>
      <w:spacing w:before="100" w:beforeAutospacing="1" w:after="100" w:afterAutospacing="1"/>
    </w:pPr>
  </w:style>
  <w:style w:type="character" w:customStyle="1" w:styleId="HTML11">
    <w:name w:val="Адрес HTML Знак1"/>
    <w:rsid w:val="00A078FE"/>
    <w:rPr>
      <w:rFonts w:ascii="Times New Roman" w:eastAsia="Times New Roman" w:hAnsi="Times New Roman"/>
      <w:i/>
      <w:iCs/>
      <w:sz w:val="24"/>
      <w:szCs w:val="24"/>
    </w:rPr>
  </w:style>
  <w:style w:type="paragraph" w:customStyle="1" w:styleId="affffff1">
    <w:name w:val="ненормальный"/>
    <w:basedOn w:val="a3"/>
    <w:rsid w:val="00A078FE"/>
    <w:pPr>
      <w:spacing w:line="360" w:lineRule="auto"/>
      <w:ind w:firstLine="709"/>
      <w:jc w:val="both"/>
    </w:pPr>
    <w:rPr>
      <w:sz w:val="28"/>
      <w:szCs w:val="20"/>
    </w:rPr>
  </w:style>
  <w:style w:type="character" w:customStyle="1" w:styleId="FontStyle564">
    <w:name w:val="Font Style564"/>
    <w:rsid w:val="00A078FE"/>
    <w:rPr>
      <w:rFonts w:ascii="Times New Roman" w:hAnsi="Times New Roman" w:cs="Times New Roman"/>
      <w:sz w:val="20"/>
      <w:szCs w:val="20"/>
    </w:rPr>
  </w:style>
  <w:style w:type="character" w:customStyle="1" w:styleId="FontStyle115">
    <w:name w:val="Font Style115"/>
    <w:rsid w:val="00A078FE"/>
    <w:rPr>
      <w:rFonts w:ascii="Times New Roman" w:hAnsi="Times New Roman" w:cs="Times New Roman"/>
      <w:sz w:val="28"/>
      <w:szCs w:val="28"/>
    </w:rPr>
  </w:style>
  <w:style w:type="character" w:customStyle="1" w:styleId="FontStyle117">
    <w:name w:val="Font Style117"/>
    <w:rsid w:val="00A078FE"/>
    <w:rPr>
      <w:rFonts w:ascii="Times New Roman" w:hAnsi="Times New Roman" w:cs="Times New Roman"/>
      <w:i/>
      <w:iCs/>
      <w:sz w:val="28"/>
      <w:szCs w:val="28"/>
    </w:rPr>
  </w:style>
  <w:style w:type="character" w:customStyle="1" w:styleId="ft318">
    <w:name w:val="ft318"/>
    <w:rsid w:val="00A078FE"/>
  </w:style>
  <w:style w:type="character" w:customStyle="1" w:styleId="fieldname">
    <w:name w:val="fieldname"/>
    <w:rsid w:val="00A078FE"/>
  </w:style>
  <w:style w:type="character" w:customStyle="1" w:styleId="FontStyle448">
    <w:name w:val="Font Style448"/>
    <w:rsid w:val="00A078FE"/>
    <w:rPr>
      <w:rFonts w:ascii="Times New Roman" w:hAnsi="Times New Roman" w:cs="Times New Roman"/>
      <w:sz w:val="20"/>
      <w:szCs w:val="20"/>
    </w:rPr>
  </w:style>
  <w:style w:type="paragraph" w:customStyle="1" w:styleId="caaieiaie3">
    <w:name w:val="caaieiaie 3"/>
    <w:rsid w:val="00A078FE"/>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A078FE"/>
    <w:rPr>
      <w:rFonts w:ascii="Garamond" w:hAnsi="Garamond" w:cs="Garamond"/>
      <w:sz w:val="24"/>
      <w:szCs w:val="24"/>
    </w:rPr>
  </w:style>
  <w:style w:type="character" w:customStyle="1" w:styleId="FooterChar">
    <w:name w:val="Footer Char"/>
    <w:locked/>
    <w:rsid w:val="00A078FE"/>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A078FE"/>
    <w:rPr>
      <w:lang w:eastAsia="en-US"/>
    </w:rPr>
  </w:style>
  <w:style w:type="character" w:customStyle="1" w:styleId="316">
    <w:name w:val="Знак3 Знак Знак1"/>
    <w:aliases w:val=" Знак3 Знак Знак Знак1"/>
    <w:semiHidden/>
    <w:locked/>
    <w:rsid w:val="00A078FE"/>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A078FE"/>
    <w:rPr>
      <w:rFonts w:ascii="Arial" w:hAnsi="Arial"/>
      <w:b/>
      <w:sz w:val="36"/>
      <w:lang w:val="ru-RU" w:eastAsia="en-US"/>
    </w:rPr>
  </w:style>
  <w:style w:type="character" w:customStyle="1" w:styleId="2f6">
    <w:name w:val="Знак Знак2"/>
    <w:rsid w:val="00A078FE"/>
    <w:rPr>
      <w:rFonts w:ascii="Arial" w:hAnsi="Arial"/>
      <w:b/>
      <w:sz w:val="36"/>
      <w:lang w:val="ru-RU" w:eastAsia="en-US"/>
    </w:rPr>
  </w:style>
  <w:style w:type="paragraph" w:customStyle="1" w:styleId="1fff5">
    <w:name w:val="Знак Знак Знак Знак Знак Знак1"/>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A078FE"/>
    <w:rPr>
      <w:b/>
      <w:caps/>
      <w:sz w:val="24"/>
      <w:lang w:val="ru-RU" w:eastAsia="ru-RU"/>
    </w:rPr>
  </w:style>
  <w:style w:type="character" w:customStyle="1" w:styleId="143">
    <w:name w:val="Знак Знак14"/>
    <w:locked/>
    <w:rsid w:val="00A078FE"/>
    <w:rPr>
      <w:b/>
      <w:sz w:val="27"/>
      <w:lang w:val="ru-RU" w:eastAsia="ru-RU"/>
    </w:rPr>
  </w:style>
  <w:style w:type="character" w:customStyle="1" w:styleId="72">
    <w:name w:val="Знак Знак7"/>
    <w:rsid w:val="00A078FE"/>
    <w:rPr>
      <w:sz w:val="16"/>
      <w:lang w:val="ru-RU" w:eastAsia="ru-RU"/>
    </w:rPr>
  </w:style>
  <w:style w:type="character" w:customStyle="1" w:styleId="151">
    <w:name w:val="Знак Знак15"/>
    <w:rsid w:val="00A078FE"/>
    <w:rPr>
      <w:rFonts w:ascii="Arial" w:hAnsi="Arial"/>
      <w:b/>
      <w:i/>
      <w:sz w:val="28"/>
      <w:lang w:val="ru-RU" w:eastAsia="en-US"/>
    </w:rPr>
  </w:style>
  <w:style w:type="character" w:customStyle="1" w:styleId="101">
    <w:name w:val="Знак Знак10"/>
    <w:rsid w:val="00A078FE"/>
    <w:rPr>
      <w:rFonts w:ascii="Calibri" w:hAnsi="Calibri"/>
      <w:i/>
      <w:sz w:val="24"/>
      <w:lang w:val="ru-RU" w:eastAsia="en-US"/>
    </w:rPr>
  </w:style>
  <w:style w:type="character" w:customStyle="1" w:styleId="611">
    <w:name w:val="Знак Знак61"/>
    <w:locked/>
    <w:rsid w:val="00A078FE"/>
    <w:rPr>
      <w:sz w:val="24"/>
    </w:rPr>
  </w:style>
  <w:style w:type="character" w:customStyle="1" w:styleId="affffff2">
    <w:name w:val="Основной текст + Курсив"/>
    <w:aliases w:val="Интервал 1 pt144"/>
    <w:rsid w:val="00A078FE"/>
    <w:rPr>
      <w:i/>
      <w:spacing w:val="20"/>
      <w:sz w:val="22"/>
    </w:rPr>
  </w:style>
  <w:style w:type="character" w:customStyle="1" w:styleId="460">
    <w:name w:val="Знак Знак46"/>
    <w:locked/>
    <w:rsid w:val="00A078FE"/>
    <w:rPr>
      <w:rFonts w:ascii="Arial" w:hAnsi="Arial" w:cs="Arial"/>
      <w:b/>
      <w:bCs/>
      <w:i/>
      <w:iCs/>
      <w:sz w:val="28"/>
      <w:szCs w:val="28"/>
      <w:lang w:val="ru-RU" w:eastAsia="en-US" w:bidi="ar-SA"/>
    </w:rPr>
  </w:style>
  <w:style w:type="character" w:customStyle="1" w:styleId="56">
    <w:name w:val="Знак5 Знак Знак"/>
    <w:locked/>
    <w:rsid w:val="00A078FE"/>
    <w:rPr>
      <w:sz w:val="16"/>
      <w:szCs w:val="16"/>
      <w:lang w:val="ru-RU" w:eastAsia="ru-RU" w:bidi="ar-SA"/>
    </w:rPr>
  </w:style>
  <w:style w:type="paragraph" w:customStyle="1" w:styleId="affffff3">
    <w:name w:val="заг_пар"/>
    <w:basedOn w:val="32"/>
    <w:next w:val="1a"/>
    <w:rsid w:val="00A078FE"/>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A078FE"/>
    <w:pPr>
      <w:widowControl w:val="0"/>
    </w:pPr>
    <w:rPr>
      <w:rFonts w:ascii="Calibri" w:hAnsi="Calibri"/>
      <w:sz w:val="22"/>
      <w:szCs w:val="22"/>
      <w:lang w:val="en-US" w:eastAsia="en-US"/>
    </w:rPr>
  </w:style>
  <w:style w:type="paragraph" w:customStyle="1" w:styleId="affffff4">
    <w:name w:val="параг_огл"/>
    <w:basedOn w:val="a3"/>
    <w:next w:val="aff0"/>
    <w:rsid w:val="00A078FE"/>
    <w:rPr>
      <w:sz w:val="20"/>
      <w:szCs w:val="20"/>
      <w:lang w:eastAsia="en-US"/>
    </w:rPr>
  </w:style>
  <w:style w:type="paragraph" w:customStyle="1" w:styleId="411">
    <w:name w:val="Заголовок 41"/>
    <w:basedOn w:val="1a"/>
    <w:next w:val="1a"/>
    <w:rsid w:val="00A078FE"/>
    <w:pPr>
      <w:keepNext/>
      <w:widowControl/>
      <w:ind w:firstLine="0"/>
      <w:jc w:val="left"/>
    </w:pPr>
    <w:rPr>
      <w:rFonts w:ascii="Times New Roman" w:hAnsi="Times New Roman"/>
      <w:snapToGrid/>
      <w:sz w:val="24"/>
    </w:rPr>
  </w:style>
  <w:style w:type="paragraph" w:customStyle="1" w:styleId="Style17">
    <w:name w:val="Style17"/>
    <w:basedOn w:val="a3"/>
    <w:rsid w:val="00A078FE"/>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A078FE"/>
    <w:pPr>
      <w:keepNext/>
      <w:widowControl w:val="0"/>
      <w:jc w:val="center"/>
    </w:pPr>
    <w:rPr>
      <w:rFonts w:eastAsia="Calibri"/>
      <w:b/>
      <w:sz w:val="26"/>
      <w:szCs w:val="20"/>
    </w:rPr>
  </w:style>
  <w:style w:type="paragraph" w:customStyle="1" w:styleId="2f7">
    <w:name w:val="Обычный2"/>
    <w:basedOn w:val="a3"/>
    <w:rsid w:val="00A078FE"/>
    <w:pPr>
      <w:spacing w:before="100" w:beforeAutospacing="1" w:after="100" w:afterAutospacing="1"/>
    </w:pPr>
    <w:rPr>
      <w:rFonts w:eastAsia="Calibri"/>
    </w:rPr>
  </w:style>
  <w:style w:type="paragraph" w:customStyle="1" w:styleId="217">
    <w:name w:val="Основной текст 21"/>
    <w:basedOn w:val="a3"/>
    <w:rsid w:val="00A078FE"/>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A078FE"/>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A078FE"/>
    <w:pPr>
      <w:widowControl/>
      <w:spacing w:before="0" w:after="0"/>
    </w:pPr>
    <w:rPr>
      <w:rFonts w:ascii="Courier New" w:eastAsia="Calibri" w:hAnsi="Courier New"/>
      <w:sz w:val="20"/>
    </w:rPr>
  </w:style>
  <w:style w:type="paragraph" w:customStyle="1" w:styleId="412">
    <w:name w:val="Заголовок 41"/>
    <w:basedOn w:val="1ff"/>
    <w:next w:val="1ff"/>
    <w:rsid w:val="00A078FE"/>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A078FE"/>
    <w:pPr>
      <w:spacing w:after="160" w:line="240" w:lineRule="exact"/>
    </w:pPr>
    <w:rPr>
      <w:rFonts w:ascii="Verdana" w:eastAsia="Calibri" w:hAnsi="Verdana"/>
      <w:lang w:val="en-US" w:eastAsia="en-US"/>
    </w:rPr>
  </w:style>
  <w:style w:type="paragraph" w:customStyle="1" w:styleId="affffff5">
    <w:name w:val="Мой стиль"/>
    <w:basedOn w:val="a3"/>
    <w:rsid w:val="00A078FE"/>
    <w:pPr>
      <w:ind w:left="284" w:right="567"/>
      <w:jc w:val="center"/>
    </w:pPr>
    <w:rPr>
      <w:rFonts w:ascii="Calibri" w:hAnsi="Calibri" w:cs="Calibri"/>
      <w:b/>
      <w:bCs/>
      <w:sz w:val="28"/>
      <w:szCs w:val="28"/>
    </w:rPr>
  </w:style>
  <w:style w:type="paragraph" w:customStyle="1" w:styleId="base">
    <w:name w:val="base"/>
    <w:basedOn w:val="a3"/>
    <w:rsid w:val="00A078FE"/>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A078FE"/>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A078FE"/>
    <w:rPr>
      <w:sz w:val="16"/>
      <w:szCs w:val="16"/>
      <w:lang w:bidi="ar-SA"/>
    </w:rPr>
  </w:style>
  <w:style w:type="character" w:customStyle="1" w:styleId="1fff8">
    <w:name w:val="Знак1 Знак Знак"/>
    <w:rsid w:val="00A078FE"/>
    <w:rPr>
      <w:sz w:val="24"/>
      <w:szCs w:val="24"/>
      <w:lang w:val="ru-RU" w:eastAsia="ru-RU" w:bidi="ar-SA"/>
    </w:rPr>
  </w:style>
  <w:style w:type="character" w:customStyle="1" w:styleId="1fff9">
    <w:name w:val="Знак Знак Знак1"/>
    <w:locked/>
    <w:rsid w:val="00A078FE"/>
    <w:rPr>
      <w:b/>
      <w:caps/>
      <w:sz w:val="24"/>
      <w:szCs w:val="24"/>
      <w:lang w:val="ru-RU" w:eastAsia="ru-RU" w:bidi="ar-SA"/>
    </w:rPr>
  </w:style>
  <w:style w:type="character" w:customStyle="1" w:styleId="sem">
    <w:name w:val="sem"/>
    <w:rsid w:val="00A078FE"/>
  </w:style>
  <w:style w:type="paragraph" w:customStyle="1" w:styleId="1">
    <w:name w:val="1"/>
    <w:basedOn w:val="a3"/>
    <w:rsid w:val="00A078FE"/>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A078FE"/>
    <w:rPr>
      <w:rFonts w:ascii="Times New Roman" w:hAnsi="Times New Roman"/>
      <w:i w:val="0"/>
      <w:iCs w:val="0"/>
      <w:sz w:val="24"/>
      <w:lang w:eastAsia="ru-RU"/>
    </w:rPr>
  </w:style>
  <w:style w:type="paragraph" w:customStyle="1" w:styleId="main">
    <w:name w:val="main"/>
    <w:basedOn w:val="a3"/>
    <w:rsid w:val="00A078FE"/>
    <w:pPr>
      <w:ind w:firstLine="400"/>
      <w:jc w:val="both"/>
      <w:textAlignment w:val="center"/>
    </w:pPr>
    <w:rPr>
      <w:sz w:val="27"/>
      <w:szCs w:val="27"/>
    </w:rPr>
  </w:style>
  <w:style w:type="character" w:customStyle="1" w:styleId="affffff6">
    <w:name w:val="кадр"/>
    <w:rsid w:val="00A078FE"/>
  </w:style>
  <w:style w:type="character" w:customStyle="1" w:styleId="-">
    <w:name w:val="опред-е"/>
    <w:rsid w:val="00A078FE"/>
  </w:style>
  <w:style w:type="paragraph" w:customStyle="1" w:styleId="218">
    <w:name w:val="Основной текст с отступом 21"/>
    <w:basedOn w:val="a3"/>
    <w:rsid w:val="00A078FE"/>
    <w:pPr>
      <w:keepNext/>
      <w:ind w:right="-2" w:firstLine="709"/>
      <w:jc w:val="both"/>
    </w:pPr>
    <w:rPr>
      <w:sz w:val="28"/>
      <w:szCs w:val="20"/>
    </w:rPr>
  </w:style>
  <w:style w:type="character" w:customStyle="1" w:styleId="searchmatch">
    <w:name w:val="searchmatch"/>
    <w:rsid w:val="00A078FE"/>
  </w:style>
  <w:style w:type="character" w:customStyle="1" w:styleId="FontStyle160">
    <w:name w:val="Font Style16"/>
    <w:rsid w:val="00A078FE"/>
    <w:rPr>
      <w:rFonts w:ascii="Times New Roman" w:hAnsi="Times New Roman" w:cs="Times New Roman"/>
      <w:sz w:val="26"/>
      <w:szCs w:val="26"/>
    </w:rPr>
  </w:style>
  <w:style w:type="paragraph" w:customStyle="1" w:styleId="1KGK9">
    <w:name w:val="1KG=K9"/>
    <w:rsid w:val="00A078F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A078FE"/>
    <w:rPr>
      <w:rFonts w:ascii="Times New Roman" w:hAnsi="Times New Roman" w:cs="Times New Roman"/>
      <w:i/>
      <w:iCs/>
      <w:sz w:val="24"/>
      <w:szCs w:val="24"/>
    </w:rPr>
  </w:style>
  <w:style w:type="character" w:customStyle="1" w:styleId="1fffa">
    <w:name w:val="Основной шрифт абзаца1"/>
    <w:rsid w:val="00A078FE"/>
  </w:style>
  <w:style w:type="character" w:customStyle="1" w:styleId="affffff7">
    <w:name w:val="Символ сноски"/>
    <w:rsid w:val="00A078FE"/>
  </w:style>
  <w:style w:type="character" w:customStyle="1" w:styleId="mnemo">
    <w:name w:val="mnemo"/>
    <w:rsid w:val="00A078FE"/>
  </w:style>
  <w:style w:type="character" w:customStyle="1" w:styleId="texhtml">
    <w:name w:val="texhtml"/>
    <w:rsid w:val="00A078FE"/>
  </w:style>
  <w:style w:type="paragraph" w:customStyle="1" w:styleId="1fffb">
    <w:name w:val="Название1"/>
    <w:basedOn w:val="a3"/>
    <w:rsid w:val="00A078FE"/>
    <w:pPr>
      <w:suppressLineNumbers/>
      <w:suppressAutoHyphens/>
      <w:spacing w:before="120" w:after="120"/>
    </w:pPr>
    <w:rPr>
      <w:rFonts w:cs="Mangal"/>
      <w:i/>
      <w:iCs/>
      <w:lang w:eastAsia="ar-SA"/>
    </w:rPr>
  </w:style>
  <w:style w:type="paragraph" w:customStyle="1" w:styleId="1fffc">
    <w:name w:val="Указатель1"/>
    <w:basedOn w:val="a3"/>
    <w:rsid w:val="00A078FE"/>
    <w:pPr>
      <w:suppressLineNumbers/>
      <w:suppressAutoHyphens/>
    </w:pPr>
    <w:rPr>
      <w:rFonts w:cs="Mangal"/>
      <w:lang w:eastAsia="ar-SA"/>
    </w:rPr>
  </w:style>
  <w:style w:type="character" w:customStyle="1" w:styleId="butback">
    <w:name w:val="butback"/>
    <w:rsid w:val="00A078FE"/>
  </w:style>
  <w:style w:type="paragraph" w:customStyle="1" w:styleId="Style26">
    <w:name w:val="Style26"/>
    <w:basedOn w:val="a3"/>
    <w:rsid w:val="00A078FE"/>
    <w:pPr>
      <w:widowControl w:val="0"/>
      <w:autoSpaceDE w:val="0"/>
      <w:autoSpaceDN w:val="0"/>
      <w:adjustRightInd w:val="0"/>
      <w:spacing w:line="485" w:lineRule="exact"/>
      <w:ind w:firstLine="902"/>
      <w:jc w:val="both"/>
    </w:pPr>
  </w:style>
  <w:style w:type="paragraph" w:customStyle="1" w:styleId="Style7">
    <w:name w:val="Style7"/>
    <w:basedOn w:val="a3"/>
    <w:rsid w:val="00A078FE"/>
    <w:pPr>
      <w:widowControl w:val="0"/>
      <w:autoSpaceDE w:val="0"/>
      <w:autoSpaceDN w:val="0"/>
      <w:adjustRightInd w:val="0"/>
    </w:pPr>
  </w:style>
  <w:style w:type="paragraph" w:customStyle="1" w:styleId="Style32">
    <w:name w:val="Style32"/>
    <w:basedOn w:val="a3"/>
    <w:rsid w:val="00A078FE"/>
    <w:pPr>
      <w:widowControl w:val="0"/>
      <w:autoSpaceDE w:val="0"/>
      <w:autoSpaceDN w:val="0"/>
      <w:adjustRightInd w:val="0"/>
    </w:pPr>
  </w:style>
  <w:style w:type="paragraph" w:customStyle="1" w:styleId="Style34">
    <w:name w:val="Style34"/>
    <w:basedOn w:val="a3"/>
    <w:rsid w:val="00A078FE"/>
    <w:pPr>
      <w:widowControl w:val="0"/>
      <w:autoSpaceDE w:val="0"/>
      <w:autoSpaceDN w:val="0"/>
      <w:adjustRightInd w:val="0"/>
      <w:spacing w:line="485" w:lineRule="exact"/>
      <w:ind w:firstLine="691"/>
    </w:pPr>
  </w:style>
  <w:style w:type="paragraph" w:customStyle="1" w:styleId="Style4">
    <w:name w:val="Style4"/>
    <w:basedOn w:val="a3"/>
    <w:rsid w:val="00A078FE"/>
    <w:pPr>
      <w:widowControl w:val="0"/>
      <w:autoSpaceDE w:val="0"/>
      <w:autoSpaceDN w:val="0"/>
      <w:adjustRightInd w:val="0"/>
      <w:spacing w:line="499" w:lineRule="exact"/>
      <w:ind w:firstLine="667"/>
      <w:jc w:val="both"/>
    </w:pPr>
  </w:style>
  <w:style w:type="paragraph" w:customStyle="1" w:styleId="Style40">
    <w:name w:val="Style40"/>
    <w:basedOn w:val="a3"/>
    <w:rsid w:val="00A078FE"/>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A078FE"/>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A078FE"/>
    <w:pPr>
      <w:widowControl w:val="0"/>
      <w:autoSpaceDE w:val="0"/>
      <w:autoSpaceDN w:val="0"/>
      <w:adjustRightInd w:val="0"/>
      <w:spacing w:line="446" w:lineRule="exact"/>
    </w:pPr>
  </w:style>
  <w:style w:type="paragraph" w:customStyle="1" w:styleId="Style20">
    <w:name w:val="Style20"/>
    <w:basedOn w:val="a3"/>
    <w:rsid w:val="00A078FE"/>
    <w:pPr>
      <w:widowControl w:val="0"/>
      <w:autoSpaceDE w:val="0"/>
      <w:autoSpaceDN w:val="0"/>
      <w:adjustRightInd w:val="0"/>
      <w:spacing w:line="485" w:lineRule="exact"/>
      <w:ind w:firstLine="854"/>
      <w:jc w:val="both"/>
    </w:pPr>
  </w:style>
  <w:style w:type="paragraph" w:customStyle="1" w:styleId="Style13">
    <w:name w:val="Style13"/>
    <w:basedOn w:val="a3"/>
    <w:rsid w:val="00A078FE"/>
    <w:pPr>
      <w:widowControl w:val="0"/>
      <w:autoSpaceDE w:val="0"/>
      <w:autoSpaceDN w:val="0"/>
      <w:adjustRightInd w:val="0"/>
      <w:spacing w:line="486" w:lineRule="exact"/>
      <w:ind w:firstLine="710"/>
      <w:jc w:val="both"/>
    </w:pPr>
  </w:style>
  <w:style w:type="paragraph" w:customStyle="1" w:styleId="urllink">
    <w:name w:val="urllink"/>
    <w:basedOn w:val="a3"/>
    <w:rsid w:val="00A078FE"/>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A078FE"/>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A078FE"/>
    <w:pPr>
      <w:tabs>
        <w:tab w:val="left" w:pos="454"/>
      </w:tabs>
      <w:ind w:left="454" w:hanging="454"/>
      <w:jc w:val="both"/>
    </w:pPr>
    <w:rPr>
      <w:b/>
    </w:rPr>
  </w:style>
  <w:style w:type="paragraph" w:customStyle="1" w:styleId="10pt">
    <w:name w:val="Стиль Основной текст с отступом + 10 pt по ширине"/>
    <w:basedOn w:val="aff9"/>
    <w:rsid w:val="00A078FE"/>
    <w:pPr>
      <w:spacing w:after="0"/>
      <w:ind w:left="0" w:firstLine="454"/>
      <w:jc w:val="both"/>
    </w:pPr>
    <w:rPr>
      <w:sz w:val="20"/>
      <w:szCs w:val="20"/>
    </w:rPr>
  </w:style>
  <w:style w:type="paragraph" w:customStyle="1" w:styleId="ConsPlusDocList">
    <w:name w:val="ConsPlusDocList"/>
    <w:rsid w:val="00A078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A078FE"/>
  </w:style>
  <w:style w:type="paragraph" w:customStyle="1" w:styleId="affffff8">
    <w:name w:val="Стиль"/>
    <w:link w:val="3f1"/>
    <w:rsid w:val="00A078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A078FE"/>
    <w:rPr>
      <w:rFonts w:ascii="Times New Roman" w:eastAsia="Times New Roman" w:hAnsi="Times New Roman" w:cs="Times New Roman"/>
      <w:sz w:val="24"/>
      <w:szCs w:val="24"/>
      <w:lang w:eastAsia="ru-RU"/>
    </w:rPr>
  </w:style>
  <w:style w:type="paragraph" w:customStyle="1" w:styleId="affffff9">
    <w:name w:val="Литература"/>
    <w:basedOn w:val="a3"/>
    <w:rsid w:val="00A078FE"/>
    <w:pPr>
      <w:keepNext/>
      <w:jc w:val="center"/>
    </w:pPr>
    <w:rPr>
      <w:b/>
    </w:rPr>
  </w:style>
  <w:style w:type="paragraph" w:customStyle="1" w:styleId="affffffa">
    <w:name w:val="Знак Знак Знак Знак Знак Знак Знак"/>
    <w:basedOn w:val="a3"/>
    <w:rsid w:val="00A078FE"/>
    <w:pPr>
      <w:spacing w:after="160" w:line="240" w:lineRule="exact"/>
    </w:pPr>
    <w:rPr>
      <w:rFonts w:ascii="Verdana" w:hAnsi="Verdana"/>
      <w:sz w:val="20"/>
      <w:szCs w:val="20"/>
      <w:lang w:val="en-US" w:eastAsia="en-US"/>
    </w:rPr>
  </w:style>
  <w:style w:type="character" w:customStyle="1" w:styleId="highlighthighlightactive">
    <w:name w:val="highlight highlight_active"/>
    <w:rsid w:val="00A078FE"/>
  </w:style>
  <w:style w:type="paragraph" w:customStyle="1" w:styleId="osntext">
    <w:name w:val="osn_text"/>
    <w:basedOn w:val="a3"/>
    <w:rsid w:val="00A078FE"/>
    <w:pPr>
      <w:widowControl w:val="0"/>
      <w:ind w:firstLine="567"/>
      <w:jc w:val="both"/>
    </w:pPr>
    <w:rPr>
      <w:sz w:val="20"/>
      <w:szCs w:val="20"/>
    </w:rPr>
  </w:style>
  <w:style w:type="paragraph" w:customStyle="1" w:styleId="copyrights">
    <w:name w:val="copyrights"/>
    <w:basedOn w:val="a3"/>
    <w:rsid w:val="00A078FE"/>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A078FE"/>
    <w:pPr>
      <w:widowControl w:val="0"/>
      <w:autoSpaceDE w:val="0"/>
      <w:autoSpaceDN w:val="0"/>
      <w:adjustRightInd w:val="0"/>
    </w:pPr>
  </w:style>
  <w:style w:type="paragraph" w:customStyle="1" w:styleId="Style30">
    <w:name w:val="Style30"/>
    <w:basedOn w:val="a3"/>
    <w:rsid w:val="00A078FE"/>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A078FE"/>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A078FE"/>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A078FE"/>
    <w:pPr>
      <w:numPr>
        <w:ilvl w:val="1"/>
      </w:numPr>
      <w:tabs>
        <w:tab w:val="left" w:pos="792"/>
      </w:tabs>
    </w:pPr>
    <w:rPr>
      <w:i w:val="0"/>
      <w:iCs w:val="0"/>
      <w:kern w:val="32"/>
      <w:sz w:val="24"/>
      <w:szCs w:val="32"/>
      <w:lang w:eastAsia="ru-RU"/>
    </w:rPr>
  </w:style>
  <w:style w:type="character" w:styleId="affffffb">
    <w:name w:val="Subtle Emphasis"/>
    <w:qFormat/>
    <w:rsid w:val="00A078FE"/>
    <w:rPr>
      <w:i/>
      <w:iCs/>
      <w:color w:val="808080"/>
    </w:rPr>
  </w:style>
  <w:style w:type="character" w:styleId="affffffc">
    <w:name w:val="Placeholder Text"/>
    <w:semiHidden/>
    <w:rsid w:val="00A078FE"/>
    <w:rPr>
      <w:color w:val="808080"/>
    </w:rPr>
  </w:style>
  <w:style w:type="character" w:customStyle="1" w:styleId="textcopy">
    <w:name w:val="textcopy"/>
    <w:rsid w:val="00A078FE"/>
  </w:style>
  <w:style w:type="character" w:customStyle="1" w:styleId="affffffd">
    <w:name w:val="Выделенный"/>
    <w:rsid w:val="00A078FE"/>
    <w:rPr>
      <w:b/>
      <w:lang w:val="ru-RU" w:eastAsia="ru-RU"/>
    </w:rPr>
  </w:style>
  <w:style w:type="character" w:customStyle="1" w:styleId="ft224">
    <w:name w:val="ft224"/>
    <w:rsid w:val="00A078FE"/>
  </w:style>
  <w:style w:type="paragraph" w:customStyle="1" w:styleId="1ffff">
    <w:name w:val="стиль1"/>
    <w:basedOn w:val="a3"/>
    <w:rsid w:val="00A078FE"/>
    <w:pPr>
      <w:spacing w:before="100" w:beforeAutospacing="1" w:after="100" w:afterAutospacing="1"/>
    </w:pPr>
  </w:style>
  <w:style w:type="character" w:customStyle="1" w:styleId="PlainTextChar">
    <w:name w:val="Plain Text Char"/>
    <w:aliases w:val="Heading 12 Char,Знак8 Char"/>
    <w:semiHidden/>
    <w:locked/>
    <w:rsid w:val="00A078FE"/>
    <w:rPr>
      <w:rFonts w:ascii="Courier New" w:hAnsi="Courier New"/>
      <w:lang w:val="ru-RU" w:eastAsia="ru-RU" w:bidi="ar-SA"/>
    </w:rPr>
  </w:style>
  <w:style w:type="paragraph" w:customStyle="1" w:styleId="Times">
    <w:name w:val="Times"/>
    <w:basedOn w:val="TableParagraph"/>
    <w:rsid w:val="00A078FE"/>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A078FE"/>
  </w:style>
  <w:style w:type="paragraph" w:customStyle="1" w:styleId="2f9">
    <w:name w:val="Основной текст2"/>
    <w:basedOn w:val="a3"/>
    <w:rsid w:val="00A078FE"/>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A078FE"/>
    <w:rPr>
      <w:rFonts w:cs="Times New Roman"/>
      <w:color w:val="666666"/>
    </w:rPr>
  </w:style>
  <w:style w:type="paragraph" w:customStyle="1" w:styleId="12pt025">
    <w:name w:val="Стиль 12 pt полужирный Черный уплотненный на  025 пт"/>
    <w:basedOn w:val="11"/>
    <w:rsid w:val="00A078FE"/>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A078FE"/>
    <w:pPr>
      <w:numPr>
        <w:numId w:val="13"/>
      </w:numPr>
      <w:tabs>
        <w:tab w:val="left" w:pos="0"/>
      </w:tabs>
      <w:jc w:val="both"/>
    </w:pPr>
    <w:rPr>
      <w:b/>
    </w:rPr>
  </w:style>
  <w:style w:type="character" w:customStyle="1" w:styleId="FontStyle111">
    <w:name w:val="Font Style111"/>
    <w:rsid w:val="00A078FE"/>
    <w:rPr>
      <w:rFonts w:ascii="Century Schoolbook" w:hAnsi="Century Schoolbook" w:cs="Century Schoolbook" w:hint="default"/>
      <w:sz w:val="18"/>
      <w:szCs w:val="18"/>
    </w:rPr>
  </w:style>
  <w:style w:type="character" w:customStyle="1" w:styleId="FontStyle136">
    <w:name w:val="Font Style136"/>
    <w:rsid w:val="00A078FE"/>
    <w:rPr>
      <w:rFonts w:ascii="Century Schoolbook" w:hAnsi="Century Schoolbook" w:cs="Century Schoolbook"/>
      <w:b/>
      <w:bCs/>
      <w:sz w:val="18"/>
      <w:szCs w:val="18"/>
    </w:rPr>
  </w:style>
  <w:style w:type="paragraph" w:customStyle="1" w:styleId="Style67">
    <w:name w:val="Style67"/>
    <w:basedOn w:val="a3"/>
    <w:rsid w:val="00A078FE"/>
    <w:pPr>
      <w:widowControl w:val="0"/>
      <w:autoSpaceDE w:val="0"/>
      <w:autoSpaceDN w:val="0"/>
      <w:adjustRightInd w:val="0"/>
    </w:pPr>
    <w:rPr>
      <w:rFonts w:ascii="Arial Black" w:hAnsi="Arial Black"/>
    </w:rPr>
  </w:style>
  <w:style w:type="character" w:customStyle="1" w:styleId="r">
    <w:name w:val="r"/>
    <w:rsid w:val="00A078FE"/>
  </w:style>
  <w:style w:type="character" w:customStyle="1" w:styleId="rl">
    <w:name w:val="rl"/>
    <w:rsid w:val="00A078FE"/>
  </w:style>
  <w:style w:type="character" w:customStyle="1" w:styleId="ep">
    <w:name w:val="ep"/>
    <w:rsid w:val="00A078FE"/>
  </w:style>
  <w:style w:type="character" w:customStyle="1" w:styleId="f">
    <w:name w:val="f"/>
    <w:rsid w:val="00A078FE"/>
  </w:style>
  <w:style w:type="paragraph" w:customStyle="1" w:styleId="affffffe">
    <w:name w:val="Диссер"/>
    <w:basedOn w:val="a3"/>
    <w:rsid w:val="00A078FE"/>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A078FE"/>
    <w:rPr>
      <w:sz w:val="24"/>
      <w:szCs w:val="24"/>
      <w:lang w:val="ru-RU" w:eastAsia="ru-RU" w:bidi="ar-SA"/>
    </w:rPr>
  </w:style>
  <w:style w:type="character" w:customStyle="1" w:styleId="430">
    <w:name w:val="Знак Знак43"/>
    <w:locked/>
    <w:rsid w:val="00A078FE"/>
    <w:rPr>
      <w:color w:val="000000"/>
      <w:sz w:val="28"/>
      <w:szCs w:val="24"/>
      <w:lang w:eastAsia="ru-RU"/>
    </w:rPr>
  </w:style>
  <w:style w:type="paragraph" w:customStyle="1" w:styleId="afffffff">
    <w:name w:val="Знак Знак Знак Знак Знак 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A078FE"/>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A078FE"/>
    <w:rPr>
      <w:sz w:val="24"/>
      <w:szCs w:val="24"/>
      <w:lang w:val="ru-RU" w:eastAsia="ru-RU" w:bidi="ar-SA"/>
    </w:rPr>
  </w:style>
  <w:style w:type="paragraph" w:customStyle="1" w:styleId="a1">
    <w:name w:val="мой"/>
    <w:basedOn w:val="a3"/>
    <w:rsid w:val="00A078FE"/>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A078FE"/>
    <w:pPr>
      <w:widowControl/>
      <w:ind w:firstLine="0"/>
      <w:jc w:val="left"/>
    </w:pPr>
    <w:rPr>
      <w:rFonts w:ascii="Times New Roman" w:hAnsi="Times New Roman"/>
      <w:snapToGrid/>
      <w:sz w:val="24"/>
    </w:rPr>
  </w:style>
  <w:style w:type="paragraph" w:customStyle="1" w:styleId="31">
    <w:name w:val="заголовок 3"/>
    <w:basedOn w:val="a3"/>
    <w:next w:val="a3"/>
    <w:rsid w:val="00A078FE"/>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A078FE"/>
  </w:style>
  <w:style w:type="paragraph" w:customStyle="1" w:styleId="-0">
    <w:name w:val="абзац-Азар"/>
    <w:basedOn w:val="afe"/>
    <w:rsid w:val="00A078FE"/>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A078FE"/>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A078FE"/>
    <w:rPr>
      <w:rFonts w:ascii="Arial" w:hAnsi="Arial"/>
      <w:sz w:val="24"/>
      <w:szCs w:val="24"/>
      <w:lang w:bidi="ar-SA"/>
    </w:rPr>
  </w:style>
  <w:style w:type="paragraph" w:customStyle="1" w:styleId="1ffff1">
    <w:name w:val="Знак Знак Знак Знак Знак Знак1 Знак Знак Знак"/>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A078FE"/>
    <w:pPr>
      <w:spacing w:before="100" w:beforeAutospacing="1" w:after="100" w:afterAutospacing="1"/>
      <w:jc w:val="both"/>
    </w:pPr>
    <w:rPr>
      <w:rFonts w:ascii="Georgia" w:hAnsi="Georgia"/>
      <w:color w:val="555555"/>
    </w:rPr>
  </w:style>
  <w:style w:type="paragraph" w:customStyle="1" w:styleId="bodytxt">
    <w:name w:val="bodytxt"/>
    <w:basedOn w:val="a3"/>
    <w:rsid w:val="00A078FE"/>
    <w:pPr>
      <w:spacing w:before="100" w:beforeAutospacing="1" w:after="100" w:afterAutospacing="1"/>
    </w:pPr>
    <w:rPr>
      <w:rFonts w:ascii="Tahoma" w:hAnsi="Tahoma" w:cs="Tahoma"/>
      <w:color w:val="111111"/>
      <w:sz w:val="33"/>
      <w:szCs w:val="33"/>
    </w:rPr>
  </w:style>
  <w:style w:type="character" w:customStyle="1" w:styleId="afffffff1">
    <w:name w:val="выделение"/>
    <w:rsid w:val="00A078FE"/>
    <w:rPr>
      <w:rFonts w:cs="Times New Roman"/>
    </w:rPr>
  </w:style>
  <w:style w:type="paragraph" w:customStyle="1" w:styleId="a">
    <w:name w:val="нумерованный содержание"/>
    <w:basedOn w:val="a3"/>
    <w:rsid w:val="00A078FE"/>
    <w:pPr>
      <w:numPr>
        <w:numId w:val="16"/>
      </w:numPr>
    </w:pPr>
    <w:rPr>
      <w:rFonts w:eastAsia="Calibri"/>
      <w:szCs w:val="22"/>
      <w:lang w:eastAsia="en-US"/>
    </w:rPr>
  </w:style>
  <w:style w:type="character" w:customStyle="1" w:styleId="440">
    <w:name w:val="Знак Знак44"/>
    <w:locked/>
    <w:rsid w:val="00A078FE"/>
    <w:rPr>
      <w:sz w:val="24"/>
      <w:szCs w:val="24"/>
    </w:rPr>
  </w:style>
  <w:style w:type="character" w:customStyle="1" w:styleId="FontStyle18">
    <w:name w:val="Font Style18"/>
    <w:rsid w:val="00A078FE"/>
    <w:rPr>
      <w:rFonts w:ascii="Times New Roman" w:hAnsi="Times New Roman" w:cs="Times New Roman"/>
      <w:b/>
      <w:bCs/>
      <w:sz w:val="18"/>
      <w:szCs w:val="18"/>
    </w:rPr>
  </w:style>
  <w:style w:type="character" w:customStyle="1" w:styleId="FontStyle19">
    <w:name w:val="Font Style19"/>
    <w:rsid w:val="00A078FE"/>
    <w:rPr>
      <w:rFonts w:ascii="Arial" w:hAnsi="Arial" w:cs="Arial"/>
      <w:sz w:val="16"/>
      <w:szCs w:val="16"/>
    </w:rPr>
  </w:style>
  <w:style w:type="character" w:customStyle="1" w:styleId="FontStyle150">
    <w:name w:val="Font Style15"/>
    <w:rsid w:val="00A078FE"/>
    <w:rPr>
      <w:rFonts w:ascii="Georgia" w:hAnsi="Georgia" w:cs="Georgia"/>
      <w:sz w:val="18"/>
      <w:szCs w:val="18"/>
    </w:rPr>
  </w:style>
  <w:style w:type="character" w:customStyle="1" w:styleId="FontStyle17">
    <w:name w:val="Font Style17"/>
    <w:rsid w:val="00A078FE"/>
    <w:rPr>
      <w:rFonts w:ascii="Times New Roman" w:hAnsi="Times New Roman" w:cs="Times New Roman"/>
      <w:sz w:val="20"/>
      <w:szCs w:val="20"/>
    </w:rPr>
  </w:style>
  <w:style w:type="character" w:customStyle="1" w:styleId="c0">
    <w:name w:val="c0"/>
    <w:rsid w:val="00A078FE"/>
  </w:style>
  <w:style w:type="character" w:customStyle="1" w:styleId="FontStyle48">
    <w:name w:val="Font Style48"/>
    <w:rsid w:val="00A078FE"/>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A078FE"/>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A078FE"/>
    <w:pPr>
      <w:spacing w:before="100" w:beforeAutospacing="1" w:after="100" w:afterAutospacing="1"/>
    </w:pPr>
  </w:style>
  <w:style w:type="character" w:customStyle="1" w:styleId="WW8Num1z0">
    <w:name w:val="WW8Num1z0"/>
    <w:rsid w:val="00A078FE"/>
  </w:style>
  <w:style w:type="character" w:customStyle="1" w:styleId="WW8Num1z1">
    <w:name w:val="WW8Num1z1"/>
    <w:rsid w:val="00A078FE"/>
  </w:style>
  <w:style w:type="character" w:customStyle="1" w:styleId="WW8Num1z2">
    <w:name w:val="WW8Num1z2"/>
    <w:rsid w:val="00A078FE"/>
  </w:style>
  <w:style w:type="character" w:customStyle="1" w:styleId="WW8Num1z3">
    <w:name w:val="WW8Num1z3"/>
    <w:rsid w:val="00A078FE"/>
  </w:style>
  <w:style w:type="character" w:customStyle="1" w:styleId="WW8Num1z4">
    <w:name w:val="WW8Num1z4"/>
    <w:rsid w:val="00A078FE"/>
  </w:style>
  <w:style w:type="character" w:customStyle="1" w:styleId="WW8Num1z5">
    <w:name w:val="WW8Num1z5"/>
    <w:rsid w:val="00A078FE"/>
  </w:style>
  <w:style w:type="character" w:customStyle="1" w:styleId="WW8Num1z6">
    <w:name w:val="WW8Num1z6"/>
    <w:rsid w:val="00A078FE"/>
  </w:style>
  <w:style w:type="character" w:customStyle="1" w:styleId="WW8Num1z7">
    <w:name w:val="WW8Num1z7"/>
    <w:rsid w:val="00A078FE"/>
  </w:style>
  <w:style w:type="character" w:customStyle="1" w:styleId="WW8Num1z8">
    <w:name w:val="WW8Num1z8"/>
    <w:rsid w:val="00A078FE"/>
  </w:style>
  <w:style w:type="character" w:customStyle="1" w:styleId="WW8Num2z0">
    <w:name w:val="WW8Num2z0"/>
    <w:rsid w:val="00A078FE"/>
    <w:rPr>
      <w:rFonts w:ascii="Symbol" w:hAnsi="Symbol" w:cs="Symbol"/>
    </w:rPr>
  </w:style>
  <w:style w:type="character" w:customStyle="1" w:styleId="WW8Num2z1">
    <w:name w:val="WW8Num2z1"/>
    <w:rsid w:val="00A078FE"/>
    <w:rPr>
      <w:rFonts w:ascii="Courier New" w:hAnsi="Courier New" w:cs="Courier New"/>
    </w:rPr>
  </w:style>
  <w:style w:type="character" w:customStyle="1" w:styleId="WW8Num2z2">
    <w:name w:val="WW8Num2z2"/>
    <w:rsid w:val="00A078FE"/>
    <w:rPr>
      <w:rFonts w:ascii="Wingdings" w:hAnsi="Wingdings" w:cs="Wingdings"/>
    </w:rPr>
  </w:style>
  <w:style w:type="character" w:customStyle="1" w:styleId="WW8Num3z0">
    <w:name w:val="WW8Num3z0"/>
    <w:rsid w:val="00A078FE"/>
    <w:rPr>
      <w:rFonts w:ascii="Symbol" w:hAnsi="Symbol" w:cs="Symbol"/>
      <w:color w:val="auto"/>
    </w:rPr>
  </w:style>
  <w:style w:type="character" w:customStyle="1" w:styleId="WW8Num3z2">
    <w:name w:val="WW8Num3z2"/>
    <w:rsid w:val="00A078FE"/>
    <w:rPr>
      <w:rFonts w:ascii="Wingdings" w:hAnsi="Wingdings" w:cs="Wingdings"/>
    </w:rPr>
  </w:style>
  <w:style w:type="character" w:customStyle="1" w:styleId="WW8Num3z3">
    <w:name w:val="WW8Num3z3"/>
    <w:rsid w:val="00A078FE"/>
    <w:rPr>
      <w:rFonts w:ascii="Symbol" w:hAnsi="Symbol" w:cs="Symbol"/>
    </w:rPr>
  </w:style>
  <w:style w:type="character" w:customStyle="1" w:styleId="WW8Num4z2">
    <w:name w:val="WW8Num4z2"/>
    <w:rsid w:val="00A078FE"/>
  </w:style>
  <w:style w:type="character" w:customStyle="1" w:styleId="WW8Num4z4">
    <w:name w:val="WW8Num4z4"/>
    <w:rsid w:val="00A078FE"/>
  </w:style>
  <w:style w:type="character" w:customStyle="1" w:styleId="WW8Num4z5">
    <w:name w:val="WW8Num4z5"/>
    <w:rsid w:val="00A078FE"/>
  </w:style>
  <w:style w:type="character" w:customStyle="1" w:styleId="WW8Num4z6">
    <w:name w:val="WW8Num4z6"/>
    <w:rsid w:val="00A078FE"/>
  </w:style>
  <w:style w:type="character" w:customStyle="1" w:styleId="WW8Num4z7">
    <w:name w:val="WW8Num4z7"/>
    <w:rsid w:val="00A078FE"/>
  </w:style>
  <w:style w:type="character" w:customStyle="1" w:styleId="WW8Num4z8">
    <w:name w:val="WW8Num4z8"/>
    <w:rsid w:val="00A078FE"/>
  </w:style>
  <w:style w:type="character" w:customStyle="1" w:styleId="WW8Num5z0">
    <w:name w:val="WW8Num5z0"/>
    <w:rsid w:val="00A078FE"/>
  </w:style>
  <w:style w:type="character" w:customStyle="1" w:styleId="WW8Num5z1">
    <w:name w:val="WW8Num5z1"/>
    <w:rsid w:val="00A078FE"/>
  </w:style>
  <w:style w:type="character" w:customStyle="1" w:styleId="WW8Num5z2">
    <w:name w:val="WW8Num5z2"/>
    <w:rsid w:val="00A078FE"/>
  </w:style>
  <w:style w:type="character" w:customStyle="1" w:styleId="WW8Num5z3">
    <w:name w:val="WW8Num5z3"/>
    <w:rsid w:val="00A078FE"/>
  </w:style>
  <w:style w:type="character" w:customStyle="1" w:styleId="WW8Num5z4">
    <w:name w:val="WW8Num5z4"/>
    <w:rsid w:val="00A078FE"/>
  </w:style>
  <w:style w:type="character" w:customStyle="1" w:styleId="WW8Num5z5">
    <w:name w:val="WW8Num5z5"/>
    <w:rsid w:val="00A078FE"/>
  </w:style>
  <w:style w:type="character" w:customStyle="1" w:styleId="WW8Num5z6">
    <w:name w:val="WW8Num5z6"/>
    <w:rsid w:val="00A078FE"/>
  </w:style>
  <w:style w:type="character" w:customStyle="1" w:styleId="WW8Num5z7">
    <w:name w:val="WW8Num5z7"/>
    <w:rsid w:val="00A078FE"/>
  </w:style>
  <w:style w:type="character" w:customStyle="1" w:styleId="WW8Num5z8">
    <w:name w:val="WW8Num5z8"/>
    <w:rsid w:val="00A078FE"/>
  </w:style>
  <w:style w:type="character" w:customStyle="1" w:styleId="WW8Num6z0">
    <w:name w:val="WW8Num6z0"/>
    <w:rsid w:val="00A078FE"/>
  </w:style>
  <w:style w:type="character" w:customStyle="1" w:styleId="WW8Num6z2">
    <w:name w:val="WW8Num6z2"/>
    <w:rsid w:val="00A078FE"/>
  </w:style>
  <w:style w:type="character" w:customStyle="1" w:styleId="WW8Num6z3">
    <w:name w:val="WW8Num6z3"/>
    <w:rsid w:val="00A078FE"/>
  </w:style>
  <w:style w:type="character" w:customStyle="1" w:styleId="WW8Num6z4">
    <w:name w:val="WW8Num6z4"/>
    <w:rsid w:val="00A078FE"/>
  </w:style>
  <w:style w:type="character" w:customStyle="1" w:styleId="WW8Num6z5">
    <w:name w:val="WW8Num6z5"/>
    <w:rsid w:val="00A078FE"/>
  </w:style>
  <w:style w:type="character" w:customStyle="1" w:styleId="WW8Num6z6">
    <w:name w:val="WW8Num6z6"/>
    <w:rsid w:val="00A078FE"/>
  </w:style>
  <w:style w:type="character" w:customStyle="1" w:styleId="WW8Num6z7">
    <w:name w:val="WW8Num6z7"/>
    <w:rsid w:val="00A078FE"/>
  </w:style>
  <w:style w:type="character" w:customStyle="1" w:styleId="WW8Num6z8">
    <w:name w:val="WW8Num6z8"/>
    <w:rsid w:val="00A078FE"/>
  </w:style>
  <w:style w:type="character" w:customStyle="1" w:styleId="WW8Num7z0">
    <w:name w:val="WW8Num7z0"/>
    <w:rsid w:val="00A078FE"/>
    <w:rPr>
      <w:rFonts w:ascii="Symbol" w:hAnsi="Symbol" w:cs="Symbol"/>
    </w:rPr>
  </w:style>
  <w:style w:type="character" w:customStyle="1" w:styleId="WW8Num7z2">
    <w:name w:val="WW8Num7z2"/>
    <w:rsid w:val="00A078FE"/>
  </w:style>
  <w:style w:type="character" w:customStyle="1" w:styleId="WW8Num7z3">
    <w:name w:val="WW8Num7z3"/>
    <w:rsid w:val="00A078FE"/>
  </w:style>
  <w:style w:type="character" w:customStyle="1" w:styleId="WW8Num7z4">
    <w:name w:val="WW8Num7z4"/>
    <w:rsid w:val="00A078FE"/>
  </w:style>
  <w:style w:type="character" w:customStyle="1" w:styleId="WW8Num7z5">
    <w:name w:val="WW8Num7z5"/>
    <w:rsid w:val="00A078FE"/>
  </w:style>
  <w:style w:type="character" w:customStyle="1" w:styleId="WW8Num7z6">
    <w:name w:val="WW8Num7z6"/>
    <w:rsid w:val="00A078FE"/>
  </w:style>
  <w:style w:type="character" w:customStyle="1" w:styleId="WW8Num7z7">
    <w:name w:val="WW8Num7z7"/>
    <w:rsid w:val="00A078FE"/>
  </w:style>
  <w:style w:type="character" w:customStyle="1" w:styleId="WW8Num7z8">
    <w:name w:val="WW8Num7z8"/>
    <w:rsid w:val="00A078FE"/>
  </w:style>
  <w:style w:type="character" w:customStyle="1" w:styleId="WW8Num8z1">
    <w:name w:val="WW8Num8z1"/>
    <w:rsid w:val="00A078FE"/>
  </w:style>
  <w:style w:type="character" w:customStyle="1" w:styleId="WW8Num8z2">
    <w:name w:val="WW8Num8z2"/>
    <w:rsid w:val="00A078FE"/>
  </w:style>
  <w:style w:type="character" w:customStyle="1" w:styleId="WW8Num8z3">
    <w:name w:val="WW8Num8z3"/>
    <w:rsid w:val="00A078FE"/>
  </w:style>
  <w:style w:type="character" w:customStyle="1" w:styleId="WW8Num8z4">
    <w:name w:val="WW8Num8z4"/>
    <w:rsid w:val="00A078FE"/>
  </w:style>
  <w:style w:type="character" w:customStyle="1" w:styleId="WW8Num8z5">
    <w:name w:val="WW8Num8z5"/>
    <w:rsid w:val="00A078FE"/>
  </w:style>
  <w:style w:type="character" w:customStyle="1" w:styleId="WW8Num8z6">
    <w:name w:val="WW8Num8z6"/>
    <w:rsid w:val="00A078FE"/>
  </w:style>
  <w:style w:type="character" w:customStyle="1" w:styleId="WW8Num8z7">
    <w:name w:val="WW8Num8z7"/>
    <w:rsid w:val="00A078FE"/>
  </w:style>
  <w:style w:type="character" w:customStyle="1" w:styleId="WW8Num8z8">
    <w:name w:val="WW8Num8z8"/>
    <w:rsid w:val="00A078FE"/>
  </w:style>
  <w:style w:type="character" w:customStyle="1" w:styleId="WW8Num9z0">
    <w:name w:val="WW8Num9z0"/>
    <w:rsid w:val="00A078FE"/>
  </w:style>
  <w:style w:type="character" w:customStyle="1" w:styleId="WW8Num9z1">
    <w:name w:val="WW8Num9z1"/>
    <w:rsid w:val="00A078FE"/>
  </w:style>
  <w:style w:type="character" w:customStyle="1" w:styleId="WW8Num9z2">
    <w:name w:val="WW8Num9z2"/>
    <w:rsid w:val="00A078FE"/>
  </w:style>
  <w:style w:type="character" w:customStyle="1" w:styleId="WW8Num9z3">
    <w:name w:val="WW8Num9z3"/>
    <w:rsid w:val="00A078FE"/>
  </w:style>
  <w:style w:type="character" w:customStyle="1" w:styleId="WW8Num9z4">
    <w:name w:val="WW8Num9z4"/>
    <w:rsid w:val="00A078FE"/>
  </w:style>
  <w:style w:type="character" w:customStyle="1" w:styleId="WW8Num9z5">
    <w:name w:val="WW8Num9z5"/>
    <w:rsid w:val="00A078FE"/>
  </w:style>
  <w:style w:type="character" w:customStyle="1" w:styleId="WW8Num9z6">
    <w:name w:val="WW8Num9z6"/>
    <w:rsid w:val="00A078FE"/>
  </w:style>
  <w:style w:type="character" w:customStyle="1" w:styleId="WW8Num9z7">
    <w:name w:val="WW8Num9z7"/>
    <w:rsid w:val="00A078FE"/>
  </w:style>
  <w:style w:type="character" w:customStyle="1" w:styleId="WW8Num9z8">
    <w:name w:val="WW8Num9z8"/>
    <w:rsid w:val="00A078FE"/>
  </w:style>
  <w:style w:type="character" w:customStyle="1" w:styleId="WW8Num10z0">
    <w:name w:val="WW8Num10z0"/>
    <w:rsid w:val="00A078FE"/>
  </w:style>
  <w:style w:type="character" w:customStyle="1" w:styleId="WW8Num10z1">
    <w:name w:val="WW8Num10z1"/>
    <w:rsid w:val="00A078FE"/>
  </w:style>
  <w:style w:type="character" w:customStyle="1" w:styleId="WW8Num10z2">
    <w:name w:val="WW8Num10z2"/>
    <w:rsid w:val="00A078FE"/>
  </w:style>
  <w:style w:type="character" w:customStyle="1" w:styleId="WW8Num10z3">
    <w:name w:val="WW8Num10z3"/>
    <w:rsid w:val="00A078FE"/>
  </w:style>
  <w:style w:type="character" w:customStyle="1" w:styleId="WW8Num10z4">
    <w:name w:val="WW8Num10z4"/>
    <w:rsid w:val="00A078FE"/>
  </w:style>
  <w:style w:type="character" w:customStyle="1" w:styleId="WW8Num10z5">
    <w:name w:val="WW8Num10z5"/>
    <w:rsid w:val="00A078FE"/>
  </w:style>
  <w:style w:type="character" w:customStyle="1" w:styleId="WW8Num10z6">
    <w:name w:val="WW8Num10z6"/>
    <w:rsid w:val="00A078FE"/>
  </w:style>
  <w:style w:type="character" w:customStyle="1" w:styleId="WW8Num10z7">
    <w:name w:val="WW8Num10z7"/>
    <w:rsid w:val="00A078FE"/>
  </w:style>
  <w:style w:type="character" w:customStyle="1" w:styleId="WW8Num10z8">
    <w:name w:val="WW8Num10z8"/>
    <w:rsid w:val="00A078FE"/>
  </w:style>
  <w:style w:type="character" w:customStyle="1" w:styleId="WW8Num11z0">
    <w:name w:val="WW8Num11z0"/>
    <w:rsid w:val="00A078FE"/>
  </w:style>
  <w:style w:type="character" w:customStyle="1" w:styleId="WW8Num11z1">
    <w:name w:val="WW8Num11z1"/>
    <w:rsid w:val="00A078FE"/>
    <w:rPr>
      <w:rFonts w:ascii="Symbol" w:hAnsi="Symbol" w:cs="Symbol"/>
    </w:rPr>
  </w:style>
  <w:style w:type="character" w:customStyle="1" w:styleId="WW8Num11z2">
    <w:name w:val="WW8Num11z2"/>
    <w:rsid w:val="00A078FE"/>
  </w:style>
  <w:style w:type="character" w:customStyle="1" w:styleId="WW8Num11z3">
    <w:name w:val="WW8Num11z3"/>
    <w:rsid w:val="00A078FE"/>
  </w:style>
  <w:style w:type="character" w:customStyle="1" w:styleId="WW8Num11z4">
    <w:name w:val="WW8Num11z4"/>
    <w:rsid w:val="00A078FE"/>
  </w:style>
  <w:style w:type="character" w:customStyle="1" w:styleId="WW8Num11z5">
    <w:name w:val="WW8Num11z5"/>
    <w:rsid w:val="00A078FE"/>
  </w:style>
  <w:style w:type="character" w:customStyle="1" w:styleId="WW8Num11z6">
    <w:name w:val="WW8Num11z6"/>
    <w:rsid w:val="00A078FE"/>
  </w:style>
  <w:style w:type="character" w:customStyle="1" w:styleId="WW8Num11z7">
    <w:name w:val="WW8Num11z7"/>
    <w:rsid w:val="00A078FE"/>
  </w:style>
  <w:style w:type="character" w:customStyle="1" w:styleId="WW8Num11z8">
    <w:name w:val="WW8Num11z8"/>
    <w:rsid w:val="00A078FE"/>
  </w:style>
  <w:style w:type="character" w:customStyle="1" w:styleId="WW8Num12z0">
    <w:name w:val="WW8Num12z0"/>
    <w:rsid w:val="00A078FE"/>
  </w:style>
  <w:style w:type="character" w:customStyle="1" w:styleId="WW8Num12z1">
    <w:name w:val="WW8Num12z1"/>
    <w:rsid w:val="00A078FE"/>
    <w:rPr>
      <w:b/>
      <w:bCs/>
    </w:rPr>
  </w:style>
  <w:style w:type="character" w:customStyle="1" w:styleId="WW8Num12z2">
    <w:name w:val="WW8Num12z2"/>
    <w:rsid w:val="00A078FE"/>
  </w:style>
  <w:style w:type="character" w:customStyle="1" w:styleId="WW8Num12z3">
    <w:name w:val="WW8Num12z3"/>
    <w:rsid w:val="00A078FE"/>
  </w:style>
  <w:style w:type="character" w:customStyle="1" w:styleId="WW8Num12z4">
    <w:name w:val="WW8Num12z4"/>
    <w:rsid w:val="00A078FE"/>
  </w:style>
  <w:style w:type="character" w:customStyle="1" w:styleId="WW8Num12z5">
    <w:name w:val="WW8Num12z5"/>
    <w:rsid w:val="00A078FE"/>
  </w:style>
  <w:style w:type="character" w:customStyle="1" w:styleId="WW8Num12z6">
    <w:name w:val="WW8Num12z6"/>
    <w:rsid w:val="00A078FE"/>
  </w:style>
  <w:style w:type="character" w:customStyle="1" w:styleId="WW8Num12z7">
    <w:name w:val="WW8Num12z7"/>
    <w:rsid w:val="00A078FE"/>
  </w:style>
  <w:style w:type="character" w:customStyle="1" w:styleId="WW8Num12z8">
    <w:name w:val="WW8Num12z8"/>
    <w:rsid w:val="00A078FE"/>
  </w:style>
  <w:style w:type="character" w:customStyle="1" w:styleId="WW8Num13z0">
    <w:name w:val="WW8Num13z0"/>
    <w:rsid w:val="00A078FE"/>
    <w:rPr>
      <w:rFonts w:ascii="Symbol" w:hAnsi="Symbol" w:cs="Symbol"/>
    </w:rPr>
  </w:style>
  <w:style w:type="character" w:customStyle="1" w:styleId="WW8Num13z1">
    <w:name w:val="WW8Num13z1"/>
    <w:rsid w:val="00A078FE"/>
    <w:rPr>
      <w:rFonts w:ascii="Courier New" w:hAnsi="Courier New" w:cs="Courier New"/>
    </w:rPr>
  </w:style>
  <w:style w:type="character" w:customStyle="1" w:styleId="WW8Num13z2">
    <w:name w:val="WW8Num13z2"/>
    <w:rsid w:val="00A078FE"/>
    <w:rPr>
      <w:rFonts w:ascii="Wingdings" w:hAnsi="Wingdings" w:cs="Wingdings"/>
    </w:rPr>
  </w:style>
  <w:style w:type="character" w:customStyle="1" w:styleId="WW8Num14z2">
    <w:name w:val="WW8Num14z2"/>
    <w:rsid w:val="00A078FE"/>
    <w:rPr>
      <w:rFonts w:ascii="Wingdings" w:hAnsi="Wingdings" w:cs="Wingdings"/>
    </w:rPr>
  </w:style>
  <w:style w:type="character" w:customStyle="1" w:styleId="WW8Num15z0">
    <w:name w:val="WW8Num15z0"/>
    <w:rsid w:val="00A078FE"/>
  </w:style>
  <w:style w:type="character" w:customStyle="1" w:styleId="WW8Num15z2">
    <w:name w:val="WW8Num15z2"/>
    <w:rsid w:val="00A078FE"/>
  </w:style>
  <w:style w:type="character" w:customStyle="1" w:styleId="WW8Num15z3">
    <w:name w:val="WW8Num15z3"/>
    <w:rsid w:val="00A078FE"/>
  </w:style>
  <w:style w:type="character" w:customStyle="1" w:styleId="WW8Num15z4">
    <w:name w:val="WW8Num15z4"/>
    <w:rsid w:val="00A078FE"/>
  </w:style>
  <w:style w:type="character" w:customStyle="1" w:styleId="WW8Num15z5">
    <w:name w:val="WW8Num15z5"/>
    <w:rsid w:val="00A078FE"/>
  </w:style>
  <w:style w:type="character" w:customStyle="1" w:styleId="WW8Num15z6">
    <w:name w:val="WW8Num15z6"/>
    <w:rsid w:val="00A078FE"/>
  </w:style>
  <w:style w:type="character" w:customStyle="1" w:styleId="WW8Num15z7">
    <w:name w:val="WW8Num15z7"/>
    <w:rsid w:val="00A078FE"/>
  </w:style>
  <w:style w:type="character" w:customStyle="1" w:styleId="WW8Num15z8">
    <w:name w:val="WW8Num15z8"/>
    <w:rsid w:val="00A078FE"/>
  </w:style>
  <w:style w:type="character" w:customStyle="1" w:styleId="WW8Num16z1">
    <w:name w:val="WW8Num16z1"/>
    <w:rsid w:val="00A078FE"/>
  </w:style>
  <w:style w:type="character" w:customStyle="1" w:styleId="WW8Num16z2">
    <w:name w:val="WW8Num16z2"/>
    <w:rsid w:val="00A078FE"/>
  </w:style>
  <w:style w:type="character" w:customStyle="1" w:styleId="WW8Num16z3">
    <w:name w:val="WW8Num16z3"/>
    <w:rsid w:val="00A078FE"/>
  </w:style>
  <w:style w:type="character" w:customStyle="1" w:styleId="WW8Num16z4">
    <w:name w:val="WW8Num16z4"/>
    <w:rsid w:val="00A078FE"/>
  </w:style>
  <w:style w:type="character" w:customStyle="1" w:styleId="WW8Num16z5">
    <w:name w:val="WW8Num16z5"/>
    <w:rsid w:val="00A078FE"/>
  </w:style>
  <w:style w:type="character" w:customStyle="1" w:styleId="WW8Num16z6">
    <w:name w:val="WW8Num16z6"/>
    <w:rsid w:val="00A078FE"/>
  </w:style>
  <w:style w:type="character" w:customStyle="1" w:styleId="WW8Num16z7">
    <w:name w:val="WW8Num16z7"/>
    <w:rsid w:val="00A078FE"/>
  </w:style>
  <w:style w:type="character" w:customStyle="1" w:styleId="WW8Num16z8">
    <w:name w:val="WW8Num16z8"/>
    <w:rsid w:val="00A078FE"/>
  </w:style>
  <w:style w:type="character" w:customStyle="1" w:styleId="WW8Num17z0">
    <w:name w:val="WW8Num17z0"/>
    <w:rsid w:val="00A078FE"/>
    <w:rPr>
      <w:rFonts w:ascii="Times New Roman" w:hAnsi="Times New Roman" w:cs="Times New Roman"/>
      <w:b w:val="0"/>
      <w:i w:val="0"/>
      <w:sz w:val="24"/>
      <w:szCs w:val="24"/>
    </w:rPr>
  </w:style>
  <w:style w:type="character" w:customStyle="1" w:styleId="WW8Num17z2">
    <w:name w:val="WW8Num17z2"/>
    <w:rsid w:val="00A078FE"/>
  </w:style>
  <w:style w:type="character" w:customStyle="1" w:styleId="WW8Num17z3">
    <w:name w:val="WW8Num17z3"/>
    <w:rsid w:val="00A078FE"/>
  </w:style>
  <w:style w:type="character" w:customStyle="1" w:styleId="WW8Num17z4">
    <w:name w:val="WW8Num17z4"/>
    <w:rsid w:val="00A078FE"/>
  </w:style>
  <w:style w:type="character" w:customStyle="1" w:styleId="WW8Num17z5">
    <w:name w:val="WW8Num17z5"/>
    <w:rsid w:val="00A078FE"/>
  </w:style>
  <w:style w:type="character" w:customStyle="1" w:styleId="WW8Num17z6">
    <w:name w:val="WW8Num17z6"/>
    <w:rsid w:val="00A078FE"/>
  </w:style>
  <w:style w:type="character" w:customStyle="1" w:styleId="WW8Num17z7">
    <w:name w:val="WW8Num17z7"/>
    <w:rsid w:val="00A078FE"/>
  </w:style>
  <w:style w:type="character" w:customStyle="1" w:styleId="WW8Num17z8">
    <w:name w:val="WW8Num17z8"/>
    <w:rsid w:val="00A078FE"/>
  </w:style>
  <w:style w:type="character" w:customStyle="1" w:styleId="WW8Num18z1">
    <w:name w:val="WW8Num18z1"/>
    <w:rsid w:val="00A078FE"/>
  </w:style>
  <w:style w:type="character" w:customStyle="1" w:styleId="WW8Num18z2">
    <w:name w:val="WW8Num18z2"/>
    <w:rsid w:val="00A078FE"/>
  </w:style>
  <w:style w:type="character" w:customStyle="1" w:styleId="WW8Num18z3">
    <w:name w:val="WW8Num18z3"/>
    <w:rsid w:val="00A078FE"/>
  </w:style>
  <w:style w:type="character" w:customStyle="1" w:styleId="WW8Num18z4">
    <w:name w:val="WW8Num18z4"/>
    <w:rsid w:val="00A078FE"/>
  </w:style>
  <w:style w:type="character" w:customStyle="1" w:styleId="WW8Num18z5">
    <w:name w:val="WW8Num18z5"/>
    <w:rsid w:val="00A078FE"/>
  </w:style>
  <w:style w:type="character" w:customStyle="1" w:styleId="WW8Num18z6">
    <w:name w:val="WW8Num18z6"/>
    <w:rsid w:val="00A078FE"/>
  </w:style>
  <w:style w:type="character" w:customStyle="1" w:styleId="WW8Num18z7">
    <w:name w:val="WW8Num18z7"/>
    <w:rsid w:val="00A078FE"/>
  </w:style>
  <w:style w:type="character" w:customStyle="1" w:styleId="WW8Num18z8">
    <w:name w:val="WW8Num18z8"/>
    <w:rsid w:val="00A078FE"/>
  </w:style>
  <w:style w:type="character" w:customStyle="1" w:styleId="WW8Num19z0">
    <w:name w:val="WW8Num19z0"/>
    <w:rsid w:val="00A078FE"/>
  </w:style>
  <w:style w:type="character" w:customStyle="1" w:styleId="WW8Num19z1">
    <w:name w:val="WW8Num19z1"/>
    <w:rsid w:val="00A078FE"/>
  </w:style>
  <w:style w:type="character" w:customStyle="1" w:styleId="WW8Num19z2">
    <w:name w:val="WW8Num19z2"/>
    <w:rsid w:val="00A078FE"/>
  </w:style>
  <w:style w:type="character" w:customStyle="1" w:styleId="WW8Num19z3">
    <w:name w:val="WW8Num19z3"/>
    <w:rsid w:val="00A078FE"/>
  </w:style>
  <w:style w:type="character" w:customStyle="1" w:styleId="WW8Num19z4">
    <w:name w:val="WW8Num19z4"/>
    <w:rsid w:val="00A078FE"/>
  </w:style>
  <w:style w:type="character" w:customStyle="1" w:styleId="WW8Num19z5">
    <w:name w:val="WW8Num19z5"/>
    <w:rsid w:val="00A078FE"/>
  </w:style>
  <w:style w:type="character" w:customStyle="1" w:styleId="WW8Num19z6">
    <w:name w:val="WW8Num19z6"/>
    <w:rsid w:val="00A078FE"/>
  </w:style>
  <w:style w:type="character" w:customStyle="1" w:styleId="WW8Num19z7">
    <w:name w:val="WW8Num19z7"/>
    <w:rsid w:val="00A078FE"/>
  </w:style>
  <w:style w:type="character" w:customStyle="1" w:styleId="WW8Num19z8">
    <w:name w:val="WW8Num19z8"/>
    <w:rsid w:val="00A078FE"/>
  </w:style>
  <w:style w:type="character" w:customStyle="1" w:styleId="WW8Num20z0">
    <w:name w:val="WW8Num20z0"/>
    <w:rsid w:val="00A078FE"/>
  </w:style>
  <w:style w:type="character" w:customStyle="1" w:styleId="WW8Num21z0">
    <w:name w:val="WW8Num21z0"/>
    <w:rsid w:val="00A078FE"/>
  </w:style>
  <w:style w:type="character" w:customStyle="1" w:styleId="WW8Num21z1">
    <w:name w:val="WW8Num21z1"/>
    <w:rsid w:val="00A078FE"/>
  </w:style>
  <w:style w:type="character" w:customStyle="1" w:styleId="WW8Num21z2">
    <w:name w:val="WW8Num21z2"/>
    <w:rsid w:val="00A078FE"/>
  </w:style>
  <w:style w:type="character" w:customStyle="1" w:styleId="WW8Num21z3">
    <w:name w:val="WW8Num21z3"/>
    <w:rsid w:val="00A078FE"/>
  </w:style>
  <w:style w:type="character" w:customStyle="1" w:styleId="WW8Num21z4">
    <w:name w:val="WW8Num21z4"/>
    <w:rsid w:val="00A078FE"/>
  </w:style>
  <w:style w:type="character" w:customStyle="1" w:styleId="WW8Num21z5">
    <w:name w:val="WW8Num21z5"/>
    <w:rsid w:val="00A078FE"/>
  </w:style>
  <w:style w:type="character" w:customStyle="1" w:styleId="WW8Num21z6">
    <w:name w:val="WW8Num21z6"/>
    <w:rsid w:val="00A078FE"/>
  </w:style>
  <w:style w:type="character" w:customStyle="1" w:styleId="WW8Num21z7">
    <w:name w:val="WW8Num21z7"/>
    <w:rsid w:val="00A078FE"/>
  </w:style>
  <w:style w:type="character" w:customStyle="1" w:styleId="WW8Num21z8">
    <w:name w:val="WW8Num21z8"/>
    <w:rsid w:val="00A078FE"/>
  </w:style>
  <w:style w:type="character" w:customStyle="1" w:styleId="WW8Num22z0">
    <w:name w:val="WW8Num22z0"/>
    <w:rsid w:val="00A078FE"/>
    <w:rPr>
      <w:rFonts w:ascii="Symbol" w:hAnsi="Symbol" w:cs="Symbol"/>
    </w:rPr>
  </w:style>
  <w:style w:type="character" w:customStyle="1" w:styleId="WW8Num22z1">
    <w:name w:val="WW8Num22z1"/>
    <w:rsid w:val="00A078FE"/>
    <w:rPr>
      <w:rFonts w:ascii="Courier New" w:hAnsi="Courier New" w:cs="Courier New"/>
    </w:rPr>
  </w:style>
  <w:style w:type="character" w:customStyle="1" w:styleId="WW8Num22z2">
    <w:name w:val="WW8Num22z2"/>
    <w:rsid w:val="00A078FE"/>
    <w:rPr>
      <w:rFonts w:ascii="Wingdings" w:hAnsi="Wingdings" w:cs="Wingdings"/>
    </w:rPr>
  </w:style>
  <w:style w:type="character" w:customStyle="1" w:styleId="WW8Num23z0">
    <w:name w:val="WW8Num23z0"/>
    <w:rsid w:val="00A078FE"/>
    <w:rPr>
      <w:b w:val="0"/>
      <w:bCs/>
    </w:rPr>
  </w:style>
  <w:style w:type="character" w:customStyle="1" w:styleId="WW8Num23z1">
    <w:name w:val="WW8Num23z1"/>
    <w:rsid w:val="00A078FE"/>
  </w:style>
  <w:style w:type="character" w:customStyle="1" w:styleId="WW8Num23z2">
    <w:name w:val="WW8Num23z2"/>
    <w:rsid w:val="00A078FE"/>
  </w:style>
  <w:style w:type="character" w:customStyle="1" w:styleId="WW8Num23z3">
    <w:name w:val="WW8Num23z3"/>
    <w:rsid w:val="00A078FE"/>
  </w:style>
  <w:style w:type="character" w:customStyle="1" w:styleId="WW8Num23z4">
    <w:name w:val="WW8Num23z4"/>
    <w:rsid w:val="00A078FE"/>
  </w:style>
  <w:style w:type="character" w:customStyle="1" w:styleId="WW8Num23z5">
    <w:name w:val="WW8Num23z5"/>
    <w:rsid w:val="00A078FE"/>
  </w:style>
  <w:style w:type="character" w:customStyle="1" w:styleId="WW8Num23z6">
    <w:name w:val="WW8Num23z6"/>
    <w:rsid w:val="00A078FE"/>
  </w:style>
  <w:style w:type="character" w:customStyle="1" w:styleId="WW8Num23z7">
    <w:name w:val="WW8Num23z7"/>
    <w:rsid w:val="00A078FE"/>
  </w:style>
  <w:style w:type="character" w:customStyle="1" w:styleId="WW8Num23z8">
    <w:name w:val="WW8Num23z8"/>
    <w:rsid w:val="00A078FE"/>
  </w:style>
  <w:style w:type="character" w:customStyle="1" w:styleId="WW8Num24z0">
    <w:name w:val="WW8Num24z0"/>
    <w:rsid w:val="00A078FE"/>
    <w:rPr>
      <w:rFonts w:ascii="Symbol" w:hAnsi="Symbol" w:cs="Symbol"/>
      <w:sz w:val="24"/>
      <w:szCs w:val="24"/>
    </w:rPr>
  </w:style>
  <w:style w:type="character" w:customStyle="1" w:styleId="WW8Num24z1">
    <w:name w:val="WW8Num24z1"/>
    <w:rsid w:val="00A078FE"/>
    <w:rPr>
      <w:rFonts w:ascii="Courier New" w:hAnsi="Courier New" w:cs="Courier New"/>
    </w:rPr>
  </w:style>
  <w:style w:type="character" w:customStyle="1" w:styleId="WW8Num24z2">
    <w:name w:val="WW8Num24z2"/>
    <w:rsid w:val="00A078FE"/>
    <w:rPr>
      <w:rFonts w:ascii="Wingdings" w:hAnsi="Wingdings" w:cs="Wingdings"/>
    </w:rPr>
  </w:style>
  <w:style w:type="character" w:customStyle="1" w:styleId="WW8Num24z3">
    <w:name w:val="WW8Num24z3"/>
    <w:rsid w:val="00A078FE"/>
    <w:rPr>
      <w:rFonts w:ascii="Symbol" w:hAnsi="Symbol" w:cs="Symbol"/>
    </w:rPr>
  </w:style>
  <w:style w:type="character" w:customStyle="1" w:styleId="WW8Num25z0">
    <w:name w:val="WW8Num25z0"/>
    <w:rsid w:val="00A078FE"/>
    <w:rPr>
      <w:rFonts w:ascii="Symbol" w:hAnsi="Symbol" w:cs="Symbol"/>
      <w:color w:val="auto"/>
    </w:rPr>
  </w:style>
  <w:style w:type="character" w:customStyle="1" w:styleId="WW8Num25z1">
    <w:name w:val="WW8Num25z1"/>
    <w:rsid w:val="00A078FE"/>
    <w:rPr>
      <w:rFonts w:ascii="Courier New" w:hAnsi="Courier New" w:cs="Courier New"/>
    </w:rPr>
  </w:style>
  <w:style w:type="character" w:customStyle="1" w:styleId="WW8Num25z2">
    <w:name w:val="WW8Num25z2"/>
    <w:rsid w:val="00A078FE"/>
    <w:rPr>
      <w:rFonts w:ascii="Wingdings" w:hAnsi="Wingdings" w:cs="Wingdings"/>
    </w:rPr>
  </w:style>
  <w:style w:type="character" w:customStyle="1" w:styleId="WW8Num25z3">
    <w:name w:val="WW8Num25z3"/>
    <w:rsid w:val="00A078FE"/>
    <w:rPr>
      <w:rFonts w:ascii="Symbol" w:hAnsi="Symbol" w:cs="Symbol"/>
    </w:rPr>
  </w:style>
  <w:style w:type="character" w:customStyle="1" w:styleId="WW8Num26z0">
    <w:name w:val="WW8Num26z0"/>
    <w:rsid w:val="00A078FE"/>
    <w:rPr>
      <w:rFonts w:ascii="Symbol" w:hAnsi="Symbol" w:cs="Symbol"/>
    </w:rPr>
  </w:style>
  <w:style w:type="character" w:customStyle="1" w:styleId="WW8Num26z1">
    <w:name w:val="WW8Num26z1"/>
    <w:rsid w:val="00A078FE"/>
    <w:rPr>
      <w:rFonts w:ascii="Courier New" w:hAnsi="Courier New" w:cs="Courier New"/>
    </w:rPr>
  </w:style>
  <w:style w:type="character" w:customStyle="1" w:styleId="WW8Num26z2">
    <w:name w:val="WW8Num26z2"/>
    <w:rsid w:val="00A078FE"/>
    <w:rPr>
      <w:rFonts w:ascii="Wingdings" w:hAnsi="Wingdings" w:cs="Wingdings"/>
    </w:rPr>
  </w:style>
  <w:style w:type="character" w:customStyle="1" w:styleId="WW8Num27z0">
    <w:name w:val="WW8Num27z0"/>
    <w:rsid w:val="00A078FE"/>
  </w:style>
  <w:style w:type="character" w:customStyle="1" w:styleId="WW8Num27z1">
    <w:name w:val="WW8Num27z1"/>
    <w:rsid w:val="00A078FE"/>
  </w:style>
  <w:style w:type="character" w:customStyle="1" w:styleId="WW8Num27z2">
    <w:name w:val="WW8Num27z2"/>
    <w:rsid w:val="00A078FE"/>
  </w:style>
  <w:style w:type="character" w:customStyle="1" w:styleId="WW8Num27z3">
    <w:name w:val="WW8Num27z3"/>
    <w:rsid w:val="00A078FE"/>
  </w:style>
  <w:style w:type="character" w:customStyle="1" w:styleId="WW8Num27z4">
    <w:name w:val="WW8Num27z4"/>
    <w:rsid w:val="00A078FE"/>
  </w:style>
  <w:style w:type="character" w:customStyle="1" w:styleId="WW8Num27z5">
    <w:name w:val="WW8Num27z5"/>
    <w:rsid w:val="00A078FE"/>
  </w:style>
  <w:style w:type="character" w:customStyle="1" w:styleId="WW8Num27z6">
    <w:name w:val="WW8Num27z6"/>
    <w:rsid w:val="00A078FE"/>
  </w:style>
  <w:style w:type="character" w:customStyle="1" w:styleId="WW8Num27z7">
    <w:name w:val="WW8Num27z7"/>
    <w:rsid w:val="00A078FE"/>
  </w:style>
  <w:style w:type="character" w:customStyle="1" w:styleId="WW8Num27z8">
    <w:name w:val="WW8Num27z8"/>
    <w:rsid w:val="00A078FE"/>
  </w:style>
  <w:style w:type="character" w:customStyle="1" w:styleId="WW8Num28z0">
    <w:name w:val="WW8Num28z0"/>
    <w:rsid w:val="00A078FE"/>
  </w:style>
  <w:style w:type="character" w:customStyle="1" w:styleId="WW8Num28z1">
    <w:name w:val="WW8Num28z1"/>
    <w:rsid w:val="00A078FE"/>
    <w:rPr>
      <w:rFonts w:ascii="Symbol" w:hAnsi="Symbol" w:cs="Symbol"/>
      <w:sz w:val="24"/>
      <w:szCs w:val="24"/>
    </w:rPr>
  </w:style>
  <w:style w:type="character" w:customStyle="1" w:styleId="WW8Num28z2">
    <w:name w:val="WW8Num28z2"/>
    <w:rsid w:val="00A078FE"/>
  </w:style>
  <w:style w:type="character" w:customStyle="1" w:styleId="WW8Num28z3">
    <w:name w:val="WW8Num28z3"/>
    <w:rsid w:val="00A078FE"/>
  </w:style>
  <w:style w:type="character" w:customStyle="1" w:styleId="WW8Num28z4">
    <w:name w:val="WW8Num28z4"/>
    <w:rsid w:val="00A078FE"/>
  </w:style>
  <w:style w:type="character" w:customStyle="1" w:styleId="WW8Num28z5">
    <w:name w:val="WW8Num28z5"/>
    <w:rsid w:val="00A078FE"/>
  </w:style>
  <w:style w:type="character" w:customStyle="1" w:styleId="WW8Num28z6">
    <w:name w:val="WW8Num28z6"/>
    <w:rsid w:val="00A078FE"/>
  </w:style>
  <w:style w:type="character" w:customStyle="1" w:styleId="WW8Num28z7">
    <w:name w:val="WW8Num28z7"/>
    <w:rsid w:val="00A078FE"/>
  </w:style>
  <w:style w:type="character" w:customStyle="1" w:styleId="WW8Num28z8">
    <w:name w:val="WW8Num28z8"/>
    <w:rsid w:val="00A078FE"/>
  </w:style>
  <w:style w:type="character" w:customStyle="1" w:styleId="WW8Num29z0">
    <w:name w:val="WW8Num29z0"/>
    <w:rsid w:val="00A078FE"/>
  </w:style>
  <w:style w:type="character" w:customStyle="1" w:styleId="WW8Num29z1">
    <w:name w:val="WW8Num29z1"/>
    <w:rsid w:val="00A078FE"/>
  </w:style>
  <w:style w:type="character" w:customStyle="1" w:styleId="WW8Num29z2">
    <w:name w:val="WW8Num29z2"/>
    <w:rsid w:val="00A078FE"/>
  </w:style>
  <w:style w:type="character" w:customStyle="1" w:styleId="WW8Num29z3">
    <w:name w:val="WW8Num29z3"/>
    <w:rsid w:val="00A078FE"/>
  </w:style>
  <w:style w:type="character" w:customStyle="1" w:styleId="WW8Num29z4">
    <w:name w:val="WW8Num29z4"/>
    <w:rsid w:val="00A078FE"/>
  </w:style>
  <w:style w:type="character" w:customStyle="1" w:styleId="WW8Num29z5">
    <w:name w:val="WW8Num29z5"/>
    <w:rsid w:val="00A078FE"/>
  </w:style>
  <w:style w:type="character" w:customStyle="1" w:styleId="WW8Num29z6">
    <w:name w:val="WW8Num29z6"/>
    <w:rsid w:val="00A078FE"/>
  </w:style>
  <w:style w:type="character" w:customStyle="1" w:styleId="WW8Num29z7">
    <w:name w:val="WW8Num29z7"/>
    <w:rsid w:val="00A078FE"/>
  </w:style>
  <w:style w:type="character" w:customStyle="1" w:styleId="WW8Num29z8">
    <w:name w:val="WW8Num29z8"/>
    <w:rsid w:val="00A078FE"/>
  </w:style>
  <w:style w:type="character" w:customStyle="1" w:styleId="WW8Num30z0">
    <w:name w:val="WW8Num30z0"/>
    <w:rsid w:val="00A078FE"/>
    <w:rPr>
      <w:rFonts w:ascii="Wingdings" w:hAnsi="Wingdings" w:cs="Wingdings"/>
    </w:rPr>
  </w:style>
  <w:style w:type="character" w:customStyle="1" w:styleId="WW8Num30z1">
    <w:name w:val="WW8Num30z1"/>
    <w:rsid w:val="00A078FE"/>
    <w:rPr>
      <w:rFonts w:ascii="Courier New" w:hAnsi="Courier New" w:cs="Courier New"/>
    </w:rPr>
  </w:style>
  <w:style w:type="character" w:customStyle="1" w:styleId="WW8Num30z3">
    <w:name w:val="WW8Num30z3"/>
    <w:rsid w:val="00A078FE"/>
    <w:rPr>
      <w:rFonts w:ascii="Symbol" w:hAnsi="Symbol" w:cs="Symbol"/>
    </w:rPr>
  </w:style>
  <w:style w:type="character" w:customStyle="1" w:styleId="WW8Num31z0">
    <w:name w:val="WW8Num31z0"/>
    <w:rsid w:val="00A078FE"/>
    <w:rPr>
      <w:rFonts w:ascii="Wingdings" w:hAnsi="Wingdings" w:cs="Wingdings"/>
    </w:rPr>
  </w:style>
  <w:style w:type="character" w:customStyle="1" w:styleId="WW8Num31z1">
    <w:name w:val="WW8Num31z1"/>
    <w:rsid w:val="00A078FE"/>
    <w:rPr>
      <w:rFonts w:ascii="Courier New" w:hAnsi="Courier New" w:cs="Courier New"/>
    </w:rPr>
  </w:style>
  <w:style w:type="character" w:customStyle="1" w:styleId="WW8Num31z3">
    <w:name w:val="WW8Num31z3"/>
    <w:rsid w:val="00A078FE"/>
    <w:rPr>
      <w:rFonts w:ascii="Symbol" w:hAnsi="Symbol" w:cs="Symbol"/>
    </w:rPr>
  </w:style>
  <w:style w:type="character" w:customStyle="1" w:styleId="WW8Num32z0">
    <w:name w:val="WW8Num32z0"/>
    <w:rsid w:val="00A078FE"/>
  </w:style>
  <w:style w:type="character" w:customStyle="1" w:styleId="WW8Num32z1">
    <w:name w:val="WW8Num32z1"/>
    <w:rsid w:val="00A078FE"/>
    <w:rPr>
      <w:rFonts w:ascii="Courier New" w:hAnsi="Courier New" w:cs="Courier New"/>
    </w:rPr>
  </w:style>
  <w:style w:type="character" w:customStyle="1" w:styleId="WW8Num32z2">
    <w:name w:val="WW8Num32z2"/>
    <w:rsid w:val="00A078FE"/>
    <w:rPr>
      <w:rFonts w:ascii="Wingdings" w:hAnsi="Wingdings" w:cs="Wingdings"/>
    </w:rPr>
  </w:style>
  <w:style w:type="character" w:customStyle="1" w:styleId="WW8Num32z3">
    <w:name w:val="WW8Num32z3"/>
    <w:rsid w:val="00A078FE"/>
    <w:rPr>
      <w:rFonts w:ascii="Symbol" w:hAnsi="Symbol" w:cs="Symbol"/>
    </w:rPr>
  </w:style>
  <w:style w:type="character" w:customStyle="1" w:styleId="FontStyle30">
    <w:name w:val="Font Style30"/>
    <w:rsid w:val="00A078FE"/>
    <w:rPr>
      <w:rFonts w:ascii="Times New Roman" w:hAnsi="Times New Roman" w:cs="Times New Roman"/>
      <w:sz w:val="28"/>
      <w:szCs w:val="28"/>
    </w:rPr>
  </w:style>
  <w:style w:type="paragraph" w:customStyle="1" w:styleId="318">
    <w:name w:val="Основной текст 31"/>
    <w:basedOn w:val="a3"/>
    <w:rsid w:val="00A078FE"/>
    <w:pPr>
      <w:suppressAutoHyphens/>
      <w:spacing w:after="120"/>
    </w:pPr>
    <w:rPr>
      <w:sz w:val="16"/>
      <w:szCs w:val="16"/>
      <w:lang w:eastAsia="zh-CN"/>
    </w:rPr>
  </w:style>
  <w:style w:type="paragraph" w:customStyle="1" w:styleId="219">
    <w:name w:val="Основной текст с отступом 21"/>
    <w:basedOn w:val="a3"/>
    <w:rsid w:val="00A078FE"/>
    <w:pPr>
      <w:suppressAutoHyphens/>
      <w:spacing w:after="120" w:line="480" w:lineRule="auto"/>
      <w:ind w:left="283"/>
    </w:pPr>
    <w:rPr>
      <w:lang w:eastAsia="zh-CN"/>
    </w:rPr>
  </w:style>
  <w:style w:type="paragraph" w:customStyle="1" w:styleId="afffffff2">
    <w:name w:val="Содержимое врезки"/>
    <w:basedOn w:val="a3"/>
    <w:rsid w:val="00A078FE"/>
    <w:pPr>
      <w:suppressAutoHyphens/>
    </w:pPr>
    <w:rPr>
      <w:lang w:eastAsia="zh-CN"/>
    </w:rPr>
  </w:style>
  <w:style w:type="paragraph" w:customStyle="1" w:styleId="text1">
    <w:name w:val="text1"/>
    <w:basedOn w:val="a3"/>
    <w:rsid w:val="00A078FE"/>
    <w:pPr>
      <w:spacing w:after="300"/>
    </w:pPr>
  </w:style>
  <w:style w:type="paragraph" w:styleId="afffffff3">
    <w:name w:val="TOC Heading"/>
    <w:basedOn w:val="11"/>
    <w:next w:val="a3"/>
    <w:qFormat/>
    <w:rsid w:val="00A078FE"/>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078FE"/>
    <w:rPr>
      <w:rFonts w:ascii="Times New Roman" w:hAnsi="Times New Roman" w:cs="Times New Roman"/>
      <w:sz w:val="18"/>
      <w:szCs w:val="18"/>
    </w:rPr>
  </w:style>
  <w:style w:type="paragraph" w:customStyle="1" w:styleId="afffffff4">
    <w:name w:val="Базовый"/>
    <w:rsid w:val="00A078FE"/>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A078FE"/>
    <w:rPr>
      <w:rFonts w:cs="Times New Roman"/>
      <w:color w:val="0000FF"/>
      <w:u w:val="single"/>
    </w:rPr>
  </w:style>
  <w:style w:type="character" w:customStyle="1" w:styleId="textmaincenter">
    <w:name w:val="textmain_center"/>
    <w:rsid w:val="00A078FE"/>
  </w:style>
  <w:style w:type="character" w:customStyle="1" w:styleId="WW8Num2z3">
    <w:name w:val="WW8Num2z3"/>
    <w:rsid w:val="00A078FE"/>
  </w:style>
  <w:style w:type="character" w:customStyle="1" w:styleId="WW8Num2z4">
    <w:name w:val="WW8Num2z4"/>
    <w:rsid w:val="00A078FE"/>
  </w:style>
  <w:style w:type="character" w:customStyle="1" w:styleId="WW8Num2z5">
    <w:name w:val="WW8Num2z5"/>
    <w:rsid w:val="00A078FE"/>
  </w:style>
  <w:style w:type="character" w:customStyle="1" w:styleId="WW8Num2z6">
    <w:name w:val="WW8Num2z6"/>
    <w:rsid w:val="00A078FE"/>
  </w:style>
  <w:style w:type="character" w:customStyle="1" w:styleId="WW8Num2z7">
    <w:name w:val="WW8Num2z7"/>
    <w:rsid w:val="00A078FE"/>
  </w:style>
  <w:style w:type="character" w:customStyle="1" w:styleId="WW8Num2z8">
    <w:name w:val="WW8Num2z8"/>
    <w:rsid w:val="00A078FE"/>
  </w:style>
  <w:style w:type="character" w:customStyle="1" w:styleId="WW8Num3z4">
    <w:name w:val="WW8Num3z4"/>
    <w:rsid w:val="00A078FE"/>
  </w:style>
  <w:style w:type="character" w:customStyle="1" w:styleId="WW8Num3z5">
    <w:name w:val="WW8Num3z5"/>
    <w:rsid w:val="00A078FE"/>
  </w:style>
  <w:style w:type="character" w:customStyle="1" w:styleId="WW8Num3z6">
    <w:name w:val="WW8Num3z6"/>
    <w:rsid w:val="00A078FE"/>
  </w:style>
  <w:style w:type="character" w:customStyle="1" w:styleId="WW8Num3z7">
    <w:name w:val="WW8Num3z7"/>
    <w:rsid w:val="00A078FE"/>
  </w:style>
  <w:style w:type="character" w:customStyle="1" w:styleId="WW8Num3z8">
    <w:name w:val="WW8Num3z8"/>
    <w:rsid w:val="00A078FE"/>
  </w:style>
  <w:style w:type="paragraph" w:customStyle="1" w:styleId="LO-Normal">
    <w:name w:val="LO-Normal"/>
    <w:rsid w:val="00A078FE"/>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A078FE"/>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A078FE"/>
  </w:style>
  <w:style w:type="character" w:customStyle="1" w:styleId="afffffff6">
    <w:name w:val="Стиль Обычный"/>
    <w:rsid w:val="00A078FE"/>
    <w:rPr>
      <w:rFonts w:ascii="Times New Roman" w:hAnsi="Times New Roman"/>
      <w:sz w:val="24"/>
    </w:rPr>
  </w:style>
  <w:style w:type="paragraph" w:customStyle="1" w:styleId="2TimesNewRoman12">
    <w:name w:val="Стиль Заголовок 2 + Times New Roman 12 пт"/>
    <w:basedOn w:val="21"/>
    <w:rsid w:val="00A078FE"/>
    <w:rPr>
      <w:i w:val="0"/>
      <w:sz w:val="24"/>
      <w:lang w:eastAsia="ru-RU"/>
    </w:rPr>
  </w:style>
  <w:style w:type="paragraph" w:customStyle="1" w:styleId="afffffff7">
    <w:name w:val="Стиль Основной текст"/>
    <w:basedOn w:val="a3"/>
    <w:rsid w:val="00A078FE"/>
    <w:rPr>
      <w:szCs w:val="20"/>
    </w:rPr>
  </w:style>
  <w:style w:type="character" w:customStyle="1" w:styleId="1ffff2">
    <w:name w:val="Основной текст + Полужирный1"/>
    <w:rsid w:val="00A078FE"/>
    <w:rPr>
      <w:rFonts w:ascii="Times New Roman" w:hAnsi="Times New Roman" w:cs="Times New Roman"/>
      <w:b/>
      <w:bCs/>
      <w:sz w:val="20"/>
      <w:szCs w:val="20"/>
    </w:rPr>
  </w:style>
  <w:style w:type="paragraph" w:customStyle="1" w:styleId="319">
    <w:name w:val="Основной текст (3)1"/>
    <w:basedOn w:val="a3"/>
    <w:rsid w:val="00A078FE"/>
    <w:pPr>
      <w:shd w:val="clear" w:color="auto" w:fill="FFFFFF"/>
      <w:spacing w:before="300" w:after="180" w:line="240" w:lineRule="atLeast"/>
    </w:pPr>
    <w:rPr>
      <w:rFonts w:ascii="Garamond" w:hAnsi="Garamond"/>
    </w:rPr>
  </w:style>
  <w:style w:type="character" w:customStyle="1" w:styleId="48">
    <w:name w:val="Основной текст (4)"/>
    <w:link w:val="413"/>
    <w:rsid w:val="00A078FE"/>
    <w:rPr>
      <w:rFonts w:ascii="Garamond" w:hAnsi="Garamond"/>
      <w:sz w:val="24"/>
      <w:szCs w:val="24"/>
      <w:shd w:val="clear" w:color="auto" w:fill="FFFFFF"/>
    </w:rPr>
  </w:style>
  <w:style w:type="paragraph" w:customStyle="1" w:styleId="413">
    <w:name w:val="Основной текст (4)1"/>
    <w:basedOn w:val="a3"/>
    <w:link w:val="48"/>
    <w:rsid w:val="00A078FE"/>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A078FE"/>
    <w:rPr>
      <w:rFonts w:ascii="Garamond" w:hAnsi="Garamond"/>
      <w:sz w:val="24"/>
      <w:szCs w:val="24"/>
      <w:shd w:val="clear" w:color="auto" w:fill="FFFFFF"/>
    </w:rPr>
  </w:style>
  <w:style w:type="paragraph" w:customStyle="1" w:styleId="21a">
    <w:name w:val="Подпись к картинке (2)1"/>
    <w:basedOn w:val="a3"/>
    <w:link w:val="2fb"/>
    <w:rsid w:val="00A078FE"/>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A078FE"/>
    <w:rPr>
      <w:rFonts w:ascii="Garamond" w:hAnsi="Garamond"/>
      <w:b/>
      <w:bCs/>
      <w:sz w:val="18"/>
      <w:szCs w:val="18"/>
      <w:shd w:val="clear" w:color="auto" w:fill="FFFFFF"/>
    </w:rPr>
  </w:style>
  <w:style w:type="paragraph" w:customStyle="1" w:styleId="261">
    <w:name w:val="Основной текст (26)1"/>
    <w:basedOn w:val="a3"/>
    <w:link w:val="260"/>
    <w:uiPriority w:val="99"/>
    <w:rsid w:val="00A078FE"/>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A078FE"/>
    <w:rPr>
      <w:rFonts w:ascii="Century Schoolbook" w:hAnsi="Century Schoolbook"/>
      <w:shd w:val="clear" w:color="auto" w:fill="FFFFFF"/>
    </w:rPr>
  </w:style>
  <w:style w:type="paragraph" w:customStyle="1" w:styleId="5310">
    <w:name w:val="Основной текст (53)1"/>
    <w:basedOn w:val="a3"/>
    <w:link w:val="531"/>
    <w:rsid w:val="00A078FE"/>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A078FE"/>
    <w:rPr>
      <w:rFonts w:ascii="Century Schoolbook" w:hAnsi="Century Schoolbook"/>
      <w:sz w:val="26"/>
      <w:szCs w:val="26"/>
      <w:shd w:val="clear" w:color="auto" w:fill="FFFFFF"/>
    </w:rPr>
  </w:style>
  <w:style w:type="paragraph" w:customStyle="1" w:styleId="711">
    <w:name w:val="Основной текст (7)1"/>
    <w:basedOn w:val="a3"/>
    <w:link w:val="74"/>
    <w:rsid w:val="00A078FE"/>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A078FE"/>
    <w:rPr>
      <w:rFonts w:ascii="Trebuchet MS" w:hAnsi="Trebuchet MS"/>
      <w:b/>
      <w:bCs/>
      <w:sz w:val="14"/>
      <w:szCs w:val="14"/>
      <w:shd w:val="clear" w:color="auto" w:fill="FFFFFF"/>
    </w:rPr>
  </w:style>
  <w:style w:type="paragraph" w:customStyle="1" w:styleId="811">
    <w:name w:val="Основной текст (81)1"/>
    <w:basedOn w:val="a3"/>
    <w:link w:val="810"/>
    <w:rsid w:val="00A078FE"/>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A078FE"/>
    <w:rPr>
      <w:sz w:val="10"/>
      <w:szCs w:val="10"/>
      <w:shd w:val="clear" w:color="auto" w:fill="FFFFFF"/>
      <w:lang w:val="ru-RU" w:eastAsia="ru-RU"/>
    </w:rPr>
  </w:style>
  <w:style w:type="paragraph" w:customStyle="1" w:styleId="741">
    <w:name w:val="Основной текст (74)1"/>
    <w:basedOn w:val="a3"/>
    <w:link w:val="740"/>
    <w:rsid w:val="00A078FE"/>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A078FE"/>
    <w:rPr>
      <w:rFonts w:ascii="Garamond" w:hAnsi="Garamond"/>
      <w:sz w:val="10"/>
      <w:szCs w:val="10"/>
      <w:shd w:val="clear" w:color="auto" w:fill="FFFFFF"/>
      <w:lang w:val="ru-RU" w:eastAsia="ru-RU"/>
    </w:rPr>
  </w:style>
  <w:style w:type="paragraph" w:customStyle="1" w:styleId="271">
    <w:name w:val="Основной текст (27)1"/>
    <w:basedOn w:val="a3"/>
    <w:link w:val="270"/>
    <w:rsid w:val="00A078FE"/>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A078FE"/>
    <w:pPr>
      <w:ind w:firstLine="709"/>
      <w:jc w:val="both"/>
    </w:pPr>
    <w:rPr>
      <w:rFonts w:ascii="Verdana" w:hAnsi="Verdana"/>
      <w:bCs/>
      <w:sz w:val="20"/>
      <w:szCs w:val="20"/>
    </w:rPr>
  </w:style>
  <w:style w:type="character" w:customStyle="1" w:styleId="3f2">
    <w:name w:val="Основной текст3"/>
    <w:rsid w:val="00A078FE"/>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A078FE"/>
    <w:pPr>
      <w:spacing w:line="360" w:lineRule="auto"/>
    </w:pPr>
    <w:rPr>
      <w:szCs w:val="20"/>
    </w:rPr>
  </w:style>
  <w:style w:type="paragraph" w:customStyle="1" w:styleId="21b">
    <w:name w:val="Красная строка 21"/>
    <w:basedOn w:val="aff9"/>
    <w:rsid w:val="00A078FE"/>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A078FE"/>
    <w:rPr>
      <w:szCs w:val="20"/>
    </w:rPr>
  </w:style>
  <w:style w:type="paragraph" w:customStyle="1" w:styleId="Style100">
    <w:name w:val="Style10"/>
    <w:basedOn w:val="a3"/>
    <w:rsid w:val="00A078FE"/>
    <w:pPr>
      <w:widowControl w:val="0"/>
      <w:autoSpaceDE w:val="0"/>
      <w:autoSpaceDN w:val="0"/>
      <w:adjustRightInd w:val="0"/>
      <w:spacing w:line="321" w:lineRule="exact"/>
      <w:ind w:firstLine="485"/>
      <w:jc w:val="both"/>
    </w:pPr>
  </w:style>
  <w:style w:type="paragraph" w:customStyle="1" w:styleId="u">
    <w:name w:val="u"/>
    <w:basedOn w:val="a3"/>
    <w:rsid w:val="00A078FE"/>
    <w:pPr>
      <w:spacing w:before="100" w:beforeAutospacing="1" w:after="100" w:afterAutospacing="1"/>
    </w:pPr>
  </w:style>
  <w:style w:type="character" w:customStyle="1" w:styleId="FontStyle95">
    <w:name w:val="Font Style95"/>
    <w:rsid w:val="00A078FE"/>
    <w:rPr>
      <w:rFonts w:ascii="Times New Roman" w:hAnsi="Times New Roman" w:cs="Times New Roman"/>
      <w:sz w:val="22"/>
      <w:szCs w:val="22"/>
    </w:rPr>
  </w:style>
  <w:style w:type="character" w:customStyle="1" w:styleId="FontStyle94">
    <w:name w:val="Font Style94"/>
    <w:rsid w:val="00A078FE"/>
    <w:rPr>
      <w:rFonts w:ascii="Times New Roman" w:hAnsi="Times New Roman" w:cs="Times New Roman"/>
      <w:b/>
      <w:bCs/>
      <w:sz w:val="22"/>
      <w:szCs w:val="22"/>
    </w:rPr>
  </w:style>
  <w:style w:type="character" w:customStyle="1" w:styleId="FontStyle231">
    <w:name w:val="Font Style231"/>
    <w:rsid w:val="00A078FE"/>
    <w:rPr>
      <w:rFonts w:ascii="Times New Roman" w:hAnsi="Times New Roman" w:cs="Times New Roman"/>
      <w:sz w:val="26"/>
      <w:szCs w:val="26"/>
    </w:rPr>
  </w:style>
  <w:style w:type="character" w:customStyle="1" w:styleId="Heading1Char1">
    <w:name w:val="Heading 1 Char1"/>
    <w:aliases w:val="Знак Char1"/>
    <w:locked/>
    <w:rsid w:val="00A078FE"/>
    <w:rPr>
      <w:rFonts w:ascii="Times New Roman" w:hAnsi="Times New Roman" w:cs="Tahoma"/>
      <w:b/>
      <w:bCs/>
      <w:kern w:val="32"/>
      <w:sz w:val="32"/>
      <w:szCs w:val="32"/>
      <w:lang w:eastAsia="ru-RU"/>
    </w:rPr>
  </w:style>
  <w:style w:type="character" w:customStyle="1" w:styleId="news">
    <w:name w:val="news"/>
    <w:rsid w:val="00A078FE"/>
    <w:rPr>
      <w:rFonts w:ascii="Times New Roman" w:hAnsi="Times New Roman" w:cs="Times New Roman"/>
    </w:rPr>
  </w:style>
  <w:style w:type="character" w:customStyle="1" w:styleId="hl">
    <w:name w:val="hl"/>
    <w:rsid w:val="00A078FE"/>
    <w:rPr>
      <w:rFonts w:cs="Times New Roman"/>
    </w:rPr>
  </w:style>
  <w:style w:type="character" w:customStyle="1" w:styleId="DocumentMapChar">
    <w:name w:val="Document Map Char"/>
    <w:semiHidden/>
    <w:locked/>
    <w:rsid w:val="00A078FE"/>
    <w:rPr>
      <w:rFonts w:ascii="Tahoma" w:hAnsi="Tahoma" w:cs="Tahoma"/>
      <w:lang w:val="ru-RU" w:eastAsia="ru-RU" w:bidi="ar-SA"/>
    </w:rPr>
  </w:style>
  <w:style w:type="character" w:customStyle="1" w:styleId="BodyText3Char">
    <w:name w:val="Body Text 3 Char"/>
    <w:aliases w:val="Знак5 Char"/>
    <w:locked/>
    <w:rsid w:val="00A078FE"/>
    <w:rPr>
      <w:sz w:val="16"/>
      <w:szCs w:val="16"/>
      <w:lang w:val="ru-RU" w:eastAsia="ru-RU" w:bidi="ar-SA"/>
    </w:rPr>
  </w:style>
  <w:style w:type="character" w:customStyle="1" w:styleId="BalloonTextChar">
    <w:name w:val="Balloon Text Char"/>
    <w:locked/>
    <w:rsid w:val="00A078FE"/>
    <w:rPr>
      <w:rFonts w:ascii="Tahoma" w:hAnsi="Tahoma" w:cs="Tahoma"/>
      <w:sz w:val="16"/>
      <w:szCs w:val="16"/>
      <w:lang w:val="ru-RU" w:eastAsia="ru-RU" w:bidi="ar-SA"/>
    </w:rPr>
  </w:style>
  <w:style w:type="character" w:customStyle="1" w:styleId="FontStyle145">
    <w:name w:val="Font Style145"/>
    <w:rsid w:val="00A078FE"/>
    <w:rPr>
      <w:rFonts w:ascii="Times New Roman" w:hAnsi="Times New Roman" w:cs="Times New Roman"/>
      <w:color w:val="000000"/>
      <w:sz w:val="18"/>
      <w:szCs w:val="18"/>
    </w:rPr>
  </w:style>
  <w:style w:type="character" w:customStyle="1" w:styleId="FontStyle215">
    <w:name w:val="Font Style215"/>
    <w:rsid w:val="00A078FE"/>
    <w:rPr>
      <w:rFonts w:ascii="Times New Roman" w:hAnsi="Times New Roman" w:cs="Times New Roman"/>
      <w:b/>
      <w:bCs/>
      <w:color w:val="000000"/>
      <w:sz w:val="18"/>
      <w:szCs w:val="18"/>
    </w:rPr>
  </w:style>
  <w:style w:type="character" w:customStyle="1" w:styleId="FontStyle153">
    <w:name w:val="Font Style153"/>
    <w:rsid w:val="00A078FE"/>
    <w:rPr>
      <w:rFonts w:ascii="Times New Roman" w:hAnsi="Times New Roman" w:cs="Times New Roman"/>
      <w:i/>
      <w:iCs/>
      <w:color w:val="000000"/>
      <w:sz w:val="18"/>
      <w:szCs w:val="18"/>
    </w:rPr>
  </w:style>
  <w:style w:type="paragraph" w:customStyle="1" w:styleId="Style101">
    <w:name w:val="Style101"/>
    <w:basedOn w:val="a3"/>
    <w:rsid w:val="00A078FE"/>
    <w:pPr>
      <w:widowControl w:val="0"/>
      <w:suppressAutoHyphens/>
      <w:autoSpaceDE w:val="0"/>
      <w:spacing w:line="240" w:lineRule="atLeast"/>
    </w:pPr>
    <w:rPr>
      <w:sz w:val="20"/>
      <w:szCs w:val="20"/>
      <w:lang w:eastAsia="ar-SA"/>
    </w:rPr>
  </w:style>
  <w:style w:type="character" w:customStyle="1" w:styleId="FontStyle173">
    <w:name w:val="Font Style173"/>
    <w:rsid w:val="00A078FE"/>
    <w:rPr>
      <w:rFonts w:ascii="Times New Roman" w:hAnsi="Times New Roman" w:cs="Times New Roman"/>
      <w:i/>
      <w:iCs/>
      <w:color w:val="000000"/>
      <w:spacing w:val="20"/>
      <w:sz w:val="18"/>
      <w:szCs w:val="18"/>
    </w:rPr>
  </w:style>
  <w:style w:type="paragraph" w:customStyle="1" w:styleId="Style92">
    <w:name w:val="Style92"/>
    <w:basedOn w:val="a3"/>
    <w:rsid w:val="00A078FE"/>
    <w:pPr>
      <w:widowControl w:val="0"/>
      <w:suppressAutoHyphens/>
      <w:autoSpaceDE w:val="0"/>
      <w:spacing w:line="240" w:lineRule="atLeast"/>
    </w:pPr>
    <w:rPr>
      <w:sz w:val="20"/>
      <w:szCs w:val="20"/>
      <w:lang w:eastAsia="ar-SA"/>
    </w:rPr>
  </w:style>
  <w:style w:type="paragraph" w:customStyle="1" w:styleId="Style87">
    <w:name w:val="Style87"/>
    <w:basedOn w:val="a3"/>
    <w:rsid w:val="00A078FE"/>
    <w:pPr>
      <w:widowControl w:val="0"/>
      <w:suppressAutoHyphens/>
      <w:autoSpaceDE w:val="0"/>
      <w:spacing w:line="240" w:lineRule="atLeast"/>
    </w:pPr>
    <w:rPr>
      <w:sz w:val="20"/>
      <w:szCs w:val="20"/>
      <w:lang w:eastAsia="ar-SA"/>
    </w:rPr>
  </w:style>
  <w:style w:type="paragraph" w:customStyle="1" w:styleId="Style44">
    <w:name w:val="Style44"/>
    <w:basedOn w:val="a3"/>
    <w:rsid w:val="00A078FE"/>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A078FE"/>
    <w:rPr>
      <w:rFonts w:ascii="Arial" w:hAnsi="Arial" w:cs="Arial"/>
      <w:b/>
      <w:bCs/>
      <w:sz w:val="18"/>
      <w:szCs w:val="18"/>
    </w:rPr>
  </w:style>
  <w:style w:type="character" w:customStyle="1" w:styleId="FontStyle255">
    <w:name w:val="Font Style255"/>
    <w:rsid w:val="00A078FE"/>
    <w:rPr>
      <w:rFonts w:ascii="Times New Roman" w:hAnsi="Times New Roman" w:cs="Times New Roman"/>
      <w:b/>
      <w:bCs/>
      <w:i/>
      <w:iCs/>
      <w:sz w:val="20"/>
      <w:szCs w:val="20"/>
    </w:rPr>
  </w:style>
  <w:style w:type="character" w:customStyle="1" w:styleId="FontStyle256">
    <w:name w:val="Font Style256"/>
    <w:rsid w:val="00A078FE"/>
    <w:rPr>
      <w:rFonts w:ascii="Times New Roman" w:hAnsi="Times New Roman" w:cs="Times New Roman"/>
      <w:b/>
      <w:bCs/>
      <w:sz w:val="20"/>
      <w:szCs w:val="20"/>
    </w:rPr>
  </w:style>
  <w:style w:type="character" w:customStyle="1" w:styleId="FontStyle240">
    <w:name w:val="Font Style240"/>
    <w:rsid w:val="00A078FE"/>
    <w:rPr>
      <w:rFonts w:ascii="Times New Roman" w:hAnsi="Times New Roman" w:cs="Times New Roman"/>
      <w:sz w:val="18"/>
      <w:szCs w:val="18"/>
    </w:rPr>
  </w:style>
  <w:style w:type="character" w:customStyle="1" w:styleId="FontStyle253">
    <w:name w:val="Font Style253"/>
    <w:rsid w:val="00A078FE"/>
    <w:rPr>
      <w:rFonts w:ascii="Times New Roman" w:hAnsi="Times New Roman" w:cs="Times New Roman"/>
      <w:i/>
      <w:iCs/>
      <w:sz w:val="18"/>
      <w:szCs w:val="18"/>
    </w:rPr>
  </w:style>
  <w:style w:type="character" w:customStyle="1" w:styleId="FontStyle234">
    <w:name w:val="Font Style234"/>
    <w:rsid w:val="00A078FE"/>
    <w:rPr>
      <w:rFonts w:ascii="Arial" w:hAnsi="Arial" w:cs="Arial"/>
      <w:b/>
      <w:bCs/>
      <w:sz w:val="16"/>
      <w:szCs w:val="16"/>
    </w:rPr>
  </w:style>
  <w:style w:type="paragraph" w:customStyle="1" w:styleId="Style55">
    <w:name w:val="Style55"/>
    <w:basedOn w:val="a3"/>
    <w:rsid w:val="00A078FE"/>
    <w:pPr>
      <w:widowControl w:val="0"/>
      <w:autoSpaceDE w:val="0"/>
      <w:autoSpaceDN w:val="0"/>
      <w:adjustRightInd w:val="0"/>
    </w:pPr>
    <w:rPr>
      <w:rFonts w:ascii="Segoe UI" w:hAnsi="Segoe UI" w:cs="Segoe UI"/>
    </w:rPr>
  </w:style>
  <w:style w:type="paragraph" w:customStyle="1" w:styleId="Style69">
    <w:name w:val="Style69"/>
    <w:basedOn w:val="a3"/>
    <w:rsid w:val="00A078FE"/>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A078FE"/>
    <w:pPr>
      <w:widowControl w:val="0"/>
      <w:autoSpaceDE w:val="0"/>
      <w:autoSpaceDN w:val="0"/>
      <w:adjustRightInd w:val="0"/>
    </w:pPr>
    <w:rPr>
      <w:rFonts w:ascii="Segoe UI" w:hAnsi="Segoe UI" w:cs="Segoe UI"/>
    </w:rPr>
  </w:style>
  <w:style w:type="character" w:customStyle="1" w:styleId="FontStyle271">
    <w:name w:val="Font Style271"/>
    <w:rsid w:val="00A078FE"/>
    <w:rPr>
      <w:rFonts w:ascii="Arial" w:hAnsi="Arial" w:cs="Arial"/>
      <w:b/>
      <w:bCs/>
      <w:spacing w:val="-10"/>
      <w:sz w:val="18"/>
      <w:szCs w:val="18"/>
    </w:rPr>
  </w:style>
  <w:style w:type="character" w:customStyle="1" w:styleId="FontStyle38">
    <w:name w:val="Font Style38"/>
    <w:rsid w:val="00A078FE"/>
    <w:rPr>
      <w:rFonts w:ascii="Times New Roman" w:hAnsi="Times New Roman" w:cs="Times New Roman"/>
      <w:sz w:val="28"/>
      <w:szCs w:val="28"/>
    </w:rPr>
  </w:style>
  <w:style w:type="character" w:customStyle="1" w:styleId="FontStyle35">
    <w:name w:val="Font Style35"/>
    <w:rsid w:val="00A078FE"/>
    <w:rPr>
      <w:rFonts w:ascii="Times New Roman" w:hAnsi="Times New Roman" w:cs="Times New Roman"/>
      <w:sz w:val="26"/>
      <w:szCs w:val="26"/>
    </w:rPr>
  </w:style>
  <w:style w:type="paragraph" w:customStyle="1" w:styleId="Style15">
    <w:name w:val="Style15"/>
    <w:basedOn w:val="a3"/>
    <w:rsid w:val="00A078FE"/>
    <w:pPr>
      <w:widowControl w:val="0"/>
      <w:autoSpaceDE w:val="0"/>
      <w:autoSpaceDN w:val="0"/>
      <w:adjustRightInd w:val="0"/>
      <w:spacing w:line="482" w:lineRule="exact"/>
      <w:ind w:firstLine="701"/>
      <w:jc w:val="both"/>
    </w:pPr>
  </w:style>
  <w:style w:type="paragraph" w:customStyle="1" w:styleId="Style22">
    <w:name w:val="Style22"/>
    <w:basedOn w:val="a3"/>
    <w:rsid w:val="00A078FE"/>
    <w:pPr>
      <w:widowControl w:val="0"/>
      <w:autoSpaceDE w:val="0"/>
      <w:autoSpaceDN w:val="0"/>
      <w:adjustRightInd w:val="0"/>
      <w:spacing w:line="274" w:lineRule="exact"/>
    </w:pPr>
  </w:style>
  <w:style w:type="character" w:customStyle="1" w:styleId="citation">
    <w:name w:val="citation"/>
    <w:rsid w:val="00A078FE"/>
  </w:style>
  <w:style w:type="character" w:customStyle="1" w:styleId="xmlemitalic10">
    <w:name w:val="xmlemitalic1"/>
    <w:rsid w:val="00A078FE"/>
  </w:style>
  <w:style w:type="paragraph" w:customStyle="1" w:styleId="nospacing">
    <w:name w:val="nospacing"/>
    <w:basedOn w:val="a3"/>
    <w:rsid w:val="00A078FE"/>
    <w:pPr>
      <w:spacing w:before="100" w:beforeAutospacing="1" w:after="100" w:afterAutospacing="1"/>
    </w:pPr>
  </w:style>
  <w:style w:type="paragraph" w:customStyle="1" w:styleId="afffffff9">
    <w:name w:val="...... . ......."/>
    <w:basedOn w:val="Default"/>
    <w:next w:val="Default"/>
    <w:rsid w:val="00A078FE"/>
    <w:rPr>
      <w:color w:val="auto"/>
    </w:rPr>
  </w:style>
  <w:style w:type="paragraph" w:customStyle="1" w:styleId="PrilogRazd">
    <w:name w:val="Prilog Razd"/>
    <w:rsid w:val="00A078FE"/>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A078FE"/>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A078FE"/>
    <w:rPr>
      <w:rFonts w:ascii="Calibri" w:hAnsi="Calibri"/>
      <w:i/>
      <w:iCs/>
      <w:sz w:val="24"/>
      <w:szCs w:val="24"/>
      <w:lang w:val="ru-RU" w:eastAsia="en-US" w:bidi="ar-SA"/>
    </w:rPr>
  </w:style>
  <w:style w:type="character" w:customStyle="1" w:styleId="640">
    <w:name w:val="Знак Знак64"/>
    <w:locked/>
    <w:rsid w:val="00A078FE"/>
    <w:rPr>
      <w:b/>
      <w:bCs/>
      <w:sz w:val="28"/>
      <w:szCs w:val="28"/>
      <w:lang w:val="ru-RU" w:eastAsia="ru-RU" w:bidi="ar-SA"/>
    </w:rPr>
  </w:style>
  <w:style w:type="character" w:customStyle="1" w:styleId="FontStyle133">
    <w:name w:val="Font Style133"/>
    <w:rsid w:val="00A078FE"/>
    <w:rPr>
      <w:rFonts w:ascii="Times New Roman" w:hAnsi="Times New Roman" w:cs="Times New Roman"/>
      <w:i/>
      <w:iCs/>
      <w:sz w:val="18"/>
      <w:szCs w:val="18"/>
    </w:rPr>
  </w:style>
  <w:style w:type="character" w:customStyle="1" w:styleId="blk3">
    <w:name w:val="blk3"/>
    <w:rsid w:val="00A078FE"/>
    <w:rPr>
      <w:vanish w:val="0"/>
    </w:rPr>
  </w:style>
  <w:style w:type="paragraph" w:customStyle="1" w:styleId="afffffffa">
    <w:name w:val="Словарная статья"/>
    <w:basedOn w:val="a3"/>
    <w:next w:val="a3"/>
    <w:rsid w:val="00A078FE"/>
    <w:pPr>
      <w:autoSpaceDE w:val="0"/>
      <w:autoSpaceDN w:val="0"/>
      <w:adjustRightInd w:val="0"/>
      <w:ind w:left="170" w:right="118"/>
      <w:jc w:val="both"/>
    </w:pPr>
    <w:rPr>
      <w:rFonts w:ascii="Arial" w:hAnsi="Arial"/>
      <w:sz w:val="20"/>
      <w:szCs w:val="20"/>
    </w:rPr>
  </w:style>
  <w:style w:type="character" w:customStyle="1" w:styleId="FontStyle214">
    <w:name w:val="Font Style214"/>
    <w:rsid w:val="00A078FE"/>
    <w:rPr>
      <w:rFonts w:ascii="Trebuchet MS" w:hAnsi="Trebuchet MS" w:cs="Trebuchet MS"/>
      <w:b/>
      <w:bCs/>
      <w:color w:val="000000"/>
      <w:sz w:val="22"/>
      <w:szCs w:val="22"/>
    </w:rPr>
  </w:style>
  <w:style w:type="character" w:customStyle="1" w:styleId="afffffffb">
    <w:name w:val="Цветовое выделение"/>
    <w:rsid w:val="00A078FE"/>
    <w:rPr>
      <w:b/>
      <w:bCs/>
      <w:color w:val="000080"/>
      <w:sz w:val="22"/>
      <w:szCs w:val="22"/>
    </w:rPr>
  </w:style>
  <w:style w:type="character" w:customStyle="1" w:styleId="afffffffc">
    <w:name w:val="Гипертекстовая ссылка"/>
    <w:rsid w:val="00A078FE"/>
    <w:rPr>
      <w:b/>
      <w:bCs/>
      <w:color w:val="008000"/>
      <w:sz w:val="22"/>
      <w:szCs w:val="22"/>
      <w:u w:val="single"/>
    </w:rPr>
  </w:style>
  <w:style w:type="paragraph" w:customStyle="1" w:styleId="Tst1">
    <w:name w:val="Tst1"/>
    <w:basedOn w:val="a3"/>
    <w:rsid w:val="00A078FE"/>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A078FE"/>
    <w:rPr>
      <w:sz w:val="24"/>
      <w:lang w:val="ru-RU" w:eastAsia="ru-RU" w:bidi="ar-SA"/>
    </w:rPr>
  </w:style>
  <w:style w:type="character" w:customStyle="1" w:styleId="FontStyle816">
    <w:name w:val="Font Style816"/>
    <w:rsid w:val="00A078FE"/>
    <w:rPr>
      <w:rFonts w:ascii="Times New Roman" w:hAnsi="Times New Roman" w:cs="Times New Roman"/>
      <w:sz w:val="20"/>
      <w:szCs w:val="20"/>
    </w:rPr>
  </w:style>
  <w:style w:type="paragraph" w:customStyle="1" w:styleId="opredelenie">
    <w:name w:val="opredelenie"/>
    <w:basedOn w:val="a3"/>
    <w:rsid w:val="00A078FE"/>
    <w:pPr>
      <w:spacing w:before="100" w:beforeAutospacing="1" w:after="100" w:afterAutospacing="1"/>
    </w:pPr>
  </w:style>
  <w:style w:type="paragraph" w:customStyle="1" w:styleId="afffffffd">
    <w:name w:val="НУМ"/>
    <w:basedOn w:val="afff3"/>
    <w:next w:val="afff3"/>
    <w:rsid w:val="00A078FE"/>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A078FE"/>
    <w:rPr>
      <w:rFonts w:ascii="Cambria" w:eastAsia="Times New Roman" w:hAnsi="Cambria" w:cs="Times New Roman" w:hint="default"/>
      <w:b/>
      <w:bCs/>
      <w:color w:val="4F81BD"/>
      <w:sz w:val="26"/>
      <w:szCs w:val="26"/>
    </w:rPr>
  </w:style>
  <w:style w:type="character" w:customStyle="1" w:styleId="280">
    <w:name w:val="Знак Знак28"/>
    <w:locked/>
    <w:rsid w:val="00A078FE"/>
    <w:rPr>
      <w:b/>
      <w:bCs/>
      <w:lang w:val="ru-RU" w:eastAsia="ru-RU" w:bidi="ar-SA"/>
    </w:rPr>
  </w:style>
  <w:style w:type="paragraph" w:customStyle="1" w:styleId="afffffffe">
    <w:name w:val="ТЕМА"/>
    <w:basedOn w:val="a3"/>
    <w:rsid w:val="00A078FE"/>
    <w:pPr>
      <w:spacing w:after="60" w:line="264" w:lineRule="auto"/>
      <w:jc w:val="both"/>
    </w:pPr>
    <w:rPr>
      <w:rFonts w:ascii="Arial" w:hAnsi="Arial"/>
      <w:b/>
      <w:sz w:val="30"/>
    </w:rPr>
  </w:style>
  <w:style w:type="character" w:customStyle="1" w:styleId="3f3">
    <w:name w:val="Гиперссылка3"/>
    <w:rsid w:val="00A078FE"/>
    <w:rPr>
      <w:strike w:val="0"/>
      <w:dstrike w:val="0"/>
      <w:color w:val="2C437A"/>
      <w:u w:val="none"/>
    </w:rPr>
  </w:style>
  <w:style w:type="paragraph" w:customStyle="1" w:styleId="affffffff">
    <w:name w:val="Список М"/>
    <w:basedOn w:val="afff3"/>
    <w:rsid w:val="00A078FE"/>
    <w:pPr>
      <w:spacing w:before="0" w:beforeAutospacing="0" w:after="0" w:afterAutospacing="0" w:line="288" w:lineRule="auto"/>
      <w:jc w:val="both"/>
    </w:pPr>
    <w:rPr>
      <w:sz w:val="30"/>
      <w:szCs w:val="30"/>
      <w:lang w:bidi="ar-SA"/>
    </w:rPr>
  </w:style>
  <w:style w:type="character" w:customStyle="1" w:styleId="FontStyle31">
    <w:name w:val="Font Style31"/>
    <w:rsid w:val="00A078FE"/>
    <w:rPr>
      <w:rFonts w:ascii="Times New Roman" w:hAnsi="Times New Roman" w:cs="Times New Roman"/>
      <w:b/>
      <w:bCs/>
      <w:sz w:val="28"/>
      <w:szCs w:val="28"/>
    </w:rPr>
  </w:style>
  <w:style w:type="character" w:customStyle="1" w:styleId="480">
    <w:name w:val="Знак Знак48"/>
    <w:locked/>
    <w:rsid w:val="00A078FE"/>
    <w:rPr>
      <w:b/>
      <w:bCs/>
      <w:sz w:val="27"/>
      <w:szCs w:val="27"/>
      <w:lang w:val="ru-RU" w:eastAsia="ru-RU" w:bidi="ar-SA"/>
    </w:rPr>
  </w:style>
  <w:style w:type="character" w:customStyle="1" w:styleId="511">
    <w:name w:val="Знак5 Знак Знак1"/>
    <w:locked/>
    <w:rsid w:val="00A078FE"/>
    <w:rPr>
      <w:sz w:val="16"/>
      <w:szCs w:val="16"/>
      <w:lang w:val="ru-RU" w:eastAsia="ru-RU" w:bidi="ar-SA"/>
    </w:rPr>
  </w:style>
  <w:style w:type="table" w:customStyle="1" w:styleId="1ffff3">
    <w:name w:val="Сетка таблицы1"/>
    <w:basedOn w:val="a5"/>
    <w:rsid w:val="00A078F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A078FE"/>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A078FE"/>
    <w:rPr>
      <w:b/>
      <w:bCs/>
      <w:sz w:val="28"/>
      <w:szCs w:val="28"/>
      <w:lang w:val="ru-RU" w:eastAsia="ru-RU" w:bidi="ar-SA"/>
    </w:rPr>
  </w:style>
  <w:style w:type="character" w:customStyle="1" w:styleId="hl1">
    <w:name w:val="hl1"/>
    <w:rsid w:val="00A078FE"/>
    <w:rPr>
      <w:color w:val="4682B4"/>
    </w:rPr>
  </w:style>
  <w:style w:type="character" w:customStyle="1" w:styleId="font23">
    <w:name w:val="font23"/>
    <w:rsid w:val="00A078FE"/>
  </w:style>
  <w:style w:type="character" w:customStyle="1" w:styleId="texttext1">
    <w:name w:val="texttext1"/>
    <w:rsid w:val="00A078FE"/>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A078FE"/>
    <w:rPr>
      <w:rFonts w:ascii="Times New Roman" w:hAnsi="Times New Roman" w:cs="Times New Roman" w:hint="default"/>
      <w:b/>
      <w:bCs/>
      <w:sz w:val="24"/>
      <w:szCs w:val="24"/>
    </w:rPr>
  </w:style>
  <w:style w:type="character" w:customStyle="1" w:styleId="authorabout1">
    <w:name w:val="authorabout1"/>
    <w:rsid w:val="00A078FE"/>
    <w:rPr>
      <w:vanish w:val="0"/>
      <w:sz w:val="26"/>
      <w:szCs w:val="26"/>
    </w:rPr>
  </w:style>
  <w:style w:type="character" w:customStyle="1" w:styleId="authorabout">
    <w:name w:val="authorabout"/>
    <w:rsid w:val="00A078FE"/>
    <w:rPr>
      <w:rFonts w:ascii="Times New Roman" w:hAnsi="Times New Roman" w:cs="Times New Roman" w:hint="default"/>
    </w:rPr>
  </w:style>
  <w:style w:type="character" w:customStyle="1" w:styleId="textbf">
    <w:name w:val="textbf"/>
    <w:rsid w:val="00A078FE"/>
    <w:rPr>
      <w:rFonts w:cs="Times New Roman"/>
    </w:rPr>
  </w:style>
  <w:style w:type="character" w:customStyle="1" w:styleId="textit">
    <w:name w:val="textit"/>
    <w:rsid w:val="00A078FE"/>
    <w:rPr>
      <w:rFonts w:cs="Times New Roman"/>
    </w:rPr>
  </w:style>
  <w:style w:type="character" w:customStyle="1" w:styleId="textdoc1">
    <w:name w:val="textdoc1"/>
    <w:rsid w:val="00A078FE"/>
    <w:rPr>
      <w:rFonts w:cs="Times New Roman"/>
    </w:rPr>
  </w:style>
  <w:style w:type="paragraph" w:customStyle="1" w:styleId="textdoc">
    <w:name w:val="textdoc"/>
    <w:basedOn w:val="a3"/>
    <w:rsid w:val="00A078FE"/>
    <w:pPr>
      <w:spacing w:before="100" w:beforeAutospacing="1" w:after="100" w:afterAutospacing="1"/>
    </w:pPr>
  </w:style>
  <w:style w:type="paragraph" w:customStyle="1" w:styleId="msonormalcxsplast">
    <w:name w:val="msonormalcxsplast"/>
    <w:basedOn w:val="a3"/>
    <w:rsid w:val="00A078FE"/>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A078FE"/>
    <w:pPr>
      <w:spacing w:before="100" w:beforeAutospacing="1" w:after="100" w:afterAutospacing="1"/>
    </w:pPr>
    <w:rPr>
      <w:rFonts w:ascii="Arial" w:hAnsi="Arial" w:cs="Arial"/>
      <w:color w:val="000000"/>
      <w:sz w:val="20"/>
      <w:szCs w:val="20"/>
    </w:rPr>
  </w:style>
  <w:style w:type="character" w:customStyle="1" w:styleId="FontStyle52">
    <w:name w:val="Font Style52"/>
    <w:rsid w:val="00A078FE"/>
    <w:rPr>
      <w:rFonts w:ascii="Times New Roman" w:hAnsi="Times New Roman" w:cs="Times New Roman"/>
      <w:sz w:val="20"/>
      <w:szCs w:val="20"/>
    </w:rPr>
  </w:style>
  <w:style w:type="character" w:customStyle="1" w:styleId="t9">
    <w:name w:val="t9"/>
    <w:rsid w:val="00A078FE"/>
  </w:style>
  <w:style w:type="character" w:customStyle="1" w:styleId="t10">
    <w:name w:val="t10"/>
    <w:rsid w:val="00A078FE"/>
  </w:style>
  <w:style w:type="character" w:customStyle="1" w:styleId="snsep">
    <w:name w:val="snsep"/>
    <w:rsid w:val="00A078FE"/>
  </w:style>
  <w:style w:type="character" w:customStyle="1" w:styleId="FontStyle56">
    <w:name w:val="Font Style56"/>
    <w:rsid w:val="00A078FE"/>
    <w:rPr>
      <w:rFonts w:ascii="Times New Roman" w:hAnsi="Times New Roman" w:cs="Times New Roman"/>
      <w:sz w:val="22"/>
      <w:szCs w:val="22"/>
    </w:rPr>
  </w:style>
  <w:style w:type="paragraph" w:customStyle="1" w:styleId="normalrus">
    <w:name w:val="normalrus"/>
    <w:basedOn w:val="a3"/>
    <w:rsid w:val="00A078FE"/>
    <w:pPr>
      <w:spacing w:before="100" w:beforeAutospacing="1" w:after="100" w:afterAutospacing="1"/>
    </w:pPr>
  </w:style>
  <w:style w:type="paragraph" w:customStyle="1" w:styleId="listnum">
    <w:name w:val="listnum"/>
    <w:basedOn w:val="a3"/>
    <w:rsid w:val="00A078FE"/>
    <w:pPr>
      <w:spacing w:before="100" w:beforeAutospacing="1" w:after="100" w:afterAutospacing="1"/>
    </w:pPr>
  </w:style>
  <w:style w:type="character" w:customStyle="1" w:styleId="bold">
    <w:name w:val="bold"/>
    <w:rsid w:val="00A078FE"/>
    <w:rPr>
      <w:rFonts w:cs="Times New Roman"/>
    </w:rPr>
  </w:style>
  <w:style w:type="character" w:customStyle="1" w:styleId="133">
    <w:name w:val="табл_заголовок_13 Знак"/>
    <w:link w:val="134"/>
    <w:locked/>
    <w:rsid w:val="00A078FE"/>
    <w:rPr>
      <w:b/>
      <w:bCs/>
      <w:sz w:val="26"/>
      <w:lang w:eastAsia="ru-RU"/>
    </w:rPr>
  </w:style>
  <w:style w:type="paragraph" w:customStyle="1" w:styleId="134">
    <w:name w:val="табл_заголовок_13"/>
    <w:basedOn w:val="a3"/>
    <w:link w:val="133"/>
    <w:rsid w:val="00A078FE"/>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A078FE"/>
    <w:rPr>
      <w:rFonts w:ascii="Courier New" w:eastAsia="Calibri" w:hAnsi="Courier New"/>
      <w:sz w:val="20"/>
      <w:szCs w:val="20"/>
    </w:rPr>
  </w:style>
  <w:style w:type="paragraph" w:customStyle="1" w:styleId="a0cxspmiddle">
    <w:name w:val="a0cxspmiddle"/>
    <w:basedOn w:val="a3"/>
    <w:rsid w:val="00A078FE"/>
    <w:pPr>
      <w:spacing w:before="100" w:beforeAutospacing="1" w:after="100" w:afterAutospacing="1"/>
    </w:pPr>
  </w:style>
  <w:style w:type="character" w:customStyle="1" w:styleId="wrc131">
    <w:name w:val="wrc131"/>
    <w:rsid w:val="00A078FE"/>
    <w:rPr>
      <w:vanish/>
    </w:rPr>
  </w:style>
  <w:style w:type="character" w:customStyle="1" w:styleId="mw-editsection">
    <w:name w:val="mw-editsection"/>
    <w:rsid w:val="00A078FE"/>
  </w:style>
  <w:style w:type="character" w:customStyle="1" w:styleId="num0">
    <w:name w:val="num0"/>
    <w:rsid w:val="00A078FE"/>
  </w:style>
  <w:style w:type="paragraph" w:customStyle="1" w:styleId="c3">
    <w:name w:val="c3"/>
    <w:basedOn w:val="a3"/>
    <w:rsid w:val="00A078FE"/>
    <w:pPr>
      <w:spacing w:before="100" w:beforeAutospacing="1" w:after="100" w:afterAutospacing="1"/>
    </w:pPr>
  </w:style>
  <w:style w:type="character" w:customStyle="1" w:styleId="c4">
    <w:name w:val="c4"/>
    <w:rsid w:val="00A078FE"/>
  </w:style>
  <w:style w:type="paragraph" w:customStyle="1" w:styleId="HTML12">
    <w:name w:val="Стандартный HTML1"/>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A078FE"/>
    <w:rPr>
      <w:rFonts w:cs="Times New Roman"/>
    </w:rPr>
  </w:style>
  <w:style w:type="character" w:customStyle="1" w:styleId="BalloonTextChar1">
    <w:name w:val="Balloon Text Char1"/>
    <w:locked/>
    <w:rsid w:val="00A078FE"/>
    <w:rPr>
      <w:rFonts w:cs="Times New Roman"/>
      <w:sz w:val="2"/>
    </w:rPr>
  </w:style>
  <w:style w:type="character" w:customStyle="1" w:styleId="highlight">
    <w:name w:val="highlight"/>
    <w:rsid w:val="00A078FE"/>
    <w:rPr>
      <w:rFonts w:cs="Times New Roman"/>
    </w:rPr>
  </w:style>
  <w:style w:type="character" w:customStyle="1" w:styleId="style80">
    <w:name w:val="style8"/>
    <w:rsid w:val="00A078FE"/>
    <w:rPr>
      <w:rFonts w:cs="Times New Roman"/>
    </w:rPr>
  </w:style>
  <w:style w:type="character" w:customStyle="1" w:styleId="b-serp-itemtextpassage">
    <w:name w:val="b-serp-item__text_passage"/>
    <w:rsid w:val="00A078FE"/>
    <w:rPr>
      <w:rFonts w:cs="Times New Roman"/>
    </w:rPr>
  </w:style>
  <w:style w:type="character" w:customStyle="1" w:styleId="postbody">
    <w:name w:val="postbody"/>
    <w:rsid w:val="00A078FE"/>
    <w:rPr>
      <w:rFonts w:cs="Times New Roman"/>
    </w:rPr>
  </w:style>
  <w:style w:type="paragraph" w:customStyle="1" w:styleId="ptx2">
    <w:name w:val="ptx2"/>
    <w:basedOn w:val="a3"/>
    <w:rsid w:val="00A078FE"/>
    <w:pPr>
      <w:spacing w:before="100" w:beforeAutospacing="1" w:after="100" w:afterAutospacing="1"/>
    </w:pPr>
  </w:style>
  <w:style w:type="character" w:customStyle="1" w:styleId="512">
    <w:name w:val="Заголовок 5 Знак1"/>
    <w:locked/>
    <w:rsid w:val="00A078FE"/>
    <w:rPr>
      <w:b/>
      <w:bCs/>
      <w:i/>
      <w:iCs/>
      <w:sz w:val="26"/>
      <w:szCs w:val="26"/>
    </w:rPr>
  </w:style>
  <w:style w:type="character" w:customStyle="1" w:styleId="affffffff0">
    <w:name w:val="Выделение жирным"/>
    <w:rsid w:val="00A078FE"/>
    <w:rPr>
      <w:b/>
    </w:rPr>
  </w:style>
  <w:style w:type="character" w:customStyle="1" w:styleId="ListLabel1">
    <w:name w:val="ListLabel 1"/>
    <w:rsid w:val="00A078FE"/>
    <w:rPr>
      <w:color w:val="000000"/>
      <w:spacing w:val="0"/>
      <w:position w:val="0"/>
      <w:sz w:val="20"/>
      <w:u w:val="none"/>
      <w:vertAlign w:val="baseline"/>
    </w:rPr>
  </w:style>
  <w:style w:type="character" w:customStyle="1" w:styleId="ListLabel2">
    <w:name w:val="ListLabel 2"/>
    <w:rsid w:val="00A078FE"/>
  </w:style>
  <w:style w:type="character" w:customStyle="1" w:styleId="ListLabel3">
    <w:name w:val="ListLabel 3"/>
    <w:rsid w:val="00A078FE"/>
    <w:rPr>
      <w:b/>
    </w:rPr>
  </w:style>
  <w:style w:type="character" w:customStyle="1" w:styleId="ListLabel4">
    <w:name w:val="ListLabel 4"/>
    <w:rsid w:val="00A078FE"/>
  </w:style>
  <w:style w:type="character" w:customStyle="1" w:styleId="ListLabel5">
    <w:name w:val="ListLabel 5"/>
    <w:rsid w:val="00A078FE"/>
    <w:rPr>
      <w:color w:val="00000A"/>
    </w:rPr>
  </w:style>
  <w:style w:type="character" w:customStyle="1" w:styleId="ListLabel6">
    <w:name w:val="ListLabel 6"/>
    <w:rsid w:val="00A078FE"/>
    <w:rPr>
      <w:sz w:val="20"/>
    </w:rPr>
  </w:style>
  <w:style w:type="character" w:customStyle="1" w:styleId="2fe">
    <w:name w:val="Название Знак2"/>
    <w:locked/>
    <w:rsid w:val="00A078FE"/>
    <w:rPr>
      <w:rFonts w:cs="Mangal"/>
      <w:i/>
      <w:iCs/>
      <w:color w:val="00000A"/>
      <w:sz w:val="24"/>
      <w:szCs w:val="24"/>
    </w:rPr>
  </w:style>
  <w:style w:type="character" w:customStyle="1" w:styleId="2ff">
    <w:name w:val="Схема документа Знак2"/>
    <w:locked/>
    <w:rsid w:val="00A078FE"/>
    <w:rPr>
      <w:rFonts w:ascii="Tahoma" w:hAnsi="Tahoma" w:cs="Tahoma"/>
      <w:color w:val="00000A"/>
      <w:shd w:val="clear" w:color="auto" w:fill="000080"/>
    </w:rPr>
  </w:style>
  <w:style w:type="character" w:customStyle="1" w:styleId="322">
    <w:name w:val="Основной текст с отступом 3 Знак2"/>
    <w:semiHidden/>
    <w:locked/>
    <w:rsid w:val="00A078FE"/>
    <w:rPr>
      <w:color w:val="00000A"/>
      <w:sz w:val="16"/>
      <w:szCs w:val="16"/>
      <w:lang w:val="ru-RU" w:eastAsia="ru-RU" w:bidi="ar-SA"/>
    </w:rPr>
  </w:style>
  <w:style w:type="character" w:customStyle="1" w:styleId="2ff0">
    <w:name w:val="Нижний колонтитул Знак2"/>
    <w:locked/>
    <w:rsid w:val="00A078FE"/>
    <w:rPr>
      <w:sz w:val="24"/>
      <w:szCs w:val="24"/>
    </w:rPr>
  </w:style>
  <w:style w:type="character" w:customStyle="1" w:styleId="2ff1">
    <w:name w:val="Текст выноски Знак2"/>
    <w:locked/>
    <w:rsid w:val="00A078FE"/>
    <w:rPr>
      <w:rFonts w:ascii="Tahoma" w:hAnsi="Tahoma"/>
      <w:color w:val="00000A"/>
      <w:sz w:val="16"/>
      <w:szCs w:val="16"/>
    </w:rPr>
  </w:style>
  <w:style w:type="character" w:customStyle="1" w:styleId="HTML20">
    <w:name w:val="Стандартный HTML Знак2"/>
    <w:locked/>
    <w:rsid w:val="00A078FE"/>
    <w:rPr>
      <w:rFonts w:ascii="Courier New" w:hAnsi="Courier New" w:cs="Courier New"/>
      <w:color w:val="00000A"/>
    </w:rPr>
  </w:style>
  <w:style w:type="character" w:customStyle="1" w:styleId="226">
    <w:name w:val="Основной текст 2 Знак2"/>
    <w:locked/>
    <w:rsid w:val="00A078FE"/>
    <w:rPr>
      <w:sz w:val="24"/>
      <w:szCs w:val="24"/>
    </w:rPr>
  </w:style>
  <w:style w:type="paragraph" w:customStyle="1" w:styleId="affffffff1">
    <w:name w:val="Заглавие"/>
    <w:basedOn w:val="afffffff4"/>
    <w:rsid w:val="00A078FE"/>
    <w:pPr>
      <w:jc w:val="center"/>
    </w:pPr>
    <w:rPr>
      <w:sz w:val="20"/>
      <w:szCs w:val="20"/>
    </w:rPr>
  </w:style>
  <w:style w:type="table" w:customStyle="1" w:styleId="119">
    <w:name w:val="Сетка таблицы11"/>
    <w:basedOn w:val="a5"/>
    <w:rsid w:val="00A078F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A078FE"/>
    <w:rPr>
      <w:b/>
      <w:bCs/>
      <w:sz w:val="22"/>
      <w:szCs w:val="22"/>
      <w:lang w:val="ru-RU" w:eastAsia="ru-RU" w:bidi="ar-SA"/>
    </w:rPr>
  </w:style>
  <w:style w:type="character" w:customStyle="1" w:styleId="420">
    <w:name w:val="Знак Знак42"/>
    <w:rsid w:val="00A078FE"/>
    <w:rPr>
      <w:sz w:val="24"/>
      <w:szCs w:val="24"/>
      <w:lang w:val="ru-RU" w:eastAsia="ru-RU" w:bidi="ar-SA"/>
    </w:rPr>
  </w:style>
  <w:style w:type="character" w:customStyle="1" w:styleId="ft1834">
    <w:name w:val="ft1834"/>
    <w:rsid w:val="00A078FE"/>
  </w:style>
  <w:style w:type="character" w:customStyle="1" w:styleId="ft1846">
    <w:name w:val="ft1846"/>
    <w:rsid w:val="00A078FE"/>
  </w:style>
  <w:style w:type="character" w:customStyle="1" w:styleId="ft1850">
    <w:name w:val="ft1850"/>
    <w:rsid w:val="00A078FE"/>
  </w:style>
  <w:style w:type="character" w:customStyle="1" w:styleId="ft1994">
    <w:name w:val="ft1994"/>
    <w:rsid w:val="00A078FE"/>
  </w:style>
  <w:style w:type="character" w:customStyle="1" w:styleId="ft2006">
    <w:name w:val="ft2006"/>
    <w:rsid w:val="00A078FE"/>
  </w:style>
  <w:style w:type="character" w:customStyle="1" w:styleId="ft2181">
    <w:name w:val="ft2181"/>
    <w:rsid w:val="00A078FE"/>
  </w:style>
  <w:style w:type="character" w:customStyle="1" w:styleId="ft2193">
    <w:name w:val="ft2193"/>
    <w:rsid w:val="00A078FE"/>
  </w:style>
  <w:style w:type="character" w:customStyle="1" w:styleId="ft2205">
    <w:name w:val="ft2205"/>
    <w:rsid w:val="00A078FE"/>
  </w:style>
  <w:style w:type="character" w:customStyle="1" w:styleId="ft2213">
    <w:name w:val="ft2213"/>
    <w:rsid w:val="00A078FE"/>
  </w:style>
  <w:style w:type="paragraph" w:customStyle="1" w:styleId="-10-11">
    <w:name w:val="А-10-11"/>
    <w:basedOn w:val="a3"/>
    <w:rsid w:val="00A078FE"/>
    <w:pPr>
      <w:spacing w:line="233" w:lineRule="exact"/>
      <w:ind w:firstLine="397"/>
      <w:jc w:val="both"/>
    </w:pPr>
    <w:rPr>
      <w:sz w:val="20"/>
      <w:szCs w:val="20"/>
    </w:rPr>
  </w:style>
  <w:style w:type="paragraph" w:customStyle="1" w:styleId="Lang">
    <w:name w:val="Lang"/>
    <w:basedOn w:val="a3"/>
    <w:rsid w:val="00A078FE"/>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A078FE"/>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A078FE"/>
    <w:pPr>
      <w:suppressAutoHyphens/>
      <w:jc w:val="center"/>
    </w:pPr>
    <w:rPr>
      <w:sz w:val="26"/>
      <w:lang w:eastAsia="ar-SA"/>
    </w:rPr>
  </w:style>
  <w:style w:type="paragraph" w:customStyle="1" w:styleId="2ff2">
    <w:name w:val="Заголовок_2"/>
    <w:basedOn w:val="a3"/>
    <w:rsid w:val="00A078FE"/>
    <w:pPr>
      <w:spacing w:line="360" w:lineRule="auto"/>
      <w:jc w:val="both"/>
    </w:pPr>
    <w:rPr>
      <w:rFonts w:ascii="Arial" w:hAnsi="Arial"/>
      <w:b/>
      <w:i/>
      <w:sz w:val="28"/>
      <w:szCs w:val="20"/>
    </w:rPr>
  </w:style>
  <w:style w:type="paragraph" w:customStyle="1" w:styleId="affffffff2">
    <w:name w:val="Абзац_СУБД"/>
    <w:basedOn w:val="a3"/>
    <w:rsid w:val="00A078FE"/>
    <w:pPr>
      <w:spacing w:line="360" w:lineRule="auto"/>
      <w:ind w:firstLine="720"/>
      <w:jc w:val="both"/>
    </w:pPr>
    <w:rPr>
      <w:rFonts w:ascii="Arial" w:hAnsi="Arial"/>
      <w:sz w:val="28"/>
      <w:szCs w:val="20"/>
    </w:rPr>
  </w:style>
  <w:style w:type="character" w:customStyle="1" w:styleId="f1">
    <w:name w:val="f1"/>
    <w:rsid w:val="00A078FE"/>
    <w:rPr>
      <w:rFonts w:cs="Times New Roman"/>
    </w:rPr>
  </w:style>
  <w:style w:type="paragraph" w:customStyle="1" w:styleId="075">
    <w:name w:val="Стиль Нумерованный список + сверху: (одинарная Авто  075 пт лини..."/>
    <w:basedOn w:val="a2"/>
    <w:rsid w:val="00A078FE"/>
    <w:pPr>
      <w:numPr>
        <w:numId w:val="0"/>
      </w:numPr>
      <w:tabs>
        <w:tab w:val="left" w:pos="720"/>
        <w:tab w:val="left" w:pos="1354"/>
      </w:tabs>
      <w:ind w:left="360" w:hanging="360"/>
    </w:pPr>
    <w:rPr>
      <w:sz w:val="24"/>
      <w:lang w:eastAsia="ru-RU"/>
    </w:rPr>
  </w:style>
  <w:style w:type="paragraph" w:customStyle="1" w:styleId="4a">
    <w:name w:val="Обычный4"/>
    <w:rsid w:val="00A078FE"/>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A078FE"/>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A078F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A078FE"/>
  </w:style>
  <w:style w:type="character" w:customStyle="1" w:styleId="ft776">
    <w:name w:val="ft776"/>
    <w:rsid w:val="00A078FE"/>
  </w:style>
  <w:style w:type="character" w:customStyle="1" w:styleId="ft431">
    <w:name w:val="ft431"/>
    <w:rsid w:val="00A078FE"/>
  </w:style>
  <w:style w:type="character" w:customStyle="1" w:styleId="ft793">
    <w:name w:val="ft793"/>
    <w:rsid w:val="00A078FE"/>
  </w:style>
  <w:style w:type="character" w:customStyle="1" w:styleId="ft802">
    <w:name w:val="ft802"/>
    <w:rsid w:val="00A078FE"/>
  </w:style>
  <w:style w:type="character" w:customStyle="1" w:styleId="ft890">
    <w:name w:val="ft890"/>
    <w:rsid w:val="00A078FE"/>
  </w:style>
  <w:style w:type="character" w:customStyle="1" w:styleId="ft904">
    <w:name w:val="ft904"/>
    <w:rsid w:val="00A078FE"/>
  </w:style>
  <w:style w:type="character" w:customStyle="1" w:styleId="ft914">
    <w:name w:val="ft914"/>
    <w:rsid w:val="00A078FE"/>
  </w:style>
  <w:style w:type="character" w:customStyle="1" w:styleId="HTMLPreformattedChar">
    <w:name w:val="HTML Preformatted Char"/>
    <w:locked/>
    <w:rsid w:val="00A078FE"/>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A078FE"/>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A078FE"/>
    <w:pPr>
      <w:keepNext/>
      <w:outlineLvl w:val="2"/>
    </w:pPr>
    <w:rPr>
      <w:rFonts w:eastAsia="Calibri"/>
      <w:szCs w:val="20"/>
    </w:rPr>
  </w:style>
  <w:style w:type="character" w:customStyle="1" w:styleId="review-h52">
    <w:name w:val="review-h52"/>
    <w:rsid w:val="00A078FE"/>
    <w:rPr>
      <w:rFonts w:cs="Times New Roman"/>
      <w:b/>
      <w:bCs/>
      <w:color w:val="004080"/>
      <w:sz w:val="18"/>
      <w:szCs w:val="18"/>
      <w:u w:val="none"/>
    </w:rPr>
  </w:style>
  <w:style w:type="character" w:customStyle="1" w:styleId="BodyText2Char">
    <w:name w:val="Body Text 2 Char"/>
    <w:locked/>
    <w:rsid w:val="00A078FE"/>
    <w:rPr>
      <w:rFonts w:ascii="Calibri" w:hAnsi="Calibri"/>
      <w:sz w:val="22"/>
      <w:szCs w:val="22"/>
      <w:lang w:val="ru-RU" w:eastAsia="ru-RU" w:bidi="ar-SA"/>
    </w:rPr>
  </w:style>
  <w:style w:type="paragraph" w:customStyle="1" w:styleId="1TimesNewRoman12">
    <w:name w:val="Стиль Загол. 1 ур. + Times New Roman 12 пт"/>
    <w:basedOn w:val="a3"/>
    <w:rsid w:val="00A078FE"/>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A078FE"/>
    <w:rPr>
      <w:sz w:val="24"/>
      <w:szCs w:val="24"/>
      <w:lang w:val="ru-RU" w:eastAsia="ru-RU" w:bidi="ar-SA"/>
    </w:rPr>
  </w:style>
  <w:style w:type="character" w:customStyle="1" w:styleId="BodyText2Char1">
    <w:name w:val="Body Text 2 Char1"/>
    <w:semiHidden/>
    <w:locked/>
    <w:rsid w:val="00A078FE"/>
    <w:rPr>
      <w:rFonts w:ascii="Calibri" w:hAnsi="Calibri"/>
      <w:lang w:val="ru-RU" w:eastAsia="ru-RU" w:bidi="ar-SA"/>
    </w:rPr>
  </w:style>
  <w:style w:type="paragraph" w:customStyle="1" w:styleId="affffffff3">
    <w:name w:val="НаКурсач"/>
    <w:basedOn w:val="a3"/>
    <w:rsid w:val="00A078FE"/>
    <w:pPr>
      <w:spacing w:line="312" w:lineRule="auto"/>
      <w:jc w:val="both"/>
    </w:pPr>
    <w:rPr>
      <w:sz w:val="28"/>
    </w:rPr>
  </w:style>
  <w:style w:type="character" w:customStyle="1" w:styleId="Heading8Char">
    <w:name w:val="Heading 8 Char"/>
    <w:semiHidden/>
    <w:locked/>
    <w:rsid w:val="00A078FE"/>
    <w:rPr>
      <w:rFonts w:ascii="Cambria" w:hAnsi="Cambria"/>
      <w:color w:val="404040"/>
      <w:lang w:val="ru-RU" w:eastAsia="ru-RU" w:bidi="ar-SA"/>
    </w:rPr>
  </w:style>
  <w:style w:type="character" w:customStyle="1" w:styleId="a10">
    <w:name w:val="a1"/>
    <w:rsid w:val="00A078FE"/>
    <w:rPr>
      <w:rFonts w:cs="Times New Roman"/>
    </w:rPr>
  </w:style>
  <w:style w:type="character" w:customStyle="1" w:styleId="94">
    <w:name w:val="Знак Знак9"/>
    <w:locked/>
    <w:rsid w:val="00A078FE"/>
    <w:rPr>
      <w:sz w:val="16"/>
      <w:szCs w:val="16"/>
      <w:lang w:val="ru-RU" w:eastAsia="ar-SA" w:bidi="ar-SA"/>
    </w:rPr>
  </w:style>
  <w:style w:type="character" w:customStyle="1" w:styleId="136">
    <w:name w:val="Знак Знак13"/>
    <w:locked/>
    <w:rsid w:val="00A078FE"/>
    <w:rPr>
      <w:b/>
      <w:bCs/>
      <w:sz w:val="27"/>
      <w:szCs w:val="27"/>
      <w:lang w:val="ru-RU" w:eastAsia="ru-RU" w:bidi="ar-SA"/>
    </w:rPr>
  </w:style>
  <w:style w:type="character" w:customStyle="1" w:styleId="1ffff5">
    <w:name w:val="Сильное выделение1"/>
    <w:rsid w:val="00A078FE"/>
    <w:rPr>
      <w:b/>
    </w:rPr>
  </w:style>
  <w:style w:type="paragraph" w:customStyle="1" w:styleId="HTML13">
    <w:name w:val="Стандартный HTML1"/>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A078FE"/>
    <w:rPr>
      <w:rFonts w:ascii="Arial" w:hAnsi="Arial" w:cs="Arial"/>
      <w:b/>
      <w:bCs/>
      <w:kern w:val="32"/>
      <w:sz w:val="32"/>
      <w:szCs w:val="32"/>
    </w:rPr>
  </w:style>
  <w:style w:type="character" w:customStyle="1" w:styleId="31a">
    <w:name w:val="Знак Знак31"/>
    <w:rsid w:val="00A078FE"/>
    <w:rPr>
      <w:rFonts w:ascii="Arial" w:hAnsi="Arial" w:cs="Arial"/>
      <w:b/>
      <w:bCs/>
      <w:sz w:val="26"/>
      <w:szCs w:val="26"/>
    </w:rPr>
  </w:style>
  <w:style w:type="character" w:customStyle="1" w:styleId="227">
    <w:name w:val="Знак Знак22"/>
    <w:rsid w:val="00A078FE"/>
    <w:rPr>
      <w:sz w:val="24"/>
      <w:szCs w:val="24"/>
    </w:rPr>
  </w:style>
  <w:style w:type="character" w:customStyle="1" w:styleId="300">
    <w:name w:val="Знак Знак30"/>
    <w:rsid w:val="00A078FE"/>
    <w:rPr>
      <w:b/>
      <w:bCs/>
      <w:sz w:val="28"/>
      <w:szCs w:val="28"/>
    </w:rPr>
  </w:style>
  <w:style w:type="character" w:customStyle="1" w:styleId="262">
    <w:name w:val="Знак Знак26"/>
    <w:rsid w:val="00A078FE"/>
    <w:rPr>
      <w:rFonts w:ascii="Calibri" w:hAnsi="Calibri"/>
      <w:i/>
      <w:iCs/>
      <w:sz w:val="24"/>
      <w:szCs w:val="24"/>
      <w:lang w:eastAsia="en-US"/>
    </w:rPr>
  </w:style>
  <w:style w:type="character" w:customStyle="1" w:styleId="200">
    <w:name w:val="Знак Знак20"/>
    <w:rsid w:val="00A078FE"/>
    <w:rPr>
      <w:sz w:val="16"/>
      <w:szCs w:val="16"/>
    </w:rPr>
  </w:style>
  <w:style w:type="character" w:customStyle="1" w:styleId="190">
    <w:name w:val="Знак Знак19"/>
    <w:rsid w:val="00A078FE"/>
    <w:rPr>
      <w:sz w:val="16"/>
      <w:szCs w:val="16"/>
    </w:rPr>
  </w:style>
  <w:style w:type="character" w:customStyle="1" w:styleId="250">
    <w:name w:val="Знак Знак25"/>
    <w:rsid w:val="00A078FE"/>
    <w:rPr>
      <w:sz w:val="24"/>
    </w:rPr>
  </w:style>
  <w:style w:type="paragraph" w:customStyle="1" w:styleId="324">
    <w:name w:val="Основной текст 32"/>
    <w:basedOn w:val="a3"/>
    <w:rsid w:val="00A078FE"/>
    <w:pPr>
      <w:overflowPunct w:val="0"/>
      <w:autoSpaceDE w:val="0"/>
      <w:autoSpaceDN w:val="0"/>
      <w:adjustRightInd w:val="0"/>
      <w:jc w:val="center"/>
      <w:textAlignment w:val="baseline"/>
    </w:pPr>
    <w:rPr>
      <w:b/>
      <w:sz w:val="32"/>
      <w:szCs w:val="20"/>
    </w:rPr>
  </w:style>
  <w:style w:type="character" w:customStyle="1" w:styleId="82">
    <w:name w:val="Знак Знак8"/>
    <w:rsid w:val="00A078FE"/>
    <w:rPr>
      <w:rFonts w:ascii="Arial" w:hAnsi="Arial" w:cs="Arial"/>
      <w:b/>
      <w:bCs/>
      <w:i/>
      <w:iCs/>
      <w:sz w:val="28"/>
      <w:szCs w:val="28"/>
      <w:lang w:val="ru-RU" w:eastAsia="en-US" w:bidi="ar-SA"/>
    </w:rPr>
  </w:style>
  <w:style w:type="character" w:customStyle="1" w:styleId="field-content">
    <w:name w:val="field-content"/>
    <w:rsid w:val="00A078FE"/>
  </w:style>
  <w:style w:type="character" w:customStyle="1" w:styleId="reference-text">
    <w:name w:val="reference-text"/>
    <w:rsid w:val="00A078FE"/>
  </w:style>
  <w:style w:type="paragraph" w:customStyle="1" w:styleId="snip1">
    <w:name w:val="snip1"/>
    <w:basedOn w:val="a3"/>
    <w:rsid w:val="00A078FE"/>
    <w:pPr>
      <w:spacing w:before="49" w:line="300" w:lineRule="atLeast"/>
    </w:pPr>
    <w:rPr>
      <w:color w:val="000000"/>
    </w:rPr>
  </w:style>
  <w:style w:type="paragraph" w:customStyle="1" w:styleId="Style74">
    <w:name w:val="Style74"/>
    <w:basedOn w:val="a3"/>
    <w:rsid w:val="00A078FE"/>
    <w:pPr>
      <w:widowControl w:val="0"/>
      <w:autoSpaceDE w:val="0"/>
      <w:autoSpaceDN w:val="0"/>
      <w:adjustRightInd w:val="0"/>
      <w:spacing w:line="274" w:lineRule="exact"/>
      <w:ind w:firstLine="293"/>
      <w:jc w:val="both"/>
    </w:pPr>
  </w:style>
  <w:style w:type="character" w:customStyle="1" w:styleId="513">
    <w:name w:val="Знак Знак51"/>
    <w:locked/>
    <w:rsid w:val="00A078FE"/>
    <w:rPr>
      <w:b/>
      <w:caps/>
      <w:sz w:val="24"/>
      <w:szCs w:val="24"/>
      <w:lang w:val="ru-RU" w:eastAsia="ru-RU" w:bidi="ar-SA"/>
    </w:rPr>
  </w:style>
  <w:style w:type="paragraph" w:customStyle="1" w:styleId="affffffff4">
    <w:name w:val="Основной текст с отступо"/>
    <w:basedOn w:val="a3"/>
    <w:rsid w:val="00A078FE"/>
    <w:pPr>
      <w:ind w:left="-340" w:firstLine="720"/>
    </w:pPr>
    <w:rPr>
      <w:sz w:val="36"/>
      <w:szCs w:val="20"/>
    </w:rPr>
  </w:style>
  <w:style w:type="paragraph" w:customStyle="1" w:styleId="Standard">
    <w:name w:val="Standard"/>
    <w:rsid w:val="00A078F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A078FE"/>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A078FE"/>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A078FE"/>
    <w:rPr>
      <w:rFonts w:ascii="Sylfaen" w:hAnsi="Sylfaen" w:cs="Sylfaen"/>
      <w:sz w:val="19"/>
      <w:szCs w:val="19"/>
      <w:u w:val="none"/>
    </w:rPr>
  </w:style>
  <w:style w:type="character" w:customStyle="1" w:styleId="520">
    <w:name w:val="Знак Знак52"/>
    <w:rsid w:val="00A078FE"/>
    <w:rPr>
      <w:rFonts w:ascii="Arial" w:eastAsia="Times New Roman" w:hAnsi="Arial" w:cs="Arial"/>
      <w:b/>
      <w:bCs/>
      <w:i/>
      <w:iCs/>
      <w:sz w:val="28"/>
      <w:szCs w:val="28"/>
    </w:rPr>
  </w:style>
  <w:style w:type="paragraph" w:customStyle="1" w:styleId="a3cxspmiddle">
    <w:name w:val="a3cxspmiddle"/>
    <w:basedOn w:val="a3"/>
    <w:rsid w:val="00A078FE"/>
    <w:pPr>
      <w:spacing w:before="100" w:beforeAutospacing="1" w:after="100" w:afterAutospacing="1"/>
    </w:pPr>
    <w:rPr>
      <w:color w:val="000000"/>
    </w:rPr>
  </w:style>
  <w:style w:type="paragraph" w:customStyle="1" w:styleId="a3cxsplast">
    <w:name w:val="a3cxsplast"/>
    <w:basedOn w:val="a3"/>
    <w:rsid w:val="00A078FE"/>
    <w:pPr>
      <w:spacing w:before="100" w:beforeAutospacing="1" w:after="100" w:afterAutospacing="1"/>
    </w:pPr>
    <w:rPr>
      <w:color w:val="000000"/>
    </w:rPr>
  </w:style>
  <w:style w:type="character" w:customStyle="1" w:styleId="ft1786">
    <w:name w:val="ft1786"/>
    <w:uiPriority w:val="99"/>
    <w:rsid w:val="00A078FE"/>
  </w:style>
  <w:style w:type="character" w:customStyle="1" w:styleId="c16">
    <w:name w:val="c16"/>
    <w:rsid w:val="00A078FE"/>
  </w:style>
  <w:style w:type="character" w:customStyle="1" w:styleId="BodyTextChar1">
    <w:name w:val="Body Text Char1"/>
    <w:aliases w:val="Знак1 Char"/>
    <w:locked/>
    <w:rsid w:val="00A078FE"/>
    <w:rPr>
      <w:sz w:val="24"/>
      <w:lang w:val="ru-RU" w:eastAsia="ru-RU"/>
    </w:rPr>
  </w:style>
  <w:style w:type="character" w:customStyle="1" w:styleId="font7">
    <w:name w:val="font7"/>
    <w:rsid w:val="00A078FE"/>
  </w:style>
  <w:style w:type="paragraph" w:customStyle="1" w:styleId="affffffff5">
    <w:name w:val="Знак Знак Знак Знак Знак Знак Знак Знак Знак Знак"/>
    <w:basedOn w:val="a3"/>
    <w:rsid w:val="00A078FE"/>
    <w:pPr>
      <w:spacing w:after="160" w:line="240" w:lineRule="exact"/>
    </w:pPr>
    <w:rPr>
      <w:rFonts w:ascii="Verdana" w:hAnsi="Verdana" w:cs="Verdana"/>
      <w:sz w:val="20"/>
      <w:szCs w:val="20"/>
      <w:lang w:val="en-US" w:eastAsia="en-US"/>
    </w:rPr>
  </w:style>
  <w:style w:type="character" w:customStyle="1" w:styleId="FontStyle79">
    <w:name w:val="Font Style79"/>
    <w:rsid w:val="00A078FE"/>
    <w:rPr>
      <w:rFonts w:ascii="Times New Roman" w:hAnsi="Times New Roman" w:cs="Times New Roman"/>
      <w:sz w:val="16"/>
      <w:szCs w:val="16"/>
    </w:rPr>
  </w:style>
  <w:style w:type="character" w:customStyle="1" w:styleId="FontStyle57">
    <w:name w:val="Font Style57"/>
    <w:rsid w:val="00A078FE"/>
    <w:rPr>
      <w:rFonts w:ascii="Times New Roman" w:hAnsi="Times New Roman" w:cs="Times New Roman"/>
      <w:b/>
      <w:bCs/>
      <w:sz w:val="16"/>
      <w:szCs w:val="16"/>
    </w:rPr>
  </w:style>
  <w:style w:type="character" w:customStyle="1" w:styleId="FontStyle32">
    <w:name w:val="Font Style32"/>
    <w:rsid w:val="00A078FE"/>
    <w:rPr>
      <w:rFonts w:ascii="Times New Roman" w:hAnsi="Times New Roman" w:cs="Times New Roman"/>
      <w:i/>
      <w:iCs/>
      <w:sz w:val="26"/>
      <w:szCs w:val="26"/>
    </w:rPr>
  </w:style>
  <w:style w:type="paragraph" w:customStyle="1" w:styleId="iditems">
    <w:name w:val="iditems"/>
    <w:basedOn w:val="a3"/>
    <w:rsid w:val="00A078FE"/>
    <w:pPr>
      <w:spacing w:before="75" w:after="150"/>
    </w:pPr>
  </w:style>
  <w:style w:type="character" w:customStyle="1" w:styleId="pseudo-href5">
    <w:name w:val="pseudo-href5"/>
    <w:rsid w:val="00A078FE"/>
  </w:style>
  <w:style w:type="character" w:customStyle="1" w:styleId="title1">
    <w:name w:val="title1"/>
    <w:rsid w:val="00A078FE"/>
    <w:rPr>
      <w:rFonts w:ascii="Verdana" w:hAnsi="Verdana" w:hint="default"/>
      <w:color w:val="301007"/>
      <w:sz w:val="30"/>
      <w:szCs w:val="30"/>
    </w:rPr>
  </w:style>
  <w:style w:type="paragraph" w:customStyle="1" w:styleId="325">
    <w:name w:val="Заголовок 32"/>
    <w:basedOn w:val="a3"/>
    <w:next w:val="a3"/>
    <w:rsid w:val="00A078FE"/>
    <w:pPr>
      <w:keepNext/>
      <w:snapToGrid w:val="0"/>
      <w:spacing w:before="240" w:after="60"/>
    </w:pPr>
    <w:rPr>
      <w:rFonts w:ascii="Arial" w:hAnsi="Arial"/>
      <w:szCs w:val="20"/>
    </w:rPr>
  </w:style>
  <w:style w:type="character" w:customStyle="1" w:styleId="2ff3">
    <w:name w:val="Заголовок 2 Знак Знак Знак"/>
    <w:rsid w:val="00A078FE"/>
    <w:rPr>
      <w:rFonts w:ascii="Arial" w:hAnsi="Arial" w:cs="Arial"/>
      <w:b/>
      <w:bCs/>
      <w:i/>
      <w:iCs/>
      <w:sz w:val="28"/>
      <w:szCs w:val="28"/>
      <w:lang w:val="en-US" w:eastAsia="en-US" w:bidi="ar-SA"/>
    </w:rPr>
  </w:style>
  <w:style w:type="character" w:customStyle="1" w:styleId="ft21391">
    <w:name w:val="ft21391"/>
    <w:rsid w:val="00A078FE"/>
    <w:rPr>
      <w:rFonts w:ascii="Times" w:hAnsi="Times" w:hint="default"/>
      <w:color w:val="000000"/>
      <w:spacing w:val="13"/>
      <w:sz w:val="24"/>
      <w:szCs w:val="24"/>
    </w:rPr>
  </w:style>
  <w:style w:type="character" w:customStyle="1" w:styleId="ft21791">
    <w:name w:val="ft21791"/>
    <w:rsid w:val="00A078FE"/>
    <w:rPr>
      <w:rFonts w:ascii="Times" w:hAnsi="Times" w:hint="default"/>
      <w:color w:val="000000"/>
      <w:spacing w:val="13"/>
      <w:sz w:val="24"/>
      <w:szCs w:val="24"/>
    </w:rPr>
  </w:style>
  <w:style w:type="character" w:customStyle="1" w:styleId="ft23581">
    <w:name w:val="ft23581"/>
    <w:rsid w:val="00A078FE"/>
    <w:rPr>
      <w:rFonts w:ascii="Times" w:hAnsi="Times" w:hint="default"/>
      <w:color w:val="000000"/>
      <w:spacing w:val="13"/>
      <w:sz w:val="24"/>
      <w:szCs w:val="24"/>
    </w:rPr>
  </w:style>
  <w:style w:type="character" w:customStyle="1" w:styleId="ft22941">
    <w:name w:val="ft22941"/>
    <w:rsid w:val="00A078FE"/>
    <w:rPr>
      <w:rFonts w:ascii="Times" w:hAnsi="Times" w:hint="default"/>
      <w:color w:val="000000"/>
      <w:spacing w:val="13"/>
      <w:sz w:val="24"/>
      <w:szCs w:val="24"/>
    </w:rPr>
  </w:style>
  <w:style w:type="character" w:customStyle="1" w:styleId="garantcommenttitle1">
    <w:name w:val="garantcommenttitle1"/>
    <w:rsid w:val="00A078FE"/>
    <w:rPr>
      <w:sz w:val="22"/>
      <w:szCs w:val="22"/>
    </w:rPr>
  </w:style>
  <w:style w:type="paragraph" w:customStyle="1" w:styleId="affffffff6">
    <w:name w:val="Текст диссертации"/>
    <w:basedOn w:val="a3"/>
    <w:rsid w:val="00A078FE"/>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A078FE"/>
    <w:rPr>
      <w:rFonts w:ascii="Times New Roman" w:hAnsi="Times New Roman"/>
      <w:b/>
      <w:i/>
      <w:spacing w:val="0"/>
      <w:sz w:val="23"/>
    </w:rPr>
  </w:style>
  <w:style w:type="paragraph" w:customStyle="1" w:styleId="src">
    <w:name w:val="src"/>
    <w:basedOn w:val="a3"/>
    <w:rsid w:val="00A078FE"/>
    <w:pPr>
      <w:spacing w:after="225"/>
    </w:pPr>
    <w:rPr>
      <w:i/>
      <w:iCs/>
      <w:color w:val="939756"/>
      <w:sz w:val="17"/>
      <w:szCs w:val="17"/>
    </w:rPr>
  </w:style>
  <w:style w:type="paragraph" w:customStyle="1" w:styleId="3f4">
    <w:name w:val="Обычный3"/>
    <w:rsid w:val="00A078FE"/>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A078FE"/>
    <w:pPr>
      <w:widowControl w:val="0"/>
      <w:autoSpaceDE w:val="0"/>
      <w:autoSpaceDN w:val="0"/>
      <w:adjustRightInd w:val="0"/>
      <w:spacing w:line="317" w:lineRule="exact"/>
      <w:ind w:firstLine="355"/>
      <w:jc w:val="both"/>
    </w:pPr>
  </w:style>
  <w:style w:type="character" w:customStyle="1" w:styleId="FontStyle924">
    <w:name w:val="Font Style924"/>
    <w:rsid w:val="00A078FE"/>
    <w:rPr>
      <w:rFonts w:ascii="Times New Roman" w:hAnsi="Times New Roman" w:cs="Times New Roman"/>
      <w:b/>
      <w:bCs/>
      <w:i/>
      <w:iCs/>
      <w:sz w:val="12"/>
      <w:szCs w:val="12"/>
    </w:rPr>
  </w:style>
  <w:style w:type="paragraph" w:customStyle="1" w:styleId="Style451">
    <w:name w:val="Style451"/>
    <w:basedOn w:val="a3"/>
    <w:rsid w:val="00A078FE"/>
    <w:pPr>
      <w:widowControl w:val="0"/>
      <w:autoSpaceDE w:val="0"/>
      <w:autoSpaceDN w:val="0"/>
      <w:adjustRightInd w:val="0"/>
    </w:pPr>
  </w:style>
  <w:style w:type="character" w:customStyle="1" w:styleId="FontStyle818">
    <w:name w:val="Font Style818"/>
    <w:rsid w:val="00A078FE"/>
    <w:rPr>
      <w:rFonts w:ascii="Times New Roman" w:hAnsi="Times New Roman" w:cs="Times New Roman"/>
      <w:b/>
      <w:bCs/>
      <w:sz w:val="16"/>
      <w:szCs w:val="16"/>
    </w:rPr>
  </w:style>
  <w:style w:type="character" w:customStyle="1" w:styleId="FontStyle998">
    <w:name w:val="Font Style998"/>
    <w:rsid w:val="00A078FE"/>
    <w:rPr>
      <w:rFonts w:ascii="Times New Roman" w:hAnsi="Times New Roman" w:cs="Times New Roman"/>
      <w:b/>
      <w:bCs/>
      <w:spacing w:val="-10"/>
      <w:sz w:val="22"/>
      <w:szCs w:val="22"/>
    </w:rPr>
  </w:style>
  <w:style w:type="paragraph" w:customStyle="1" w:styleId="Style411">
    <w:name w:val="Style411"/>
    <w:basedOn w:val="a3"/>
    <w:rsid w:val="00A078FE"/>
    <w:pPr>
      <w:widowControl w:val="0"/>
      <w:autoSpaceDE w:val="0"/>
      <w:autoSpaceDN w:val="0"/>
      <w:adjustRightInd w:val="0"/>
    </w:pPr>
  </w:style>
  <w:style w:type="character" w:customStyle="1" w:styleId="FontStyle812">
    <w:name w:val="Font Style812"/>
    <w:rsid w:val="00A078FE"/>
    <w:rPr>
      <w:rFonts w:ascii="Times New Roman" w:hAnsi="Times New Roman" w:cs="Times New Roman"/>
      <w:b/>
      <w:bCs/>
      <w:spacing w:val="-10"/>
      <w:sz w:val="30"/>
      <w:szCs w:val="30"/>
    </w:rPr>
  </w:style>
  <w:style w:type="character" w:customStyle="1" w:styleId="FontStyle947">
    <w:name w:val="Font Style947"/>
    <w:rsid w:val="00A078FE"/>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A078FE"/>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A078FE"/>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A078FE"/>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A078FE"/>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A078FE"/>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A078FE"/>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A078FE"/>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A078FE"/>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A078FE"/>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A078FE"/>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A078FE"/>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A078FE"/>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A078FE"/>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A078FE"/>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A078FE"/>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A078FE"/>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A078FE"/>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A078FE"/>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A078FE"/>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A078FE"/>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A078FE"/>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A078FE"/>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A078FE"/>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A078FE"/>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A078FE"/>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A078FE"/>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A078FE"/>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A078FE"/>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A078FE"/>
    <w:rPr>
      <w:rFonts w:ascii="Times New Roman" w:hAnsi="Times New Roman"/>
      <w:bCs w:val="0"/>
      <w:i w:val="0"/>
      <w:sz w:val="24"/>
      <w:lang w:eastAsia="ru-RU"/>
    </w:rPr>
  </w:style>
  <w:style w:type="paragraph" w:customStyle="1" w:styleId="FR5">
    <w:name w:val="FR5"/>
    <w:rsid w:val="00A078FE"/>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A078FE"/>
    <w:pPr>
      <w:spacing w:before="100" w:beforeAutospacing="1" w:after="100" w:afterAutospacing="1"/>
    </w:pPr>
  </w:style>
  <w:style w:type="paragraph" w:customStyle="1" w:styleId="unip">
    <w:name w:val="unip"/>
    <w:basedOn w:val="a3"/>
    <w:rsid w:val="00A078FE"/>
    <w:pPr>
      <w:spacing w:before="100" w:beforeAutospacing="1" w:after="100" w:afterAutospacing="1"/>
    </w:pPr>
  </w:style>
  <w:style w:type="character" w:customStyle="1" w:styleId="modinfo">
    <w:name w:val="modinfo"/>
    <w:rsid w:val="00A078FE"/>
  </w:style>
  <w:style w:type="character" w:customStyle="1" w:styleId="style81">
    <w:name w:val="style81"/>
    <w:rsid w:val="00A078FE"/>
    <w:rPr>
      <w:b/>
      <w:bCs/>
      <w:color w:val="333333"/>
      <w:sz w:val="31"/>
      <w:szCs w:val="31"/>
    </w:rPr>
  </w:style>
  <w:style w:type="character" w:customStyle="1" w:styleId="affffffff7">
    <w:name w:val="Разрядка"/>
    <w:rsid w:val="00A078FE"/>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A078FE"/>
    <w:rPr>
      <w:sz w:val="24"/>
      <w:szCs w:val="24"/>
      <w:lang w:val="ru-RU" w:eastAsia="ru-RU" w:bidi="hi-IN"/>
    </w:rPr>
  </w:style>
  <w:style w:type="character" w:customStyle="1" w:styleId="401">
    <w:name w:val="Знак Знак40"/>
    <w:locked/>
    <w:rsid w:val="00A078FE"/>
    <w:rPr>
      <w:rFonts w:ascii="Arial" w:hAnsi="Arial"/>
      <w:b/>
      <w:sz w:val="26"/>
    </w:rPr>
  </w:style>
  <w:style w:type="character" w:customStyle="1" w:styleId="290">
    <w:name w:val="Знак Знак29"/>
    <w:locked/>
    <w:rsid w:val="00A078FE"/>
    <w:rPr>
      <w:sz w:val="24"/>
    </w:rPr>
  </w:style>
  <w:style w:type="character" w:customStyle="1" w:styleId="21c">
    <w:name w:val="Красная строка 2 Знак1"/>
    <w:rsid w:val="00A078FE"/>
    <w:rPr>
      <w:sz w:val="24"/>
      <w:lang w:val="ru-RU" w:eastAsia="ru-RU"/>
    </w:rPr>
  </w:style>
  <w:style w:type="character" w:customStyle="1" w:styleId="3231Heading121">
    <w:name w:val="Знак Знак3;Текст Знак2;Знак3 Знак1;Heading 12 Знак1 Знак Знак"/>
    <w:locked/>
    <w:rsid w:val="00A078FE"/>
    <w:rPr>
      <w:sz w:val="24"/>
      <w:lang w:val="ru-RU" w:eastAsia="ru-RU"/>
    </w:rPr>
  </w:style>
  <w:style w:type="character" w:customStyle="1" w:styleId="391">
    <w:name w:val="Знак Знак39"/>
    <w:locked/>
    <w:rsid w:val="00A078FE"/>
    <w:rPr>
      <w:b/>
      <w:sz w:val="28"/>
    </w:rPr>
  </w:style>
  <w:style w:type="character" w:customStyle="1" w:styleId="381">
    <w:name w:val="Знак Знак38"/>
    <w:locked/>
    <w:rsid w:val="00A078FE"/>
    <w:rPr>
      <w:b/>
      <w:i/>
      <w:sz w:val="26"/>
    </w:rPr>
  </w:style>
  <w:style w:type="character" w:customStyle="1" w:styleId="371">
    <w:name w:val="Знак Знак37"/>
    <w:locked/>
    <w:rsid w:val="00A078FE"/>
    <w:rPr>
      <w:b/>
      <w:sz w:val="22"/>
      <w:lang w:val="ru-RU" w:eastAsia="ru-RU"/>
    </w:rPr>
  </w:style>
  <w:style w:type="character" w:customStyle="1" w:styleId="361">
    <w:name w:val="Знак Знак36"/>
    <w:locked/>
    <w:rsid w:val="00A078FE"/>
    <w:rPr>
      <w:sz w:val="24"/>
      <w:lang w:val="ru-RU" w:eastAsia="ru-RU"/>
    </w:rPr>
  </w:style>
  <w:style w:type="character" w:customStyle="1" w:styleId="351">
    <w:name w:val="Знак Знак35"/>
    <w:uiPriority w:val="99"/>
    <w:locked/>
    <w:rsid w:val="00A078FE"/>
    <w:rPr>
      <w:rFonts w:ascii="Calibri" w:hAnsi="Calibri"/>
      <w:i/>
      <w:sz w:val="24"/>
      <w:lang w:eastAsia="en-US"/>
    </w:rPr>
  </w:style>
  <w:style w:type="character" w:customStyle="1" w:styleId="342">
    <w:name w:val="Знак Знак34"/>
    <w:locked/>
    <w:rsid w:val="00A078FE"/>
    <w:rPr>
      <w:rFonts w:ascii="Arial" w:hAnsi="Arial"/>
      <w:sz w:val="22"/>
      <w:lang w:val="ru-RU" w:eastAsia="ru-RU"/>
    </w:rPr>
  </w:style>
  <w:style w:type="character" w:customStyle="1" w:styleId="301">
    <w:name w:val="Знак Знак301"/>
    <w:locked/>
    <w:rsid w:val="00A078FE"/>
    <w:rPr>
      <w:sz w:val="24"/>
    </w:rPr>
  </w:style>
  <w:style w:type="character" w:customStyle="1" w:styleId="272">
    <w:name w:val="Знак Знак27"/>
    <w:locked/>
    <w:rsid w:val="00A078FE"/>
    <w:rPr>
      <w:sz w:val="24"/>
    </w:rPr>
  </w:style>
  <w:style w:type="paragraph" w:customStyle="1" w:styleId="affffffff8">
    <w:name w:val="Об"/>
    <w:rsid w:val="00A078F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A078FE"/>
    <w:rPr>
      <w:sz w:val="24"/>
      <w:lang w:val="en-US"/>
    </w:rPr>
  </w:style>
  <w:style w:type="paragraph" w:customStyle="1" w:styleId="stepanov">
    <w:name w:val="stepanov"/>
    <w:basedOn w:val="af3"/>
    <w:rsid w:val="00A078FE"/>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A078FE"/>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A078FE"/>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A078FE"/>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A078FE"/>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A078FE"/>
    <w:rPr>
      <w:iCs/>
    </w:rPr>
  </w:style>
  <w:style w:type="character" w:customStyle="1" w:styleId="720">
    <w:name w:val="Знак Знак72"/>
    <w:rsid w:val="00A078FE"/>
    <w:rPr>
      <w:sz w:val="16"/>
      <w:lang w:val="ru-RU" w:eastAsia="ru-RU"/>
    </w:rPr>
  </w:style>
  <w:style w:type="paragraph" w:customStyle="1" w:styleId="08">
    <w:name w:val="Стиль По ширине Первая строка:  08 см"/>
    <w:basedOn w:val="a3"/>
    <w:rsid w:val="00A078FE"/>
    <w:pPr>
      <w:ind w:firstLine="454"/>
      <w:jc w:val="both"/>
    </w:pPr>
  </w:style>
  <w:style w:type="character" w:customStyle="1" w:styleId="orange">
    <w:name w:val="orange"/>
    <w:rsid w:val="00A078FE"/>
  </w:style>
  <w:style w:type="character" w:customStyle="1" w:styleId="gray">
    <w:name w:val="gray"/>
    <w:rsid w:val="00A078FE"/>
  </w:style>
  <w:style w:type="paragraph" w:customStyle="1" w:styleId="affffffff9">
    <w:name w:val="Основной тект"/>
    <w:basedOn w:val="a3"/>
    <w:link w:val="affffffffa"/>
    <w:rsid w:val="00A078FE"/>
    <w:pPr>
      <w:ind w:firstLine="454"/>
      <w:jc w:val="both"/>
    </w:pPr>
  </w:style>
  <w:style w:type="character" w:customStyle="1" w:styleId="affffffffa">
    <w:name w:val="Основной тект Знак"/>
    <w:link w:val="affffffff9"/>
    <w:locked/>
    <w:rsid w:val="00A078FE"/>
    <w:rPr>
      <w:rFonts w:ascii="Times New Roman" w:eastAsia="Times New Roman" w:hAnsi="Times New Roman" w:cs="Times New Roman"/>
      <w:sz w:val="24"/>
      <w:szCs w:val="24"/>
      <w:lang w:eastAsia="ru-RU"/>
    </w:rPr>
  </w:style>
  <w:style w:type="paragraph" w:customStyle="1" w:styleId="affffffffb">
    <w:name w:val="Примечание"/>
    <w:basedOn w:val="a3"/>
    <w:rsid w:val="00A078FE"/>
    <w:pPr>
      <w:ind w:firstLine="454"/>
      <w:jc w:val="both"/>
    </w:pPr>
    <w:rPr>
      <w:i/>
    </w:rPr>
  </w:style>
  <w:style w:type="character" w:customStyle="1" w:styleId="nameautor3">
    <w:name w:val="name_autor3"/>
    <w:rsid w:val="00A078FE"/>
    <w:rPr>
      <w:rFonts w:cs="Times New Roman"/>
    </w:rPr>
  </w:style>
  <w:style w:type="paragraph" w:customStyle="1" w:styleId="affffffffc">
    <w:name w:val="Прижатый влево"/>
    <w:basedOn w:val="a3"/>
    <w:next w:val="a3"/>
    <w:rsid w:val="00A078FE"/>
    <w:pPr>
      <w:autoSpaceDE w:val="0"/>
      <w:autoSpaceDN w:val="0"/>
      <w:adjustRightInd w:val="0"/>
    </w:pPr>
    <w:rPr>
      <w:rFonts w:ascii="Arial" w:hAnsi="Arial"/>
      <w:sz w:val="20"/>
      <w:szCs w:val="20"/>
    </w:rPr>
  </w:style>
  <w:style w:type="paragraph" w:customStyle="1" w:styleId="11a">
    <w:name w:val="Обычный11"/>
    <w:rsid w:val="00A078F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A078FE"/>
    <w:pPr>
      <w:spacing w:before="100" w:beforeAutospacing="1" w:after="100" w:afterAutospacing="1"/>
    </w:pPr>
  </w:style>
  <w:style w:type="paragraph" w:customStyle="1" w:styleId="affffffffd">
    <w:name w:val="Нормальный (таблица)"/>
    <w:basedOn w:val="a3"/>
    <w:next w:val="a3"/>
    <w:rsid w:val="00A078FE"/>
    <w:pPr>
      <w:widowControl w:val="0"/>
      <w:autoSpaceDE w:val="0"/>
      <w:autoSpaceDN w:val="0"/>
      <w:adjustRightInd w:val="0"/>
      <w:jc w:val="both"/>
    </w:pPr>
    <w:rPr>
      <w:rFonts w:ascii="Arial" w:hAnsi="Arial" w:cs="Arial"/>
    </w:rPr>
  </w:style>
  <w:style w:type="character" w:customStyle="1" w:styleId="ft523">
    <w:name w:val="ft523"/>
    <w:rsid w:val="00A078FE"/>
    <w:rPr>
      <w:rFonts w:cs="Times New Roman"/>
    </w:rPr>
  </w:style>
  <w:style w:type="character" w:customStyle="1" w:styleId="ft553">
    <w:name w:val="ft553"/>
    <w:rsid w:val="00A078FE"/>
    <w:rPr>
      <w:rFonts w:cs="Times New Roman"/>
    </w:rPr>
  </w:style>
  <w:style w:type="character" w:customStyle="1" w:styleId="ft672">
    <w:name w:val="ft672"/>
    <w:rsid w:val="00A078FE"/>
    <w:rPr>
      <w:rFonts w:cs="Times New Roman"/>
    </w:rPr>
  </w:style>
  <w:style w:type="character" w:customStyle="1" w:styleId="formlabels1">
    <w:name w:val="form_labels1"/>
    <w:rsid w:val="00A078FE"/>
    <w:rPr>
      <w:rFonts w:ascii="Verdana" w:hAnsi="Verdana"/>
      <w:sz w:val="16"/>
    </w:rPr>
  </w:style>
  <w:style w:type="paragraph" w:customStyle="1" w:styleId="2ff4">
    <w:name w:val="Знак Знак2 Знак Знак Знак Знак Знак Знак Знак Знак Знак Знак"/>
    <w:basedOn w:val="a3"/>
    <w:rsid w:val="00A078FE"/>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A078FE"/>
    <w:rPr>
      <w:rFonts w:ascii="Verdana" w:hAnsi="Verdana"/>
      <w:b/>
      <w:color w:val="7C9DC0"/>
      <w:sz w:val="22"/>
      <w:shd w:val="clear" w:color="auto" w:fill="FAF0E6"/>
    </w:rPr>
  </w:style>
  <w:style w:type="paragraph" w:customStyle="1" w:styleId="cjk">
    <w:name w:val="cjk"/>
    <w:basedOn w:val="a3"/>
    <w:rsid w:val="00A078FE"/>
    <w:pPr>
      <w:spacing w:before="100" w:beforeAutospacing="1" w:after="115"/>
    </w:pPr>
    <w:rPr>
      <w:color w:val="000000"/>
      <w:sz w:val="20"/>
      <w:szCs w:val="20"/>
    </w:rPr>
  </w:style>
  <w:style w:type="paragraph" w:customStyle="1" w:styleId="ctl">
    <w:name w:val="ctl"/>
    <w:basedOn w:val="a3"/>
    <w:rsid w:val="00A078FE"/>
    <w:pPr>
      <w:spacing w:before="100" w:beforeAutospacing="1" w:after="115"/>
    </w:pPr>
    <w:rPr>
      <w:rFonts w:ascii="Calibri" w:hAnsi="Calibri"/>
      <w:color w:val="000000"/>
      <w:sz w:val="20"/>
      <w:szCs w:val="20"/>
    </w:rPr>
  </w:style>
  <w:style w:type="character" w:customStyle="1" w:styleId="ft1100">
    <w:name w:val="ft1100"/>
    <w:rsid w:val="00A078FE"/>
    <w:rPr>
      <w:rFonts w:cs="Times New Roman"/>
    </w:rPr>
  </w:style>
  <w:style w:type="character" w:customStyle="1" w:styleId="ft1168">
    <w:name w:val="ft1168"/>
    <w:rsid w:val="00A078FE"/>
    <w:rPr>
      <w:rFonts w:cs="Times New Roman"/>
    </w:rPr>
  </w:style>
  <w:style w:type="character" w:customStyle="1" w:styleId="ft1237">
    <w:name w:val="ft1237"/>
    <w:rsid w:val="00A078FE"/>
    <w:rPr>
      <w:rFonts w:cs="Times New Roman"/>
    </w:rPr>
  </w:style>
  <w:style w:type="character" w:customStyle="1" w:styleId="ft1245">
    <w:name w:val="ft1245"/>
    <w:rsid w:val="00A078FE"/>
    <w:rPr>
      <w:rFonts w:cs="Times New Roman"/>
    </w:rPr>
  </w:style>
  <w:style w:type="paragraph" w:customStyle="1" w:styleId="2ff5">
    <w:name w:val="[О] Загол. 2 ур."/>
    <w:rsid w:val="00A078F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A078FE"/>
    <w:rPr>
      <w:b/>
      <w:caps/>
      <w:sz w:val="24"/>
      <w:lang w:val="ru-RU" w:eastAsia="ru-RU"/>
    </w:rPr>
  </w:style>
  <w:style w:type="character" w:customStyle="1" w:styleId="162">
    <w:name w:val="Знак Знак162"/>
    <w:rsid w:val="00A078FE"/>
    <w:rPr>
      <w:rFonts w:ascii="Cambria" w:eastAsia="Times New Roman" w:hAnsi="Cambria"/>
      <w:b/>
      <w:kern w:val="32"/>
      <w:sz w:val="32"/>
    </w:rPr>
  </w:style>
  <w:style w:type="paragraph" w:customStyle="1" w:styleId="BodyText22">
    <w:name w:val="Body Text 22"/>
    <w:basedOn w:val="a3"/>
    <w:rsid w:val="00A078FE"/>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A078FE"/>
    <w:pPr>
      <w:ind w:left="600" w:hanging="600"/>
      <w:jc w:val="both"/>
    </w:pPr>
    <w:rPr>
      <w:rFonts w:eastAsia="MS Mincho"/>
      <w:sz w:val="28"/>
      <w:szCs w:val="28"/>
      <w:lang w:eastAsia="ja-JP"/>
    </w:rPr>
  </w:style>
  <w:style w:type="paragraph" w:customStyle="1" w:styleId="affffffffe">
    <w:name w:val="Îñíîâíîé"/>
    <w:basedOn w:val="a3"/>
    <w:rsid w:val="00A078FE"/>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A078FE"/>
    <w:pPr>
      <w:overflowPunct w:val="0"/>
      <w:autoSpaceDE w:val="0"/>
      <w:autoSpaceDN w:val="0"/>
      <w:adjustRightInd w:val="0"/>
      <w:jc w:val="center"/>
      <w:textAlignment w:val="baseline"/>
    </w:pPr>
    <w:rPr>
      <w:sz w:val="28"/>
      <w:szCs w:val="20"/>
    </w:rPr>
  </w:style>
  <w:style w:type="character" w:customStyle="1" w:styleId="name">
    <w:name w:val="name"/>
    <w:rsid w:val="00A078FE"/>
    <w:rPr>
      <w:rFonts w:cs="Times New Roman"/>
    </w:rPr>
  </w:style>
  <w:style w:type="paragraph" w:customStyle="1" w:styleId="acaae">
    <w:name w:val="?acaae"/>
    <w:basedOn w:val="a3"/>
    <w:rsid w:val="00A078FE"/>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A078FE"/>
    <w:pPr>
      <w:widowControl w:val="0"/>
      <w:ind w:left="720" w:firstLine="400"/>
      <w:jc w:val="both"/>
    </w:pPr>
  </w:style>
  <w:style w:type="paragraph" w:customStyle="1" w:styleId="326">
    <w:name w:val="Основной текст с отступом 32"/>
    <w:basedOn w:val="a3"/>
    <w:rsid w:val="00A078FE"/>
    <w:pPr>
      <w:overflowPunct w:val="0"/>
      <w:autoSpaceDE w:val="0"/>
      <w:autoSpaceDN w:val="0"/>
      <w:adjustRightInd w:val="0"/>
      <w:spacing w:after="120"/>
      <w:ind w:left="283"/>
      <w:textAlignment w:val="baseline"/>
    </w:pPr>
    <w:rPr>
      <w:sz w:val="16"/>
      <w:szCs w:val="20"/>
    </w:rPr>
  </w:style>
  <w:style w:type="character" w:customStyle="1" w:styleId="ft3087">
    <w:name w:val="ft3087"/>
    <w:rsid w:val="00A078FE"/>
    <w:rPr>
      <w:rFonts w:cs="Times New Roman"/>
    </w:rPr>
  </w:style>
  <w:style w:type="character" w:customStyle="1" w:styleId="ft3162">
    <w:name w:val="ft3162"/>
    <w:rsid w:val="00A078FE"/>
    <w:rPr>
      <w:rFonts w:cs="Times New Roman"/>
    </w:rPr>
  </w:style>
  <w:style w:type="character" w:customStyle="1" w:styleId="ft1373">
    <w:name w:val="ft1373"/>
    <w:rsid w:val="00A078FE"/>
    <w:rPr>
      <w:rFonts w:cs="Times New Roman"/>
    </w:rPr>
  </w:style>
  <w:style w:type="character" w:customStyle="1" w:styleId="ft32">
    <w:name w:val="ft32"/>
    <w:rsid w:val="00A078FE"/>
    <w:rPr>
      <w:rFonts w:cs="Times New Roman"/>
    </w:rPr>
  </w:style>
  <w:style w:type="character" w:customStyle="1" w:styleId="ft1433">
    <w:name w:val="ft1433"/>
    <w:rsid w:val="00A078FE"/>
    <w:rPr>
      <w:rFonts w:cs="Times New Roman"/>
    </w:rPr>
  </w:style>
  <w:style w:type="character" w:customStyle="1" w:styleId="ft1481">
    <w:name w:val="ft1481"/>
    <w:rsid w:val="00A078FE"/>
    <w:rPr>
      <w:rFonts w:cs="Times New Roman"/>
    </w:rPr>
  </w:style>
  <w:style w:type="character" w:customStyle="1" w:styleId="ft1536">
    <w:name w:val="ft1536"/>
    <w:rsid w:val="00A078FE"/>
    <w:rPr>
      <w:rFonts w:cs="Times New Roman"/>
    </w:rPr>
  </w:style>
  <w:style w:type="character" w:customStyle="1" w:styleId="ft1543">
    <w:name w:val="ft1543"/>
    <w:rsid w:val="00A078FE"/>
    <w:rPr>
      <w:rFonts w:cs="Times New Roman"/>
    </w:rPr>
  </w:style>
  <w:style w:type="character" w:customStyle="1" w:styleId="ft1">
    <w:name w:val="ft1"/>
    <w:rsid w:val="00A078FE"/>
    <w:rPr>
      <w:rFonts w:cs="Times New Roman"/>
    </w:rPr>
  </w:style>
  <w:style w:type="character" w:customStyle="1" w:styleId="ft1546">
    <w:name w:val="ft1546"/>
    <w:rsid w:val="00A078FE"/>
    <w:rPr>
      <w:rFonts w:cs="Times New Roman"/>
    </w:rPr>
  </w:style>
  <w:style w:type="character" w:customStyle="1" w:styleId="ft1550">
    <w:name w:val="ft1550"/>
    <w:rsid w:val="00A078FE"/>
    <w:rPr>
      <w:rFonts w:cs="Times New Roman"/>
    </w:rPr>
  </w:style>
  <w:style w:type="character" w:customStyle="1" w:styleId="ft1571">
    <w:name w:val="ft1571"/>
    <w:rsid w:val="00A078FE"/>
    <w:rPr>
      <w:rFonts w:cs="Times New Roman"/>
    </w:rPr>
  </w:style>
  <w:style w:type="character" w:customStyle="1" w:styleId="ft1577">
    <w:name w:val="ft1577"/>
    <w:rsid w:val="00A078FE"/>
    <w:rPr>
      <w:rFonts w:cs="Times New Roman"/>
    </w:rPr>
  </w:style>
  <w:style w:type="character" w:customStyle="1" w:styleId="ft1583">
    <w:name w:val="ft1583"/>
    <w:rsid w:val="00A078FE"/>
    <w:rPr>
      <w:rFonts w:cs="Times New Roman"/>
    </w:rPr>
  </w:style>
  <w:style w:type="character" w:customStyle="1" w:styleId="ft1593">
    <w:name w:val="ft1593"/>
    <w:rsid w:val="00A078FE"/>
    <w:rPr>
      <w:rFonts w:cs="Times New Roman"/>
    </w:rPr>
  </w:style>
  <w:style w:type="character" w:customStyle="1" w:styleId="ft1641">
    <w:name w:val="ft1641"/>
    <w:rsid w:val="00A078FE"/>
    <w:rPr>
      <w:rFonts w:cs="Times New Roman"/>
    </w:rPr>
  </w:style>
  <w:style w:type="character" w:customStyle="1" w:styleId="ft1671">
    <w:name w:val="ft1671"/>
    <w:rsid w:val="00A078FE"/>
    <w:rPr>
      <w:rFonts w:cs="Times New Roman"/>
    </w:rPr>
  </w:style>
  <w:style w:type="character" w:customStyle="1" w:styleId="ft1723">
    <w:name w:val="ft1723"/>
    <w:rsid w:val="00A078FE"/>
    <w:rPr>
      <w:rFonts w:cs="Times New Roman"/>
    </w:rPr>
  </w:style>
  <w:style w:type="character" w:customStyle="1" w:styleId="ft1809">
    <w:name w:val="ft1809"/>
    <w:rsid w:val="00A078FE"/>
    <w:rPr>
      <w:rFonts w:cs="Times New Roman"/>
    </w:rPr>
  </w:style>
  <w:style w:type="character" w:customStyle="1" w:styleId="ft1814">
    <w:name w:val="ft1814"/>
    <w:rsid w:val="00A078FE"/>
    <w:rPr>
      <w:rFonts w:cs="Times New Roman"/>
    </w:rPr>
  </w:style>
  <w:style w:type="character" w:customStyle="1" w:styleId="ft1827">
    <w:name w:val="ft1827"/>
    <w:rsid w:val="00A078FE"/>
    <w:rPr>
      <w:rFonts w:cs="Times New Roman"/>
    </w:rPr>
  </w:style>
  <w:style w:type="character" w:customStyle="1" w:styleId="ft1831">
    <w:name w:val="ft1831"/>
    <w:rsid w:val="00A078FE"/>
    <w:rPr>
      <w:rFonts w:cs="Times New Roman"/>
    </w:rPr>
  </w:style>
  <w:style w:type="character" w:customStyle="1" w:styleId="ft1837">
    <w:name w:val="ft1837"/>
    <w:rsid w:val="00A078FE"/>
    <w:rPr>
      <w:rFonts w:cs="Times New Roman"/>
    </w:rPr>
  </w:style>
  <w:style w:type="character" w:customStyle="1" w:styleId="ft1857">
    <w:name w:val="ft1857"/>
    <w:rsid w:val="00A078FE"/>
    <w:rPr>
      <w:rFonts w:cs="Times New Roman"/>
    </w:rPr>
  </w:style>
  <w:style w:type="character" w:customStyle="1" w:styleId="ft1873">
    <w:name w:val="ft1873"/>
    <w:rsid w:val="00A078FE"/>
    <w:rPr>
      <w:rFonts w:cs="Times New Roman"/>
    </w:rPr>
  </w:style>
  <w:style w:type="character" w:customStyle="1" w:styleId="ft1932">
    <w:name w:val="ft1932"/>
    <w:rsid w:val="00A078FE"/>
    <w:rPr>
      <w:rFonts w:cs="Times New Roman"/>
    </w:rPr>
  </w:style>
  <w:style w:type="character" w:customStyle="1" w:styleId="ft1995">
    <w:name w:val="ft1995"/>
    <w:rsid w:val="00A078FE"/>
    <w:rPr>
      <w:rFonts w:cs="Times New Roman"/>
    </w:rPr>
  </w:style>
  <w:style w:type="character" w:customStyle="1" w:styleId="ft2033">
    <w:name w:val="ft2033"/>
    <w:rsid w:val="00A078FE"/>
    <w:rPr>
      <w:rFonts w:cs="Times New Roman"/>
    </w:rPr>
  </w:style>
  <w:style w:type="character" w:customStyle="1" w:styleId="ft11943">
    <w:name w:val="ft11943"/>
    <w:rsid w:val="00A078FE"/>
    <w:rPr>
      <w:rFonts w:cs="Times New Roman"/>
    </w:rPr>
  </w:style>
  <w:style w:type="character" w:customStyle="1" w:styleId="ft12010">
    <w:name w:val="ft12010"/>
    <w:rsid w:val="00A078FE"/>
    <w:rPr>
      <w:rFonts w:cs="Times New Roman"/>
    </w:rPr>
  </w:style>
  <w:style w:type="character" w:customStyle="1" w:styleId="ft12050">
    <w:name w:val="ft12050"/>
    <w:rsid w:val="00A078FE"/>
    <w:rPr>
      <w:rFonts w:cs="Times New Roman"/>
    </w:rPr>
  </w:style>
  <w:style w:type="character" w:customStyle="1" w:styleId="ft12104">
    <w:name w:val="ft12104"/>
    <w:rsid w:val="00A078FE"/>
    <w:rPr>
      <w:rFonts w:cs="Times New Roman"/>
    </w:rPr>
  </w:style>
  <w:style w:type="character" w:customStyle="1" w:styleId="ft12139">
    <w:name w:val="ft12139"/>
    <w:rsid w:val="00A078FE"/>
    <w:rPr>
      <w:rFonts w:cs="Times New Roman"/>
    </w:rPr>
  </w:style>
  <w:style w:type="character" w:customStyle="1" w:styleId="ft12166">
    <w:name w:val="ft12166"/>
    <w:rsid w:val="00A078FE"/>
    <w:rPr>
      <w:rFonts w:cs="Times New Roman"/>
    </w:rPr>
  </w:style>
  <w:style w:type="character" w:customStyle="1" w:styleId="ft12184">
    <w:name w:val="ft12184"/>
    <w:rsid w:val="00A078FE"/>
    <w:rPr>
      <w:rFonts w:cs="Times New Roman"/>
    </w:rPr>
  </w:style>
  <w:style w:type="character" w:customStyle="1" w:styleId="ft12250">
    <w:name w:val="ft12250"/>
    <w:rsid w:val="00A078FE"/>
    <w:rPr>
      <w:rFonts w:cs="Times New Roman"/>
    </w:rPr>
  </w:style>
  <w:style w:type="character" w:customStyle="1" w:styleId="ft12278">
    <w:name w:val="ft12278"/>
    <w:rsid w:val="00A078FE"/>
    <w:rPr>
      <w:rFonts w:cs="Times New Roman"/>
    </w:rPr>
  </w:style>
  <w:style w:type="character" w:customStyle="1" w:styleId="ft12329">
    <w:name w:val="ft12329"/>
    <w:rsid w:val="00A078FE"/>
    <w:rPr>
      <w:rFonts w:cs="Times New Roman"/>
    </w:rPr>
  </w:style>
  <w:style w:type="character" w:customStyle="1" w:styleId="ft12373">
    <w:name w:val="ft12373"/>
    <w:rsid w:val="00A078FE"/>
    <w:rPr>
      <w:rFonts w:cs="Times New Roman"/>
    </w:rPr>
  </w:style>
  <w:style w:type="character" w:customStyle="1" w:styleId="ft12374">
    <w:name w:val="ft12374"/>
    <w:rsid w:val="00A078FE"/>
    <w:rPr>
      <w:rFonts w:cs="Times New Roman"/>
    </w:rPr>
  </w:style>
  <w:style w:type="character" w:customStyle="1" w:styleId="ft12429">
    <w:name w:val="ft12429"/>
    <w:rsid w:val="00A078FE"/>
    <w:rPr>
      <w:rFonts w:cs="Times New Roman"/>
    </w:rPr>
  </w:style>
  <w:style w:type="character" w:customStyle="1" w:styleId="ft12471">
    <w:name w:val="ft12471"/>
    <w:rsid w:val="00A078FE"/>
    <w:rPr>
      <w:rFonts w:cs="Times New Roman"/>
    </w:rPr>
  </w:style>
  <w:style w:type="character" w:customStyle="1" w:styleId="ft12500">
    <w:name w:val="ft12500"/>
    <w:rsid w:val="00A078FE"/>
    <w:rPr>
      <w:rFonts w:cs="Times New Roman"/>
    </w:rPr>
  </w:style>
  <w:style w:type="character" w:customStyle="1" w:styleId="ft12501">
    <w:name w:val="ft12501"/>
    <w:rsid w:val="00A078FE"/>
    <w:rPr>
      <w:rFonts w:cs="Times New Roman"/>
    </w:rPr>
  </w:style>
  <w:style w:type="character" w:customStyle="1" w:styleId="ft12561">
    <w:name w:val="ft12561"/>
    <w:rsid w:val="00A078FE"/>
    <w:rPr>
      <w:rFonts w:cs="Times New Roman"/>
    </w:rPr>
  </w:style>
  <w:style w:type="character" w:customStyle="1" w:styleId="ft12562">
    <w:name w:val="ft12562"/>
    <w:rsid w:val="00A078FE"/>
    <w:rPr>
      <w:rFonts w:cs="Times New Roman"/>
    </w:rPr>
  </w:style>
  <w:style w:type="character" w:customStyle="1" w:styleId="ft12589">
    <w:name w:val="ft12589"/>
    <w:rsid w:val="00A078FE"/>
    <w:rPr>
      <w:rFonts w:cs="Times New Roman"/>
    </w:rPr>
  </w:style>
  <w:style w:type="character" w:customStyle="1" w:styleId="ft12609">
    <w:name w:val="ft12609"/>
    <w:rsid w:val="00A078FE"/>
    <w:rPr>
      <w:rFonts w:cs="Times New Roman"/>
    </w:rPr>
  </w:style>
  <w:style w:type="character" w:customStyle="1" w:styleId="ft12670">
    <w:name w:val="ft12670"/>
    <w:rsid w:val="00A078FE"/>
    <w:rPr>
      <w:rFonts w:cs="Times New Roman"/>
    </w:rPr>
  </w:style>
  <w:style w:type="character" w:customStyle="1" w:styleId="ft12676">
    <w:name w:val="ft12676"/>
    <w:rsid w:val="00A078FE"/>
    <w:rPr>
      <w:rFonts w:cs="Times New Roman"/>
    </w:rPr>
  </w:style>
  <w:style w:type="character" w:customStyle="1" w:styleId="ft12686">
    <w:name w:val="ft12686"/>
    <w:rsid w:val="00A078FE"/>
    <w:rPr>
      <w:rFonts w:cs="Times New Roman"/>
    </w:rPr>
  </w:style>
  <w:style w:type="character" w:customStyle="1" w:styleId="ft12696">
    <w:name w:val="ft12696"/>
    <w:rsid w:val="00A078FE"/>
    <w:rPr>
      <w:rFonts w:cs="Times New Roman"/>
    </w:rPr>
  </w:style>
  <w:style w:type="character" w:customStyle="1" w:styleId="ft12701">
    <w:name w:val="ft12701"/>
    <w:rsid w:val="00A078FE"/>
    <w:rPr>
      <w:rFonts w:cs="Times New Roman"/>
    </w:rPr>
  </w:style>
  <w:style w:type="character" w:customStyle="1" w:styleId="ft12708">
    <w:name w:val="ft12708"/>
    <w:rsid w:val="00A078FE"/>
    <w:rPr>
      <w:rFonts w:cs="Times New Roman"/>
    </w:rPr>
  </w:style>
  <w:style w:type="character" w:customStyle="1" w:styleId="ft12715">
    <w:name w:val="ft12715"/>
    <w:rsid w:val="00A078FE"/>
    <w:rPr>
      <w:rFonts w:cs="Times New Roman"/>
    </w:rPr>
  </w:style>
  <w:style w:type="character" w:customStyle="1" w:styleId="ft12722">
    <w:name w:val="ft12722"/>
    <w:rsid w:val="00A078FE"/>
    <w:rPr>
      <w:rFonts w:cs="Times New Roman"/>
    </w:rPr>
  </w:style>
  <w:style w:type="character" w:customStyle="1" w:styleId="ft12787">
    <w:name w:val="ft12787"/>
    <w:rsid w:val="00A078FE"/>
    <w:rPr>
      <w:rFonts w:cs="Times New Roman"/>
    </w:rPr>
  </w:style>
  <w:style w:type="character" w:customStyle="1" w:styleId="ft12790">
    <w:name w:val="ft12790"/>
    <w:rsid w:val="00A078FE"/>
    <w:rPr>
      <w:rFonts w:cs="Times New Roman"/>
    </w:rPr>
  </w:style>
  <w:style w:type="character" w:customStyle="1" w:styleId="ft12850">
    <w:name w:val="ft12850"/>
    <w:rsid w:val="00A078FE"/>
    <w:rPr>
      <w:rFonts w:cs="Times New Roman"/>
    </w:rPr>
  </w:style>
  <w:style w:type="character" w:customStyle="1" w:styleId="ft12896">
    <w:name w:val="ft12896"/>
    <w:rsid w:val="00A078FE"/>
    <w:rPr>
      <w:rFonts w:cs="Times New Roman"/>
    </w:rPr>
  </w:style>
  <w:style w:type="character" w:customStyle="1" w:styleId="ft12942">
    <w:name w:val="ft12942"/>
    <w:rsid w:val="00A078FE"/>
    <w:rPr>
      <w:rFonts w:cs="Times New Roman"/>
    </w:rPr>
  </w:style>
  <w:style w:type="character" w:customStyle="1" w:styleId="ft12991">
    <w:name w:val="ft12991"/>
    <w:rsid w:val="00A078FE"/>
    <w:rPr>
      <w:rFonts w:cs="Times New Roman"/>
    </w:rPr>
  </w:style>
  <w:style w:type="character" w:customStyle="1" w:styleId="ft13046">
    <w:name w:val="ft13046"/>
    <w:rsid w:val="00A078FE"/>
    <w:rPr>
      <w:rFonts w:cs="Times New Roman"/>
    </w:rPr>
  </w:style>
  <w:style w:type="character" w:customStyle="1" w:styleId="ft13079">
    <w:name w:val="ft13079"/>
    <w:rsid w:val="00A078FE"/>
    <w:rPr>
      <w:rFonts w:cs="Times New Roman"/>
    </w:rPr>
  </w:style>
  <w:style w:type="character" w:customStyle="1" w:styleId="ft13129">
    <w:name w:val="ft13129"/>
    <w:rsid w:val="00A078FE"/>
    <w:rPr>
      <w:rFonts w:cs="Times New Roman"/>
    </w:rPr>
  </w:style>
  <w:style w:type="character" w:customStyle="1" w:styleId="ft13186">
    <w:name w:val="ft13186"/>
    <w:rsid w:val="00A078FE"/>
    <w:rPr>
      <w:rFonts w:cs="Times New Roman"/>
    </w:rPr>
  </w:style>
  <w:style w:type="character" w:customStyle="1" w:styleId="ft13226">
    <w:name w:val="ft13226"/>
    <w:rsid w:val="00A078FE"/>
    <w:rPr>
      <w:rFonts w:cs="Times New Roman"/>
    </w:rPr>
  </w:style>
  <w:style w:type="character" w:customStyle="1" w:styleId="ft13271">
    <w:name w:val="ft13271"/>
    <w:rsid w:val="00A078FE"/>
    <w:rPr>
      <w:rFonts w:cs="Times New Roman"/>
    </w:rPr>
  </w:style>
  <w:style w:type="character" w:customStyle="1" w:styleId="ft13309">
    <w:name w:val="ft13309"/>
    <w:rsid w:val="00A078FE"/>
    <w:rPr>
      <w:rFonts w:cs="Times New Roman"/>
    </w:rPr>
  </w:style>
  <w:style w:type="character" w:customStyle="1" w:styleId="ft13366">
    <w:name w:val="ft13366"/>
    <w:rsid w:val="00A078FE"/>
    <w:rPr>
      <w:rFonts w:cs="Times New Roman"/>
    </w:rPr>
  </w:style>
  <w:style w:type="character" w:customStyle="1" w:styleId="ft13418">
    <w:name w:val="ft13418"/>
    <w:rsid w:val="00A078FE"/>
    <w:rPr>
      <w:rFonts w:cs="Times New Roman"/>
    </w:rPr>
  </w:style>
  <w:style w:type="character" w:customStyle="1" w:styleId="ft13441">
    <w:name w:val="ft13441"/>
    <w:rsid w:val="00A078FE"/>
    <w:rPr>
      <w:rFonts w:cs="Times New Roman"/>
    </w:rPr>
  </w:style>
  <w:style w:type="character" w:customStyle="1" w:styleId="ft13487">
    <w:name w:val="ft13487"/>
    <w:rsid w:val="00A078FE"/>
    <w:rPr>
      <w:rFonts w:cs="Times New Roman"/>
    </w:rPr>
  </w:style>
  <w:style w:type="character" w:customStyle="1" w:styleId="ft13488">
    <w:name w:val="ft13488"/>
    <w:rsid w:val="00A078FE"/>
    <w:rPr>
      <w:rFonts w:cs="Times New Roman"/>
    </w:rPr>
  </w:style>
  <w:style w:type="character" w:customStyle="1" w:styleId="ft13494">
    <w:name w:val="ft13494"/>
    <w:rsid w:val="00A078FE"/>
    <w:rPr>
      <w:rFonts w:cs="Times New Roman"/>
    </w:rPr>
  </w:style>
  <w:style w:type="character" w:customStyle="1" w:styleId="ft13500">
    <w:name w:val="ft13500"/>
    <w:rsid w:val="00A078FE"/>
    <w:rPr>
      <w:rFonts w:cs="Times New Roman"/>
    </w:rPr>
  </w:style>
  <w:style w:type="character" w:customStyle="1" w:styleId="ft13505">
    <w:name w:val="ft13505"/>
    <w:rsid w:val="00A078FE"/>
    <w:rPr>
      <w:rFonts w:cs="Times New Roman"/>
    </w:rPr>
  </w:style>
  <w:style w:type="character" w:customStyle="1" w:styleId="ft13518">
    <w:name w:val="ft13518"/>
    <w:rsid w:val="00A078FE"/>
    <w:rPr>
      <w:rFonts w:cs="Times New Roman"/>
    </w:rPr>
  </w:style>
  <w:style w:type="character" w:customStyle="1" w:styleId="ft13525">
    <w:name w:val="ft13525"/>
    <w:rsid w:val="00A078FE"/>
    <w:rPr>
      <w:rFonts w:cs="Times New Roman"/>
    </w:rPr>
  </w:style>
  <w:style w:type="character" w:customStyle="1" w:styleId="ft13537">
    <w:name w:val="ft13537"/>
    <w:rsid w:val="00A078FE"/>
    <w:rPr>
      <w:rFonts w:cs="Times New Roman"/>
    </w:rPr>
  </w:style>
  <w:style w:type="character" w:customStyle="1" w:styleId="ft13542">
    <w:name w:val="ft13542"/>
    <w:rsid w:val="00A078FE"/>
    <w:rPr>
      <w:rFonts w:cs="Times New Roman"/>
    </w:rPr>
  </w:style>
  <w:style w:type="character" w:customStyle="1" w:styleId="ft13555">
    <w:name w:val="ft13555"/>
    <w:rsid w:val="00A078FE"/>
    <w:rPr>
      <w:rFonts w:cs="Times New Roman"/>
    </w:rPr>
  </w:style>
  <w:style w:type="character" w:customStyle="1" w:styleId="ft13563">
    <w:name w:val="ft13563"/>
    <w:rsid w:val="00A078FE"/>
    <w:rPr>
      <w:rFonts w:cs="Times New Roman"/>
    </w:rPr>
  </w:style>
  <w:style w:type="character" w:customStyle="1" w:styleId="ft13566">
    <w:name w:val="ft13566"/>
    <w:rsid w:val="00A078FE"/>
    <w:rPr>
      <w:rFonts w:cs="Times New Roman"/>
    </w:rPr>
  </w:style>
  <w:style w:type="character" w:customStyle="1" w:styleId="ft13578">
    <w:name w:val="ft13578"/>
    <w:rsid w:val="00A078FE"/>
    <w:rPr>
      <w:rFonts w:cs="Times New Roman"/>
    </w:rPr>
  </w:style>
  <w:style w:type="character" w:customStyle="1" w:styleId="ft13580">
    <w:name w:val="ft13580"/>
    <w:rsid w:val="00A078FE"/>
    <w:rPr>
      <w:rFonts w:cs="Times New Roman"/>
    </w:rPr>
  </w:style>
  <w:style w:type="character" w:customStyle="1" w:styleId="ft13588">
    <w:name w:val="ft13588"/>
    <w:rsid w:val="00A078FE"/>
    <w:rPr>
      <w:rFonts w:cs="Times New Roman"/>
    </w:rPr>
  </w:style>
  <w:style w:type="character" w:customStyle="1" w:styleId="ft13644">
    <w:name w:val="ft13644"/>
    <w:rsid w:val="00A078FE"/>
    <w:rPr>
      <w:rFonts w:cs="Times New Roman"/>
    </w:rPr>
  </w:style>
  <w:style w:type="character" w:customStyle="1" w:styleId="ft13668">
    <w:name w:val="ft13668"/>
    <w:rsid w:val="00A078FE"/>
    <w:rPr>
      <w:rFonts w:cs="Times New Roman"/>
    </w:rPr>
  </w:style>
  <w:style w:type="character" w:customStyle="1" w:styleId="ft13712">
    <w:name w:val="ft13712"/>
    <w:rsid w:val="00A078FE"/>
    <w:rPr>
      <w:rFonts w:cs="Times New Roman"/>
    </w:rPr>
  </w:style>
  <w:style w:type="character" w:customStyle="1" w:styleId="ft13768">
    <w:name w:val="ft13768"/>
    <w:rsid w:val="00A078FE"/>
    <w:rPr>
      <w:rFonts w:cs="Times New Roman"/>
    </w:rPr>
  </w:style>
  <w:style w:type="character" w:customStyle="1" w:styleId="ft13810">
    <w:name w:val="ft13810"/>
    <w:rsid w:val="00A078FE"/>
    <w:rPr>
      <w:rFonts w:cs="Times New Roman"/>
    </w:rPr>
  </w:style>
  <w:style w:type="character" w:customStyle="1" w:styleId="ft13834">
    <w:name w:val="ft13834"/>
    <w:rsid w:val="00A078FE"/>
    <w:rPr>
      <w:rFonts w:cs="Times New Roman"/>
    </w:rPr>
  </w:style>
  <w:style w:type="character" w:customStyle="1" w:styleId="ft13885">
    <w:name w:val="ft13885"/>
    <w:rsid w:val="00A078FE"/>
    <w:rPr>
      <w:rFonts w:cs="Times New Roman"/>
    </w:rPr>
  </w:style>
  <w:style w:type="paragraph" w:customStyle="1" w:styleId="TimesNewRoman">
    <w:name w:val="Стиль Основной текст + Times New Roman по ширине Первая строка:  ..."/>
    <w:basedOn w:val="aff2"/>
    <w:rsid w:val="00A078FE"/>
    <w:pPr>
      <w:spacing w:after="0"/>
      <w:ind w:firstLine="720"/>
      <w:jc w:val="both"/>
    </w:pPr>
    <w:rPr>
      <w:szCs w:val="20"/>
    </w:rPr>
  </w:style>
  <w:style w:type="character" w:customStyle="1" w:styleId="afffffffff">
    <w:name w:val="Оглавление"/>
    <w:rsid w:val="00A078FE"/>
    <w:rPr>
      <w:rFonts w:ascii="Times New Roman" w:hAnsi="Times New Roman"/>
      <w:b/>
      <w:i/>
      <w:sz w:val="28"/>
    </w:rPr>
  </w:style>
  <w:style w:type="character" w:customStyle="1" w:styleId="Heading5Char">
    <w:name w:val="Heading 5 Char"/>
    <w:locked/>
    <w:rsid w:val="00A078FE"/>
    <w:rPr>
      <w:sz w:val="22"/>
      <w:lang w:val="ru-RU" w:eastAsia="en-US"/>
    </w:rPr>
  </w:style>
  <w:style w:type="character" w:customStyle="1" w:styleId="Heading6Char">
    <w:name w:val="Heading 6 Char"/>
    <w:locked/>
    <w:rsid w:val="00A078FE"/>
    <w:rPr>
      <w:i/>
      <w:sz w:val="22"/>
      <w:lang w:val="ru-RU" w:eastAsia="en-US"/>
    </w:rPr>
  </w:style>
  <w:style w:type="paragraph" w:customStyle="1" w:styleId="1ffff8">
    <w:name w:val="Стиль Заголовок 1 + все прописные"/>
    <w:basedOn w:val="11"/>
    <w:rsid w:val="00A078FE"/>
    <w:pPr>
      <w:keepNext/>
      <w:keepLines/>
      <w:spacing w:before="240" w:after="60"/>
      <w:ind w:left="360" w:hanging="360"/>
    </w:pPr>
    <w:rPr>
      <w:rFonts w:ascii="Arial" w:hAnsi="Arial"/>
      <w:bCs/>
      <w:caps w:val="0"/>
      <w:sz w:val="32"/>
      <w:szCs w:val="32"/>
    </w:rPr>
  </w:style>
  <w:style w:type="character" w:customStyle="1" w:styleId="FontStyle75">
    <w:name w:val="Font Style75"/>
    <w:rsid w:val="00A078FE"/>
    <w:rPr>
      <w:rFonts w:ascii="Times New Roman" w:hAnsi="Times New Roman"/>
      <w:b/>
      <w:sz w:val="16"/>
    </w:rPr>
  </w:style>
  <w:style w:type="paragraph" w:customStyle="1" w:styleId="2Arial1">
    <w:name w:val="Стиль Заголовок 2 + Arial"/>
    <w:basedOn w:val="21"/>
    <w:rsid w:val="00A078FE"/>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A078FE"/>
    <w:pPr>
      <w:shd w:val="clear" w:color="auto" w:fill="FFFFFF"/>
      <w:spacing w:before="240" w:after="60"/>
    </w:pPr>
    <w:rPr>
      <w:rFonts w:ascii="Arial" w:hAnsi="Arial"/>
      <w:b/>
      <w:bCs/>
      <w:sz w:val="32"/>
      <w:szCs w:val="20"/>
    </w:rPr>
  </w:style>
  <w:style w:type="character" w:customStyle="1" w:styleId="style21">
    <w:name w:val="style21"/>
    <w:rsid w:val="00A078FE"/>
  </w:style>
  <w:style w:type="paragraph" w:customStyle="1" w:styleId="justify2">
    <w:name w:val="justify2"/>
    <w:basedOn w:val="a3"/>
    <w:rsid w:val="00A078FE"/>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A078FE"/>
    <w:pPr>
      <w:keepNext/>
      <w:snapToGrid w:val="0"/>
      <w:spacing w:before="100" w:after="100"/>
      <w:outlineLvl w:val="5"/>
    </w:pPr>
    <w:rPr>
      <w:b/>
      <w:sz w:val="20"/>
      <w:szCs w:val="20"/>
    </w:rPr>
  </w:style>
  <w:style w:type="character" w:customStyle="1" w:styleId="3f5">
    <w:name w:val="Знак Знак Знак3"/>
    <w:rsid w:val="00A078FE"/>
    <w:rPr>
      <w:rFonts w:ascii="Times New Roman" w:eastAsia="Times New Roman" w:hAnsi="Times New Roman"/>
      <w:b/>
      <w:caps/>
      <w:sz w:val="28"/>
    </w:rPr>
  </w:style>
  <w:style w:type="character" w:customStyle="1" w:styleId="FontStyle185">
    <w:name w:val="Font Style185"/>
    <w:rsid w:val="00A078FE"/>
    <w:rPr>
      <w:rFonts w:ascii="Times New Roman" w:hAnsi="Times New Roman"/>
      <w:sz w:val="18"/>
    </w:rPr>
  </w:style>
  <w:style w:type="character" w:customStyle="1" w:styleId="FontStyle179">
    <w:name w:val="Font Style179"/>
    <w:rsid w:val="00A078FE"/>
    <w:rPr>
      <w:rFonts w:ascii="Times New Roman" w:hAnsi="Times New Roman"/>
      <w:i/>
      <w:sz w:val="18"/>
    </w:rPr>
  </w:style>
  <w:style w:type="paragraph" w:customStyle="1" w:styleId="Style66">
    <w:name w:val="Style66"/>
    <w:basedOn w:val="a3"/>
    <w:rsid w:val="00A078FE"/>
    <w:pPr>
      <w:widowControl w:val="0"/>
      <w:autoSpaceDE w:val="0"/>
      <w:autoSpaceDN w:val="0"/>
      <w:adjustRightInd w:val="0"/>
    </w:pPr>
  </w:style>
  <w:style w:type="paragraph" w:customStyle="1" w:styleId="Style71">
    <w:name w:val="Style71"/>
    <w:basedOn w:val="a3"/>
    <w:rsid w:val="00A078FE"/>
    <w:pPr>
      <w:widowControl w:val="0"/>
      <w:autoSpaceDE w:val="0"/>
      <w:autoSpaceDN w:val="0"/>
      <w:adjustRightInd w:val="0"/>
      <w:spacing w:line="250" w:lineRule="exact"/>
      <w:ind w:firstLine="302"/>
      <w:jc w:val="both"/>
    </w:pPr>
  </w:style>
  <w:style w:type="character" w:customStyle="1" w:styleId="FontStyle266">
    <w:name w:val="Font Style266"/>
    <w:rsid w:val="00A078FE"/>
    <w:rPr>
      <w:rFonts w:ascii="Times New Roman" w:hAnsi="Times New Roman"/>
      <w:sz w:val="18"/>
    </w:rPr>
  </w:style>
  <w:style w:type="character" w:customStyle="1" w:styleId="FontStyle267">
    <w:name w:val="Font Style267"/>
    <w:rsid w:val="00A078FE"/>
    <w:rPr>
      <w:rFonts w:ascii="Times New Roman" w:hAnsi="Times New Roman"/>
      <w:i/>
      <w:sz w:val="18"/>
    </w:rPr>
  </w:style>
  <w:style w:type="character" w:customStyle="1" w:styleId="FontStyle202">
    <w:name w:val="Font Style202"/>
    <w:rsid w:val="00A078FE"/>
    <w:rPr>
      <w:rFonts w:ascii="Times New Roman" w:hAnsi="Times New Roman"/>
      <w:sz w:val="18"/>
    </w:rPr>
  </w:style>
  <w:style w:type="character" w:customStyle="1" w:styleId="FontStyle563">
    <w:name w:val="Font Style563"/>
    <w:rsid w:val="00A078FE"/>
    <w:rPr>
      <w:rFonts w:ascii="Times New Roman" w:hAnsi="Times New Roman"/>
      <w:b/>
      <w:sz w:val="20"/>
    </w:rPr>
  </w:style>
  <w:style w:type="paragraph" w:customStyle="1" w:styleId="Style113">
    <w:name w:val="Style113"/>
    <w:basedOn w:val="a3"/>
    <w:rsid w:val="00A078FE"/>
    <w:pPr>
      <w:widowControl w:val="0"/>
      <w:autoSpaceDE w:val="0"/>
      <w:autoSpaceDN w:val="0"/>
      <w:adjustRightInd w:val="0"/>
    </w:pPr>
  </w:style>
  <w:style w:type="character" w:customStyle="1" w:styleId="FontStyle134">
    <w:name w:val="Font Style134"/>
    <w:rsid w:val="00A078FE"/>
    <w:rPr>
      <w:rFonts w:ascii="Times New Roman" w:hAnsi="Times New Roman"/>
      <w:b/>
      <w:sz w:val="18"/>
    </w:rPr>
  </w:style>
  <w:style w:type="character" w:customStyle="1" w:styleId="textcop1">
    <w:name w:val="textcop1"/>
    <w:rsid w:val="00A078FE"/>
    <w:rPr>
      <w:rFonts w:ascii="Arial" w:hAnsi="Arial"/>
      <w:color w:val="000000"/>
      <w:sz w:val="20"/>
    </w:rPr>
  </w:style>
  <w:style w:type="character" w:customStyle="1" w:styleId="b1">
    <w:name w:val="b1"/>
    <w:rsid w:val="00A078FE"/>
    <w:rPr>
      <w:b/>
    </w:rPr>
  </w:style>
  <w:style w:type="character" w:customStyle="1" w:styleId="FontStyle201">
    <w:name w:val="Font Style201"/>
    <w:rsid w:val="00A078FE"/>
    <w:rPr>
      <w:rFonts w:ascii="Times New Roman" w:hAnsi="Times New Roman"/>
      <w:sz w:val="26"/>
    </w:rPr>
  </w:style>
  <w:style w:type="paragraph" w:customStyle="1" w:styleId="Style12">
    <w:name w:val="Style12"/>
    <w:basedOn w:val="a3"/>
    <w:rsid w:val="00A078FE"/>
    <w:pPr>
      <w:widowControl w:val="0"/>
      <w:autoSpaceDE w:val="0"/>
      <w:autoSpaceDN w:val="0"/>
      <w:adjustRightInd w:val="0"/>
    </w:pPr>
  </w:style>
  <w:style w:type="character" w:customStyle="1" w:styleId="180">
    <w:name w:val="Знак Знак18"/>
    <w:rsid w:val="00A078FE"/>
    <w:rPr>
      <w:rFonts w:ascii="Courier New" w:eastAsia="Times New Roman" w:hAnsi="Courier New"/>
    </w:rPr>
  </w:style>
  <w:style w:type="character" w:customStyle="1" w:styleId="170">
    <w:name w:val="Знак Знак17"/>
    <w:rsid w:val="00A078FE"/>
    <w:rPr>
      <w:rFonts w:ascii="Times New Roman" w:eastAsia="Times New Roman" w:hAnsi="Times New Roman"/>
      <w:sz w:val="24"/>
    </w:rPr>
  </w:style>
  <w:style w:type="character" w:customStyle="1" w:styleId="812">
    <w:name w:val="Знак Знак81"/>
    <w:locked/>
    <w:rsid w:val="00A078FE"/>
    <w:rPr>
      <w:sz w:val="24"/>
    </w:rPr>
  </w:style>
  <w:style w:type="paragraph" w:customStyle="1" w:styleId="en">
    <w:name w:val="?en"/>
    <w:basedOn w:val="a3"/>
    <w:rsid w:val="00A078FE"/>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A078FE"/>
    <w:rPr>
      <w:rFonts w:ascii="Tahoma" w:hAnsi="Tahoma"/>
      <w:sz w:val="16"/>
      <w:lang w:val="ru-RU" w:eastAsia="ru-RU"/>
    </w:rPr>
  </w:style>
  <w:style w:type="paragraph" w:customStyle="1" w:styleId="75">
    <w:name w:val="Стиль7"/>
    <w:basedOn w:val="11"/>
    <w:rsid w:val="00A078FE"/>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A078FE"/>
    <w:rPr>
      <w:rFonts w:ascii="Verdana" w:hAnsi="Verdana" w:cs="Verdana"/>
      <w:sz w:val="20"/>
      <w:szCs w:val="20"/>
      <w:lang w:val="en-US" w:eastAsia="en-US"/>
    </w:rPr>
  </w:style>
  <w:style w:type="paragraph" w:customStyle="1" w:styleId="Style38">
    <w:name w:val="Style38"/>
    <w:basedOn w:val="a3"/>
    <w:rsid w:val="00A078FE"/>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A078FE"/>
    <w:rPr>
      <w:rFonts w:ascii="Times New Roman" w:hAnsi="Times New Roman"/>
      <w:i/>
      <w:sz w:val="20"/>
    </w:rPr>
  </w:style>
  <w:style w:type="character" w:customStyle="1" w:styleId="FontStyle293">
    <w:name w:val="Font Style293"/>
    <w:rsid w:val="00A078FE"/>
    <w:rPr>
      <w:rFonts w:ascii="Times New Roman" w:hAnsi="Times New Roman"/>
      <w:sz w:val="20"/>
    </w:rPr>
  </w:style>
  <w:style w:type="character" w:customStyle="1" w:styleId="FontStyle325">
    <w:name w:val="Font Style325"/>
    <w:rsid w:val="00A078FE"/>
    <w:rPr>
      <w:rFonts w:ascii="Times New Roman" w:hAnsi="Times New Roman"/>
      <w:sz w:val="26"/>
    </w:rPr>
  </w:style>
  <w:style w:type="character" w:customStyle="1" w:styleId="FontStyle219">
    <w:name w:val="Font Style219"/>
    <w:rsid w:val="00A078FE"/>
    <w:rPr>
      <w:rFonts w:ascii="Times New Roman" w:hAnsi="Times New Roman"/>
      <w:b/>
      <w:sz w:val="18"/>
    </w:rPr>
  </w:style>
  <w:style w:type="character" w:customStyle="1" w:styleId="FontStyle207">
    <w:name w:val="Font Style207"/>
    <w:rsid w:val="00A078FE"/>
    <w:rPr>
      <w:rFonts w:ascii="Times New Roman" w:hAnsi="Times New Roman"/>
      <w:i/>
      <w:sz w:val="18"/>
    </w:rPr>
  </w:style>
  <w:style w:type="character" w:customStyle="1" w:styleId="FontStyle574">
    <w:name w:val="Font Style574"/>
    <w:rsid w:val="00A078FE"/>
    <w:rPr>
      <w:rFonts w:ascii="Times New Roman" w:hAnsi="Times New Roman"/>
      <w:b/>
      <w:i/>
      <w:sz w:val="20"/>
    </w:rPr>
  </w:style>
  <w:style w:type="character" w:customStyle="1" w:styleId="FontStyle588">
    <w:name w:val="Font Style588"/>
    <w:rsid w:val="00A078FE"/>
    <w:rPr>
      <w:rFonts w:ascii="Times New Roman" w:hAnsi="Times New Roman"/>
      <w:sz w:val="20"/>
    </w:rPr>
  </w:style>
  <w:style w:type="character" w:customStyle="1" w:styleId="402">
    <w:name w:val="Основной текст (40)"/>
    <w:link w:val="4010"/>
    <w:locked/>
    <w:rsid w:val="00A078FE"/>
    <w:rPr>
      <w:b/>
      <w:sz w:val="14"/>
      <w:shd w:val="clear" w:color="auto" w:fill="FFFFFF"/>
    </w:rPr>
  </w:style>
  <w:style w:type="paragraph" w:customStyle="1" w:styleId="4010">
    <w:name w:val="Основной текст (40)1"/>
    <w:basedOn w:val="a3"/>
    <w:link w:val="402"/>
    <w:rsid w:val="00A078FE"/>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A078FE"/>
    <w:rPr>
      <w:b/>
      <w:sz w:val="16"/>
      <w:shd w:val="clear" w:color="auto" w:fill="FFFFFF"/>
    </w:rPr>
  </w:style>
  <w:style w:type="paragraph" w:customStyle="1" w:styleId="1410">
    <w:name w:val="Основной текст (14)1"/>
    <w:basedOn w:val="a3"/>
    <w:link w:val="145"/>
    <w:rsid w:val="00A078FE"/>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A078FE"/>
    <w:pPr>
      <w:tabs>
        <w:tab w:val="left" w:pos="369"/>
        <w:tab w:val="left" w:pos="643"/>
      </w:tabs>
      <w:spacing w:after="40"/>
      <w:ind w:left="697" w:hanging="357"/>
      <w:jc w:val="both"/>
    </w:pPr>
    <w:rPr>
      <w:sz w:val="20"/>
      <w:szCs w:val="20"/>
    </w:rPr>
  </w:style>
  <w:style w:type="paragraph" w:customStyle="1" w:styleId="2ff7">
    <w:name w:val="обычный2"/>
    <w:basedOn w:val="a3"/>
    <w:rsid w:val="00A078FE"/>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A078FE"/>
    <w:pPr>
      <w:ind w:firstLine="720"/>
      <w:jc w:val="both"/>
    </w:pPr>
    <w:rPr>
      <w:szCs w:val="20"/>
    </w:rPr>
  </w:style>
  <w:style w:type="paragraph" w:customStyle="1" w:styleId="3000">
    <w:name w:val="Стиль Заголовок 3 + Перед:  0 пт После:  0 пт"/>
    <w:basedOn w:val="32"/>
    <w:rsid w:val="00A078FE"/>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A078FE"/>
    <w:pPr>
      <w:keepNext/>
      <w:spacing w:before="520" w:after="260"/>
      <w:jc w:val="center"/>
      <w:outlineLvl w:val="0"/>
    </w:pPr>
    <w:rPr>
      <w:b/>
    </w:rPr>
  </w:style>
  <w:style w:type="paragraph" w:customStyle="1" w:styleId="Heading">
    <w:name w:val="Heading"/>
    <w:rsid w:val="00A078F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A078FE"/>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A078FE"/>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A078FE"/>
    <w:pPr>
      <w:keepNext w:val="0"/>
      <w:widowControl w:val="0"/>
    </w:pPr>
    <w:rPr>
      <w:rFonts w:cs="Times New Roman"/>
      <w:bCs w:val="0"/>
      <w:i w:val="0"/>
      <w:iCs w:val="0"/>
      <w:kern w:val="32"/>
      <w:sz w:val="24"/>
      <w:szCs w:val="20"/>
    </w:rPr>
  </w:style>
  <w:style w:type="paragraph" w:customStyle="1" w:styleId="1ffffc">
    <w:name w:val="маркирован_1"/>
    <w:basedOn w:val="a3"/>
    <w:rsid w:val="00A078FE"/>
    <w:pPr>
      <w:widowControl w:val="0"/>
      <w:adjustRightInd w:val="0"/>
      <w:spacing w:line="360" w:lineRule="auto"/>
      <w:jc w:val="both"/>
      <w:textAlignment w:val="baseline"/>
    </w:pPr>
    <w:rPr>
      <w:sz w:val="28"/>
      <w:szCs w:val="28"/>
    </w:rPr>
  </w:style>
  <w:style w:type="paragraph" w:customStyle="1" w:styleId="1ffffd">
    <w:name w:val="Нумерован_1"/>
    <w:basedOn w:val="a3"/>
    <w:rsid w:val="00A078FE"/>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A078FE"/>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A078FE"/>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A078FE"/>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A078FE"/>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A078FE"/>
    <w:pPr>
      <w:spacing w:line="360" w:lineRule="auto"/>
      <w:ind w:firstLine="720"/>
    </w:pPr>
    <w:rPr>
      <w:szCs w:val="20"/>
    </w:rPr>
  </w:style>
  <w:style w:type="character" w:customStyle="1" w:styleId="331">
    <w:name w:val="Знак3 Знак Знак3"/>
    <w:rsid w:val="00A078FE"/>
    <w:rPr>
      <w:rFonts w:ascii="Times New Roman" w:eastAsia="Times New Roman" w:hAnsi="Times New Roman"/>
      <w:lang w:eastAsia="en-US"/>
    </w:rPr>
  </w:style>
  <w:style w:type="character" w:customStyle="1" w:styleId="FontStyle278">
    <w:name w:val="Font Style278"/>
    <w:rsid w:val="00A078FE"/>
    <w:rPr>
      <w:rFonts w:ascii="Times New Roman" w:hAnsi="Times New Roman"/>
      <w:color w:val="000000"/>
      <w:sz w:val="22"/>
    </w:rPr>
  </w:style>
  <w:style w:type="character" w:customStyle="1" w:styleId="2110">
    <w:name w:val="Знак Знак211"/>
    <w:locked/>
    <w:rsid w:val="00A078FE"/>
    <w:rPr>
      <w:b/>
      <w:sz w:val="28"/>
      <w:lang w:val="ru-RU" w:eastAsia="ru-RU"/>
    </w:rPr>
  </w:style>
  <w:style w:type="character" w:customStyle="1" w:styleId="414">
    <w:name w:val="Знак Знак41"/>
    <w:locked/>
    <w:rsid w:val="00A078FE"/>
    <w:rPr>
      <w:rFonts w:ascii="Arial" w:hAnsi="Arial"/>
      <w:b/>
      <w:i/>
      <w:sz w:val="28"/>
      <w:lang w:val="ru-RU" w:eastAsia="en-US"/>
    </w:rPr>
  </w:style>
  <w:style w:type="character" w:customStyle="1" w:styleId="4011">
    <w:name w:val="Знак Знак401"/>
    <w:locked/>
    <w:rsid w:val="00A078FE"/>
    <w:rPr>
      <w:b/>
      <w:sz w:val="27"/>
      <w:lang w:val="ru-RU" w:eastAsia="ru-RU"/>
    </w:rPr>
  </w:style>
  <w:style w:type="character" w:customStyle="1" w:styleId="3910">
    <w:name w:val="Знак Знак391"/>
    <w:locked/>
    <w:rsid w:val="00A078FE"/>
    <w:rPr>
      <w:b/>
      <w:sz w:val="28"/>
      <w:lang w:val="ru-RU" w:eastAsia="ru-RU"/>
    </w:rPr>
  </w:style>
  <w:style w:type="character" w:customStyle="1" w:styleId="3810">
    <w:name w:val="Знак Знак381"/>
    <w:locked/>
    <w:rsid w:val="00A078FE"/>
    <w:rPr>
      <w:b/>
      <w:i/>
      <w:sz w:val="26"/>
      <w:lang w:val="ru-RU" w:eastAsia="ru-RU"/>
    </w:rPr>
  </w:style>
  <w:style w:type="character" w:customStyle="1" w:styleId="3710">
    <w:name w:val="Знак Знак371"/>
    <w:locked/>
    <w:rsid w:val="00A078FE"/>
    <w:rPr>
      <w:sz w:val="24"/>
      <w:lang w:val="ru-RU" w:eastAsia="ru-RU"/>
    </w:rPr>
  </w:style>
  <w:style w:type="character" w:customStyle="1" w:styleId="3610">
    <w:name w:val="Знак Знак361"/>
    <w:locked/>
    <w:rsid w:val="00A078FE"/>
    <w:rPr>
      <w:sz w:val="24"/>
      <w:lang w:val="ru-RU" w:eastAsia="ru-RU"/>
    </w:rPr>
  </w:style>
  <w:style w:type="character" w:customStyle="1" w:styleId="3510">
    <w:name w:val="Знак Знак351"/>
    <w:locked/>
    <w:rsid w:val="00A078FE"/>
    <w:rPr>
      <w:i/>
      <w:sz w:val="24"/>
      <w:lang w:val="ru-RU" w:eastAsia="ru-RU"/>
    </w:rPr>
  </w:style>
  <w:style w:type="character" w:customStyle="1" w:styleId="3410">
    <w:name w:val="Знак Знак341"/>
    <w:locked/>
    <w:rsid w:val="00A078FE"/>
    <w:rPr>
      <w:rFonts w:ascii="Arial" w:hAnsi="Arial"/>
      <w:sz w:val="22"/>
      <w:lang w:val="ru-RU" w:eastAsia="ru-RU"/>
    </w:rPr>
  </w:style>
  <w:style w:type="character" w:customStyle="1" w:styleId="3310">
    <w:name w:val="Знак Знак331"/>
    <w:locked/>
    <w:rsid w:val="00A078FE"/>
    <w:rPr>
      <w:rFonts w:ascii="Courier New" w:hAnsi="Courier New"/>
      <w:lang w:val="ru-RU" w:eastAsia="ru-RU"/>
    </w:rPr>
  </w:style>
  <w:style w:type="character" w:customStyle="1" w:styleId="3210">
    <w:name w:val="Знак Знак321"/>
    <w:locked/>
    <w:rsid w:val="00A078FE"/>
    <w:rPr>
      <w:lang w:val="ru-RU" w:eastAsia="ru-RU"/>
    </w:rPr>
  </w:style>
  <w:style w:type="character" w:customStyle="1" w:styleId="3110">
    <w:name w:val="Знак Знак311"/>
    <w:locked/>
    <w:rsid w:val="00A078FE"/>
    <w:rPr>
      <w:sz w:val="24"/>
      <w:lang w:val="ru-RU" w:eastAsia="ru-RU"/>
    </w:rPr>
  </w:style>
  <w:style w:type="character" w:customStyle="1" w:styleId="1fffff">
    <w:name w:val="Знак1 Знак Знак"/>
    <w:locked/>
    <w:rsid w:val="00A078FE"/>
    <w:rPr>
      <w:sz w:val="24"/>
      <w:lang w:val="ru-RU" w:eastAsia="ru-RU"/>
    </w:rPr>
  </w:style>
  <w:style w:type="character" w:customStyle="1" w:styleId="191">
    <w:name w:val="Знак Знак191"/>
    <w:locked/>
    <w:rsid w:val="00A078FE"/>
    <w:rPr>
      <w:sz w:val="24"/>
      <w:lang w:val="en-US" w:eastAsia="ru-RU"/>
    </w:rPr>
  </w:style>
  <w:style w:type="character" w:customStyle="1" w:styleId="1411">
    <w:name w:val="Знак Знак141"/>
    <w:locked/>
    <w:rsid w:val="00A078FE"/>
    <w:rPr>
      <w:rFonts w:ascii="Cambria" w:hAnsi="Cambria"/>
      <w:i/>
      <w:color w:val="4F81BD"/>
      <w:spacing w:val="15"/>
      <w:sz w:val="24"/>
      <w:lang w:val="ru-RU" w:eastAsia="ru-RU"/>
    </w:rPr>
  </w:style>
  <w:style w:type="character" w:customStyle="1" w:styleId="1210">
    <w:name w:val="Знак Знак121"/>
    <w:locked/>
    <w:rsid w:val="00A078FE"/>
    <w:rPr>
      <w:rFonts w:ascii="PragmaticaCTT" w:hAnsi="PragmaticaCTT"/>
      <w:sz w:val="24"/>
      <w:lang w:val="ru-RU" w:eastAsia="ru-RU"/>
    </w:rPr>
  </w:style>
  <w:style w:type="character" w:customStyle="1" w:styleId="2210">
    <w:name w:val="Знак Знак221"/>
    <w:locked/>
    <w:rsid w:val="00A078FE"/>
    <w:rPr>
      <w:color w:val="000000"/>
      <w:sz w:val="24"/>
      <w:lang w:val="ru-RU" w:eastAsia="ru-RU"/>
    </w:rPr>
  </w:style>
  <w:style w:type="character" w:customStyle="1" w:styleId="291">
    <w:name w:val="Знак Знак291"/>
    <w:locked/>
    <w:rsid w:val="00A078FE"/>
    <w:rPr>
      <w:sz w:val="16"/>
      <w:lang w:val="ru-RU" w:eastAsia="ru-RU"/>
    </w:rPr>
  </w:style>
  <w:style w:type="character" w:customStyle="1" w:styleId="251">
    <w:name w:val="Знак Знак251"/>
    <w:locked/>
    <w:rsid w:val="00A078FE"/>
    <w:rPr>
      <w:sz w:val="24"/>
      <w:lang w:val="ru-RU" w:eastAsia="ru-RU"/>
    </w:rPr>
  </w:style>
  <w:style w:type="character" w:customStyle="1" w:styleId="281">
    <w:name w:val="Знак Знак281"/>
    <w:locked/>
    <w:rsid w:val="00A078FE"/>
    <w:rPr>
      <w:sz w:val="16"/>
      <w:lang w:val="ru-RU" w:eastAsia="ru-RU"/>
    </w:rPr>
  </w:style>
  <w:style w:type="character" w:customStyle="1" w:styleId="2710">
    <w:name w:val="Знак Знак271"/>
    <w:locked/>
    <w:rsid w:val="00A078FE"/>
    <w:rPr>
      <w:rFonts w:ascii="Courier New" w:hAnsi="Courier New"/>
      <w:lang w:val="ru-RU" w:eastAsia="ru-RU"/>
    </w:rPr>
  </w:style>
  <w:style w:type="character" w:customStyle="1" w:styleId="181">
    <w:name w:val="Знак Знак181"/>
    <w:locked/>
    <w:rsid w:val="00A078FE"/>
    <w:rPr>
      <w:b/>
      <w:lang w:val="ru-RU" w:eastAsia="ru-RU"/>
    </w:rPr>
  </w:style>
  <w:style w:type="character" w:customStyle="1" w:styleId="201">
    <w:name w:val="Знак Знак201"/>
    <w:locked/>
    <w:rsid w:val="00A078FE"/>
    <w:rPr>
      <w:rFonts w:ascii="Tahoma" w:hAnsi="Tahoma"/>
      <w:sz w:val="16"/>
      <w:lang w:val="ru-RU" w:eastAsia="ru-RU"/>
    </w:rPr>
  </w:style>
  <w:style w:type="paragraph" w:customStyle="1" w:styleId="2ff9">
    <w:name w:val="Знак Знак Знак Знак Знак Знак2"/>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A078FE"/>
    <w:rPr>
      <w:i/>
      <w:color w:val="000000"/>
      <w:sz w:val="24"/>
      <w:lang w:eastAsia="ru-RU"/>
    </w:rPr>
  </w:style>
  <w:style w:type="paragraph" w:styleId="2ffb">
    <w:name w:val="Quote"/>
    <w:basedOn w:val="a3"/>
    <w:next w:val="a3"/>
    <w:link w:val="2ffa"/>
    <w:qFormat/>
    <w:rsid w:val="00A078FE"/>
    <w:rPr>
      <w:rFonts w:asciiTheme="minorHAnsi" w:eastAsiaTheme="minorHAnsi" w:hAnsiTheme="minorHAnsi" w:cstheme="minorBidi"/>
      <w:i/>
      <w:color w:val="000000"/>
      <w:szCs w:val="22"/>
    </w:rPr>
  </w:style>
  <w:style w:type="character" w:customStyle="1" w:styleId="21f">
    <w:name w:val="Цитата 2 Знак1"/>
    <w:basedOn w:val="a4"/>
    <w:rsid w:val="00A078FE"/>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A078FE"/>
    <w:rPr>
      <w:rFonts w:cs="Times New Roman"/>
      <w:i w:val="0"/>
      <w:sz w:val="24"/>
      <w:szCs w:val="20"/>
      <w:lang w:eastAsia="ru-RU"/>
    </w:rPr>
  </w:style>
  <w:style w:type="paragraph" w:customStyle="1" w:styleId="msolistparagraph0">
    <w:name w:val="msolistparagraph"/>
    <w:basedOn w:val="a3"/>
    <w:rsid w:val="00A078FE"/>
    <w:pPr>
      <w:spacing w:line="312" w:lineRule="auto"/>
      <w:ind w:left="720" w:firstLine="454"/>
      <w:contextualSpacing/>
      <w:jc w:val="both"/>
    </w:pPr>
  </w:style>
  <w:style w:type="character" w:customStyle="1" w:styleId="afffffffff5">
    <w:name w:val="ВЭС отступ Знак"/>
    <w:link w:val="afffffffff6"/>
    <w:locked/>
    <w:rsid w:val="00A078FE"/>
    <w:rPr>
      <w:color w:val="000000"/>
      <w:sz w:val="24"/>
    </w:rPr>
  </w:style>
  <w:style w:type="paragraph" w:customStyle="1" w:styleId="afffffffff6">
    <w:name w:val="ВЭС отступ"/>
    <w:basedOn w:val="a3"/>
    <w:link w:val="afffffffff5"/>
    <w:rsid w:val="00A078FE"/>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A078FE"/>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A078FE"/>
    <w:pPr>
      <w:spacing w:after="160" w:line="240" w:lineRule="exact"/>
    </w:pPr>
    <w:rPr>
      <w:rFonts w:ascii="Verdana" w:hAnsi="Verdana"/>
      <w:lang w:val="en-US" w:eastAsia="en-US"/>
    </w:rPr>
  </w:style>
  <w:style w:type="paragraph" w:customStyle="1" w:styleId="Li">
    <w:name w:val="Li"/>
    <w:basedOn w:val="a3"/>
    <w:rsid w:val="00A078FE"/>
    <w:pPr>
      <w:shd w:val="clear" w:color="auto" w:fill="FFFFFF"/>
      <w:suppressAutoHyphens/>
    </w:pPr>
    <w:rPr>
      <w:lang w:eastAsia="ar-SA"/>
    </w:rPr>
  </w:style>
  <w:style w:type="paragraph" w:customStyle="1" w:styleId="afffffffff7">
    <w:name w:val="Название оглавления"/>
    <w:rsid w:val="00A078F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A078FE"/>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A078FE"/>
    <w:pPr>
      <w:jc w:val="both"/>
    </w:pPr>
    <w:rPr>
      <w:kern w:val="28"/>
      <w:szCs w:val="20"/>
    </w:rPr>
  </w:style>
  <w:style w:type="paragraph" w:customStyle="1" w:styleId="Tst-question">
    <w:name w:val="Tst-question"/>
    <w:basedOn w:val="a3"/>
    <w:rsid w:val="00A078FE"/>
    <w:pPr>
      <w:numPr>
        <w:numId w:val="18"/>
      </w:numPr>
      <w:tabs>
        <w:tab w:val="clear" w:pos="357"/>
        <w:tab w:val="left" w:pos="360"/>
      </w:tabs>
      <w:jc w:val="both"/>
    </w:pPr>
    <w:rPr>
      <w:kern w:val="28"/>
      <w:szCs w:val="20"/>
    </w:rPr>
  </w:style>
  <w:style w:type="paragraph" w:customStyle="1" w:styleId="Tst10">
    <w:name w:val="Tst_1"/>
    <w:basedOn w:val="notabstyle"/>
    <w:rsid w:val="00A078FE"/>
    <w:pPr>
      <w:tabs>
        <w:tab w:val="left" w:pos="720"/>
      </w:tabs>
      <w:ind w:left="720" w:hanging="360"/>
    </w:pPr>
  </w:style>
  <w:style w:type="paragraph" w:customStyle="1" w:styleId="afffffffff9">
    <w:name w:val="УПЛОТНЕННЫЙ"/>
    <w:basedOn w:val="a3"/>
    <w:rsid w:val="00A078FE"/>
    <w:pPr>
      <w:ind w:firstLine="720"/>
      <w:jc w:val="both"/>
    </w:pPr>
    <w:rPr>
      <w:spacing w:val="-4"/>
      <w:sz w:val="28"/>
      <w:szCs w:val="20"/>
    </w:rPr>
  </w:style>
  <w:style w:type="paragraph" w:customStyle="1" w:styleId="afffffffffa">
    <w:name w:val="ОСНОВНОЙ"/>
    <w:basedOn w:val="a3"/>
    <w:rsid w:val="00A078FE"/>
    <w:pPr>
      <w:autoSpaceDE w:val="0"/>
      <w:autoSpaceDN w:val="0"/>
      <w:adjustRightInd w:val="0"/>
      <w:ind w:firstLine="720"/>
      <w:jc w:val="both"/>
    </w:pPr>
    <w:rPr>
      <w:sz w:val="28"/>
      <w:szCs w:val="20"/>
    </w:rPr>
  </w:style>
  <w:style w:type="paragraph" w:customStyle="1" w:styleId="simple">
    <w:name w:val="simple"/>
    <w:basedOn w:val="a3"/>
    <w:rsid w:val="00A078FE"/>
    <w:pPr>
      <w:spacing w:before="100" w:beforeAutospacing="1" w:after="100" w:afterAutospacing="1"/>
    </w:pPr>
  </w:style>
  <w:style w:type="paragraph" w:customStyle="1" w:styleId="uj">
    <w:name w:val="uj"/>
    <w:basedOn w:val="a3"/>
    <w:rsid w:val="00A078FE"/>
    <w:pPr>
      <w:spacing w:before="100" w:beforeAutospacing="1" w:after="100" w:afterAutospacing="1"/>
    </w:pPr>
  </w:style>
  <w:style w:type="paragraph" w:customStyle="1" w:styleId="a4cxspmiddle">
    <w:name w:val="a4cxspmiddle"/>
    <w:basedOn w:val="a3"/>
    <w:rsid w:val="00A078FE"/>
    <w:pPr>
      <w:spacing w:before="100" w:beforeAutospacing="1" w:after="100" w:afterAutospacing="1"/>
    </w:pPr>
    <w:rPr>
      <w:color w:val="000000"/>
    </w:rPr>
  </w:style>
  <w:style w:type="paragraph" w:customStyle="1" w:styleId="Style56">
    <w:name w:val="Style56"/>
    <w:basedOn w:val="a3"/>
    <w:rsid w:val="00A078FE"/>
    <w:pPr>
      <w:widowControl w:val="0"/>
      <w:autoSpaceDE w:val="0"/>
      <w:autoSpaceDN w:val="0"/>
      <w:adjustRightInd w:val="0"/>
      <w:spacing w:line="194" w:lineRule="exact"/>
    </w:pPr>
  </w:style>
  <w:style w:type="paragraph" w:customStyle="1" w:styleId="otstup">
    <w:name w:val="otstup"/>
    <w:basedOn w:val="a3"/>
    <w:rsid w:val="00A078FE"/>
    <w:pPr>
      <w:spacing w:before="100" w:beforeAutospacing="1" w:after="100" w:afterAutospacing="1"/>
    </w:pPr>
  </w:style>
  <w:style w:type="paragraph" w:customStyle="1" w:styleId="1fffff0">
    <w:name w:val="Схема документа1"/>
    <w:basedOn w:val="a3"/>
    <w:rsid w:val="00A078FE"/>
    <w:pPr>
      <w:shd w:val="clear" w:color="auto" w:fill="000080"/>
    </w:pPr>
    <w:rPr>
      <w:rFonts w:ascii="Tahoma" w:hAnsi="Tahoma" w:cs="Tahoma"/>
      <w:sz w:val="20"/>
      <w:szCs w:val="20"/>
      <w:lang w:eastAsia="zh-CN"/>
    </w:rPr>
  </w:style>
  <w:style w:type="paragraph" w:customStyle="1" w:styleId="BodyText1">
    <w:name w:val="Body Text1"/>
    <w:basedOn w:val="Normal1"/>
    <w:rsid w:val="00A078FE"/>
    <w:pPr>
      <w:widowControl/>
      <w:spacing w:line="360" w:lineRule="auto"/>
    </w:pPr>
    <w:rPr>
      <w:sz w:val="24"/>
    </w:rPr>
  </w:style>
  <w:style w:type="paragraph" w:customStyle="1" w:styleId="BodyText211">
    <w:name w:val="Body Text 211"/>
    <w:basedOn w:val="a3"/>
    <w:rsid w:val="00A078FE"/>
    <w:pPr>
      <w:spacing w:line="360" w:lineRule="auto"/>
      <w:jc w:val="both"/>
    </w:pPr>
    <w:rPr>
      <w:szCs w:val="20"/>
    </w:rPr>
  </w:style>
  <w:style w:type="paragraph" w:customStyle="1" w:styleId="ListParagraph1">
    <w:name w:val="List Paragraph1"/>
    <w:basedOn w:val="a3"/>
    <w:link w:val="ListParagraphChar1"/>
    <w:rsid w:val="00A078FE"/>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A078FE"/>
    <w:rPr>
      <w:rFonts w:ascii="Calibri" w:eastAsia="Times New Roman" w:hAnsi="Calibri" w:cs="Times New Roman"/>
      <w:lang w:eastAsia="ru-RU"/>
    </w:rPr>
  </w:style>
  <w:style w:type="paragraph" w:customStyle="1" w:styleId="BodyText31">
    <w:name w:val="Body Text 31"/>
    <w:basedOn w:val="Normal1"/>
    <w:rsid w:val="00A078FE"/>
    <w:pPr>
      <w:widowControl/>
      <w:jc w:val="both"/>
    </w:pPr>
    <w:rPr>
      <w:i/>
      <w:sz w:val="26"/>
    </w:rPr>
  </w:style>
  <w:style w:type="character" w:customStyle="1" w:styleId="1010">
    <w:name w:val="Знак Знак101"/>
    <w:locked/>
    <w:rsid w:val="00A078FE"/>
    <w:rPr>
      <w:rFonts w:ascii="PragmaticaCTT" w:hAnsi="PragmaticaCTT"/>
      <w:sz w:val="24"/>
      <w:lang w:val="ru-RU" w:eastAsia="ru-RU"/>
    </w:rPr>
  </w:style>
  <w:style w:type="character" w:customStyle="1" w:styleId="4110">
    <w:name w:val="Знак Знак411"/>
    <w:locked/>
    <w:rsid w:val="00A078FE"/>
    <w:rPr>
      <w:rFonts w:ascii="Arial" w:hAnsi="Arial"/>
      <w:b/>
      <w:i/>
      <w:sz w:val="28"/>
      <w:lang w:val="ru-RU" w:eastAsia="en-US"/>
    </w:rPr>
  </w:style>
  <w:style w:type="character" w:customStyle="1" w:styleId="1100">
    <w:name w:val="Знак Знак110"/>
    <w:rsid w:val="00A078FE"/>
    <w:rPr>
      <w:rFonts w:ascii="Arial" w:hAnsi="Arial"/>
      <w:b/>
      <w:sz w:val="36"/>
      <w:lang w:val="ru-RU" w:eastAsia="en-US"/>
    </w:rPr>
  </w:style>
  <w:style w:type="character" w:customStyle="1" w:styleId="415">
    <w:name w:val="Заголовок 4 Знак1"/>
    <w:locked/>
    <w:rsid w:val="00A078FE"/>
    <w:rPr>
      <w:rFonts w:ascii="Times New Roman" w:eastAsia="Times New Roman" w:hAnsi="Times New Roman"/>
      <w:b/>
      <w:sz w:val="28"/>
      <w:lang w:eastAsia="ru-RU"/>
    </w:rPr>
  </w:style>
  <w:style w:type="character" w:styleId="afffffffffb">
    <w:name w:val="Intense Emphasis"/>
    <w:qFormat/>
    <w:rsid w:val="00A078FE"/>
    <w:rPr>
      <w:b/>
      <w:i/>
      <w:color w:val="4F81BD"/>
    </w:rPr>
  </w:style>
  <w:style w:type="character" w:styleId="afffffffffc">
    <w:name w:val="Subtle Reference"/>
    <w:qFormat/>
    <w:rsid w:val="00A078FE"/>
    <w:rPr>
      <w:smallCaps/>
      <w:color w:val="C0504D"/>
      <w:u w:val="single"/>
    </w:rPr>
  </w:style>
  <w:style w:type="character" w:styleId="afffffffffd">
    <w:name w:val="Intense Reference"/>
    <w:qFormat/>
    <w:rsid w:val="00A078FE"/>
    <w:rPr>
      <w:b/>
      <w:smallCaps/>
      <w:color w:val="C0504D"/>
      <w:spacing w:val="5"/>
      <w:u w:val="single"/>
    </w:rPr>
  </w:style>
  <w:style w:type="character" w:styleId="afffffffffe">
    <w:name w:val="Book Title"/>
    <w:qFormat/>
    <w:rsid w:val="00A078FE"/>
    <w:rPr>
      <w:b/>
      <w:smallCaps/>
      <w:spacing w:val="5"/>
    </w:rPr>
  </w:style>
  <w:style w:type="character" w:customStyle="1" w:styleId="612">
    <w:name w:val="Заголовок 6 Знак1"/>
    <w:rsid w:val="00A078FE"/>
    <w:rPr>
      <w:b/>
      <w:sz w:val="22"/>
      <w:lang w:val="ru-RU" w:eastAsia="ru-RU"/>
    </w:rPr>
  </w:style>
  <w:style w:type="character" w:customStyle="1" w:styleId="712">
    <w:name w:val="Заголовок 7 Знак1"/>
    <w:rsid w:val="00A078FE"/>
    <w:rPr>
      <w:sz w:val="24"/>
      <w:lang w:val="ru-RU" w:eastAsia="ru-RU"/>
    </w:rPr>
  </w:style>
  <w:style w:type="character" w:customStyle="1" w:styleId="813">
    <w:name w:val="Заголовок 8 Знак1"/>
    <w:rsid w:val="00A078FE"/>
    <w:rPr>
      <w:rFonts w:ascii="Calibri" w:hAnsi="Calibri"/>
      <w:i/>
      <w:sz w:val="24"/>
      <w:lang w:val="ru-RU" w:eastAsia="en-US"/>
    </w:rPr>
  </w:style>
  <w:style w:type="character" w:customStyle="1" w:styleId="911">
    <w:name w:val="Заголовок 9 Знак1"/>
    <w:rsid w:val="00A078FE"/>
    <w:rPr>
      <w:rFonts w:ascii="Arial" w:hAnsi="Arial"/>
      <w:sz w:val="22"/>
      <w:lang w:val="ru-RU" w:eastAsia="ru-RU"/>
    </w:rPr>
  </w:style>
  <w:style w:type="character" w:customStyle="1" w:styleId="tbb121">
    <w:name w:val="tbb121"/>
    <w:rsid w:val="00A078FE"/>
    <w:rPr>
      <w:rFonts w:ascii="Arial" w:hAnsi="Arial"/>
      <w:b/>
      <w:color w:val="000000"/>
      <w:sz w:val="18"/>
      <w:u w:val="none"/>
    </w:rPr>
  </w:style>
  <w:style w:type="character" w:customStyle="1" w:styleId="tbl121">
    <w:name w:val="tbl121"/>
    <w:rsid w:val="00A078FE"/>
    <w:rPr>
      <w:rFonts w:ascii="Tahoma" w:hAnsi="Tahoma"/>
      <w:color w:val="000000"/>
      <w:sz w:val="18"/>
      <w:u w:val="none"/>
    </w:rPr>
  </w:style>
  <w:style w:type="character" w:customStyle="1" w:styleId="em11">
    <w:name w:val="em11"/>
    <w:rsid w:val="00A078FE"/>
    <w:rPr>
      <w:b/>
      <w:sz w:val="24"/>
    </w:rPr>
  </w:style>
  <w:style w:type="character" w:customStyle="1" w:styleId="8pt">
    <w:name w:val="Основной текст + 8 pt"/>
    <w:rsid w:val="00A078FE"/>
    <w:rPr>
      <w:rFonts w:ascii="Times New Roman" w:eastAsia="Times New Roman" w:hAnsi="Times New Roman"/>
      <w:spacing w:val="0"/>
      <w:sz w:val="16"/>
    </w:rPr>
  </w:style>
  <w:style w:type="character" w:customStyle="1" w:styleId="7pt">
    <w:name w:val="Основной текст + 7 pt"/>
    <w:rsid w:val="00A078FE"/>
    <w:rPr>
      <w:rFonts w:ascii="Times New Roman" w:eastAsia="Times New Roman" w:hAnsi="Times New Roman"/>
      <w:spacing w:val="0"/>
      <w:sz w:val="14"/>
    </w:rPr>
  </w:style>
  <w:style w:type="character" w:customStyle="1" w:styleId="10pt0">
    <w:name w:val="Основной текст + 10 pt"/>
    <w:rsid w:val="00A078FE"/>
    <w:rPr>
      <w:rFonts w:ascii="Times New Roman" w:eastAsia="Times New Roman" w:hAnsi="Times New Roman"/>
      <w:b/>
      <w:spacing w:val="0"/>
      <w:sz w:val="20"/>
    </w:rPr>
  </w:style>
  <w:style w:type="character" w:customStyle="1" w:styleId="5pt">
    <w:name w:val="Основной текст + 5 pt"/>
    <w:rsid w:val="00A078FE"/>
    <w:rPr>
      <w:rFonts w:ascii="Times New Roman" w:eastAsia="Times New Roman" w:hAnsi="Times New Roman"/>
      <w:spacing w:val="10"/>
      <w:sz w:val="10"/>
    </w:rPr>
  </w:style>
  <w:style w:type="character" w:customStyle="1" w:styleId="9pt">
    <w:name w:val="Основной текст + 9 pt"/>
    <w:rsid w:val="00A078FE"/>
    <w:rPr>
      <w:rFonts w:ascii="Times New Roman" w:eastAsia="Times New Roman" w:hAnsi="Times New Roman"/>
      <w:spacing w:val="0"/>
      <w:sz w:val="18"/>
    </w:rPr>
  </w:style>
  <w:style w:type="character" w:customStyle="1" w:styleId="TimesNewRoman0">
    <w:name w:val="Основной текст + Times New Roman"/>
    <w:rsid w:val="00A078FE"/>
    <w:rPr>
      <w:rFonts w:ascii="Times New Roman" w:eastAsia="Times New Roman" w:hAnsi="Times New Roman"/>
      <w:spacing w:val="0"/>
      <w:sz w:val="21"/>
    </w:rPr>
  </w:style>
  <w:style w:type="character" w:customStyle="1" w:styleId="WW-9pt">
    <w:name w:val="WW-Основной текст + 9 pt"/>
    <w:rsid w:val="00A078FE"/>
    <w:rPr>
      <w:rFonts w:ascii="Times New Roman" w:eastAsia="Times New Roman" w:hAnsi="Times New Roman"/>
      <w:spacing w:val="0"/>
      <w:sz w:val="18"/>
    </w:rPr>
  </w:style>
  <w:style w:type="character" w:customStyle="1" w:styleId="FontStyle124">
    <w:name w:val="Font Style124"/>
    <w:rsid w:val="00A078FE"/>
    <w:rPr>
      <w:rFonts w:ascii="Times New Roman" w:hAnsi="Times New Roman"/>
      <w:b/>
      <w:sz w:val="18"/>
    </w:rPr>
  </w:style>
  <w:style w:type="character" w:customStyle="1" w:styleId="red">
    <w:name w:val="red"/>
    <w:rsid w:val="00A078FE"/>
    <w:rPr>
      <w:rFonts w:cs="Times New Roman"/>
    </w:rPr>
  </w:style>
  <w:style w:type="character" w:customStyle="1" w:styleId="msosubtleemphasis0">
    <w:name w:val="msosubtleemphasis"/>
    <w:rsid w:val="00A078FE"/>
    <w:rPr>
      <w:i/>
      <w:color w:val="808080"/>
    </w:rPr>
  </w:style>
  <w:style w:type="character" w:customStyle="1" w:styleId="FontStyle120">
    <w:name w:val="Font Style120"/>
    <w:rsid w:val="00A078FE"/>
    <w:rPr>
      <w:rFonts w:ascii="Times New Roman" w:hAnsi="Times New Roman"/>
      <w:b/>
      <w:sz w:val="26"/>
    </w:rPr>
  </w:style>
  <w:style w:type="character" w:customStyle="1" w:styleId="FontStyle121">
    <w:name w:val="Font Style121"/>
    <w:rsid w:val="00A078FE"/>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A078FE"/>
    <w:pPr>
      <w:spacing w:after="160" w:line="240" w:lineRule="exact"/>
    </w:pPr>
    <w:rPr>
      <w:rFonts w:ascii="Verdana" w:hAnsi="Verdana"/>
      <w:lang w:val="en-US" w:eastAsia="en-US"/>
    </w:rPr>
  </w:style>
  <w:style w:type="character" w:customStyle="1" w:styleId="font0">
    <w:name w:val="font0"/>
    <w:rsid w:val="00A078FE"/>
    <w:rPr>
      <w:rFonts w:cs="Times New Roman"/>
    </w:rPr>
  </w:style>
  <w:style w:type="character" w:customStyle="1" w:styleId="s3">
    <w:name w:val="s3"/>
    <w:rsid w:val="00A078FE"/>
  </w:style>
  <w:style w:type="character" w:customStyle="1" w:styleId="FontStyle46">
    <w:name w:val="Font Style46"/>
    <w:rsid w:val="00A078FE"/>
    <w:rPr>
      <w:rFonts w:ascii="Times New Roman" w:hAnsi="Times New Roman"/>
      <w:b/>
      <w:sz w:val="30"/>
    </w:rPr>
  </w:style>
  <w:style w:type="character" w:customStyle="1" w:styleId="newstitle">
    <w:name w:val="news_title"/>
    <w:rsid w:val="00A078FE"/>
    <w:rPr>
      <w:rFonts w:cs="Times New Roman"/>
    </w:rPr>
  </w:style>
  <w:style w:type="character" w:customStyle="1" w:styleId="s1">
    <w:name w:val="s1"/>
    <w:rsid w:val="00A078FE"/>
  </w:style>
  <w:style w:type="paragraph" w:customStyle="1" w:styleId="31b">
    <w:name w:val="Знак31"/>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A078FE"/>
    <w:rPr>
      <w:b/>
      <w:sz w:val="2"/>
      <w:bdr w:val="single" w:sz="6" w:space="0" w:color="0000FF"/>
      <w:shd w:val="clear" w:color="auto" w:fill="CCCCFF"/>
    </w:rPr>
  </w:style>
  <w:style w:type="character" w:customStyle="1" w:styleId="FontStyle264">
    <w:name w:val="Font Style264"/>
    <w:rsid w:val="00A078FE"/>
    <w:rPr>
      <w:rFonts w:ascii="Franklin Gothic Demi" w:hAnsi="Franklin Gothic Demi"/>
      <w:b/>
      <w:sz w:val="22"/>
    </w:rPr>
  </w:style>
  <w:style w:type="character" w:customStyle="1" w:styleId="FontStyle260">
    <w:name w:val="Font Style260"/>
    <w:rsid w:val="00A078FE"/>
    <w:rPr>
      <w:rFonts w:ascii="Franklin Gothic Demi" w:hAnsi="Franklin Gothic Demi"/>
      <w:b/>
      <w:sz w:val="26"/>
    </w:rPr>
  </w:style>
  <w:style w:type="character" w:customStyle="1" w:styleId="FontStyle426">
    <w:name w:val="Font Style426"/>
    <w:rsid w:val="00A078FE"/>
    <w:rPr>
      <w:rFonts w:ascii="Times New Roman" w:hAnsi="Times New Roman"/>
      <w:color w:val="000000"/>
      <w:sz w:val="20"/>
    </w:rPr>
  </w:style>
  <w:style w:type="character" w:customStyle="1" w:styleId="FontStyle707">
    <w:name w:val="Font Style707"/>
    <w:rsid w:val="00A078FE"/>
    <w:rPr>
      <w:rFonts w:ascii="Bookman Old Style" w:hAnsi="Bookman Old Style"/>
      <w:color w:val="000000"/>
      <w:sz w:val="16"/>
    </w:rPr>
  </w:style>
  <w:style w:type="character" w:customStyle="1" w:styleId="FontStyle679">
    <w:name w:val="Font Style679"/>
    <w:rsid w:val="00A078FE"/>
    <w:rPr>
      <w:rFonts w:ascii="Times New Roman" w:hAnsi="Times New Roman"/>
      <w:i/>
      <w:color w:val="000000"/>
      <w:sz w:val="20"/>
    </w:rPr>
  </w:style>
  <w:style w:type="character" w:customStyle="1" w:styleId="FontStyle695">
    <w:name w:val="Font Style695"/>
    <w:rsid w:val="00A078FE"/>
    <w:rPr>
      <w:rFonts w:ascii="Times New Roman" w:hAnsi="Times New Roman"/>
      <w:b/>
      <w:color w:val="000000"/>
      <w:sz w:val="16"/>
    </w:rPr>
  </w:style>
  <w:style w:type="character" w:customStyle="1" w:styleId="FontStyle527">
    <w:name w:val="Font Style527"/>
    <w:rsid w:val="00A078FE"/>
    <w:rPr>
      <w:rFonts w:ascii="Times New Roman" w:hAnsi="Times New Roman"/>
      <w:b/>
      <w:color w:val="000000"/>
      <w:sz w:val="16"/>
    </w:rPr>
  </w:style>
  <w:style w:type="character" w:customStyle="1" w:styleId="FontStyle236">
    <w:name w:val="Font Style236"/>
    <w:rsid w:val="00A078FE"/>
    <w:rPr>
      <w:rFonts w:ascii="Times New Roman" w:hAnsi="Times New Roman"/>
      <w:color w:val="000000"/>
      <w:sz w:val="20"/>
    </w:rPr>
  </w:style>
  <w:style w:type="character" w:customStyle="1" w:styleId="FontStyle719">
    <w:name w:val="Font Style719"/>
    <w:rsid w:val="00A078FE"/>
    <w:rPr>
      <w:rFonts w:ascii="Bookman Old Style" w:hAnsi="Bookman Old Style"/>
      <w:b/>
      <w:color w:val="000000"/>
      <w:sz w:val="16"/>
    </w:rPr>
  </w:style>
  <w:style w:type="character" w:customStyle="1" w:styleId="FontStyle720">
    <w:name w:val="Font Style720"/>
    <w:rsid w:val="00A078FE"/>
    <w:rPr>
      <w:rFonts w:ascii="Tahoma" w:hAnsi="Tahoma"/>
      <w:color w:val="000000"/>
      <w:sz w:val="14"/>
    </w:rPr>
  </w:style>
  <w:style w:type="character" w:customStyle="1" w:styleId="FontStyle815">
    <w:name w:val="Font Style815"/>
    <w:rsid w:val="00A078FE"/>
    <w:rPr>
      <w:rFonts w:ascii="Bookman Old Style" w:hAnsi="Bookman Old Style"/>
      <w:color w:val="000000"/>
      <w:sz w:val="16"/>
    </w:rPr>
  </w:style>
  <w:style w:type="character" w:customStyle="1" w:styleId="FontStyle106">
    <w:name w:val="Font Style106"/>
    <w:rsid w:val="00A078FE"/>
    <w:rPr>
      <w:rFonts w:ascii="Times New Roman" w:hAnsi="Times New Roman"/>
      <w:color w:val="000000"/>
      <w:sz w:val="24"/>
    </w:rPr>
  </w:style>
  <w:style w:type="character" w:customStyle="1" w:styleId="FontStyle122">
    <w:name w:val="Font Style122"/>
    <w:rsid w:val="00A078FE"/>
    <w:rPr>
      <w:rFonts w:ascii="Times New Roman" w:hAnsi="Times New Roman"/>
      <w:color w:val="000000"/>
      <w:sz w:val="22"/>
    </w:rPr>
  </w:style>
  <w:style w:type="character" w:customStyle="1" w:styleId="146pt">
    <w:name w:val="Основной текст (14) + 6 pt"/>
    <w:rsid w:val="00A078FE"/>
    <w:rPr>
      <w:rFonts w:ascii="Times New Roman" w:hAnsi="Times New Roman"/>
      <w:sz w:val="12"/>
      <w:shd w:val="clear" w:color="auto" w:fill="FFFFFF"/>
    </w:rPr>
  </w:style>
  <w:style w:type="character" w:customStyle="1" w:styleId="listing-desc">
    <w:name w:val="listing-desc"/>
    <w:rsid w:val="00A078FE"/>
  </w:style>
  <w:style w:type="character" w:customStyle="1" w:styleId="FontStyle436">
    <w:name w:val="Font Style436"/>
    <w:rsid w:val="00A078FE"/>
    <w:rPr>
      <w:rFonts w:ascii="Times New Roman" w:hAnsi="Times New Roman"/>
      <w:b/>
      <w:sz w:val="18"/>
    </w:rPr>
  </w:style>
  <w:style w:type="character" w:customStyle="1" w:styleId="FontStyle434">
    <w:name w:val="Font Style434"/>
    <w:rsid w:val="00A078FE"/>
    <w:rPr>
      <w:rFonts w:ascii="Times New Roman" w:hAnsi="Times New Roman"/>
      <w:sz w:val="18"/>
    </w:rPr>
  </w:style>
  <w:style w:type="character" w:customStyle="1" w:styleId="912">
    <w:name w:val="Знак Знак91"/>
    <w:locked/>
    <w:rsid w:val="00A078FE"/>
    <w:rPr>
      <w:rFonts w:ascii="Cambria" w:eastAsia="Times New Roman" w:hAnsi="Cambria"/>
      <w:b/>
      <w:color w:val="4F81BD"/>
      <w:sz w:val="26"/>
      <w:lang w:val="ru-RU" w:eastAsia="en-US"/>
    </w:rPr>
  </w:style>
  <w:style w:type="character" w:customStyle="1" w:styleId="532">
    <w:name w:val="Знак Знак53"/>
    <w:locked/>
    <w:rsid w:val="00A078FE"/>
    <w:rPr>
      <w:b/>
      <w:caps/>
      <w:sz w:val="24"/>
      <w:lang w:val="ru-RU" w:eastAsia="ru-RU"/>
    </w:rPr>
  </w:style>
  <w:style w:type="character" w:customStyle="1" w:styleId="2ffd">
    <w:name w:val="Основной текст Знак Знак Знак2"/>
    <w:locked/>
    <w:rsid w:val="00A078FE"/>
    <w:rPr>
      <w:sz w:val="24"/>
      <w:lang w:val="ru-RU" w:eastAsia="ru-RU"/>
    </w:rPr>
  </w:style>
  <w:style w:type="character" w:customStyle="1" w:styleId="FontStyle126">
    <w:name w:val="Font Style126"/>
    <w:rsid w:val="00A078FE"/>
    <w:rPr>
      <w:rFonts w:ascii="Times New Roman" w:hAnsi="Times New Roman"/>
      <w:color w:val="000000"/>
      <w:sz w:val="20"/>
    </w:rPr>
  </w:style>
  <w:style w:type="character" w:customStyle="1" w:styleId="1310">
    <w:name w:val="Знак Знак131"/>
    <w:locked/>
    <w:rsid w:val="00A078FE"/>
    <w:rPr>
      <w:color w:val="000000"/>
      <w:sz w:val="24"/>
    </w:rPr>
  </w:style>
  <w:style w:type="character" w:customStyle="1" w:styleId="1110">
    <w:name w:val="Знак Знак111"/>
    <w:locked/>
    <w:rsid w:val="00A078FE"/>
    <w:rPr>
      <w:sz w:val="24"/>
    </w:rPr>
  </w:style>
  <w:style w:type="character" w:customStyle="1" w:styleId="231">
    <w:name w:val="Знак Знак231"/>
    <w:locked/>
    <w:rsid w:val="00A078FE"/>
    <w:rPr>
      <w:sz w:val="24"/>
      <w:lang w:val="ru-RU" w:eastAsia="ru-RU"/>
    </w:rPr>
  </w:style>
  <w:style w:type="character" w:customStyle="1" w:styleId="5311">
    <w:name w:val="Знак Знак531"/>
    <w:locked/>
    <w:rsid w:val="00A078FE"/>
    <w:rPr>
      <w:b/>
      <w:caps/>
      <w:sz w:val="24"/>
      <w:lang w:val="ru-RU" w:eastAsia="ru-RU"/>
    </w:rPr>
  </w:style>
  <w:style w:type="character" w:customStyle="1" w:styleId="1510">
    <w:name w:val="Знак Знак151"/>
    <w:rsid w:val="00A078FE"/>
    <w:rPr>
      <w:rFonts w:ascii="Times New Roman" w:eastAsia="Times New Roman" w:hAnsi="Times New Roman"/>
      <w:sz w:val="24"/>
      <w:lang w:eastAsia="ru-RU"/>
    </w:rPr>
  </w:style>
  <w:style w:type="character" w:customStyle="1" w:styleId="461">
    <w:name w:val="Знак Знак46"/>
    <w:locked/>
    <w:rsid w:val="00A078FE"/>
    <w:rPr>
      <w:rFonts w:ascii="Arial" w:hAnsi="Arial"/>
      <w:b/>
      <w:i/>
      <w:sz w:val="28"/>
      <w:lang w:val="ru-RU" w:eastAsia="en-US"/>
    </w:rPr>
  </w:style>
  <w:style w:type="character" w:customStyle="1" w:styleId="171">
    <w:name w:val="Знак Знак171"/>
    <w:locked/>
    <w:rsid w:val="00A078FE"/>
    <w:rPr>
      <w:i/>
      <w:sz w:val="24"/>
      <w:lang w:val="ru-RU" w:eastAsia="ru-RU"/>
    </w:rPr>
  </w:style>
  <w:style w:type="paragraph" w:customStyle="1" w:styleId="rvps4">
    <w:name w:val="rvps4"/>
    <w:basedOn w:val="a3"/>
    <w:rsid w:val="00A078FE"/>
    <w:pPr>
      <w:jc w:val="both"/>
    </w:pPr>
  </w:style>
  <w:style w:type="character" w:customStyle="1" w:styleId="3f7">
    <w:name w:val="3 ступень Знак"/>
    <w:link w:val="3f8"/>
    <w:locked/>
    <w:rsid w:val="00A078FE"/>
    <w:rPr>
      <w:rFonts w:ascii="BodoniCTT" w:hAnsi="BodoniCTT"/>
      <w:b/>
    </w:rPr>
  </w:style>
  <w:style w:type="paragraph" w:customStyle="1" w:styleId="3f8">
    <w:name w:val="3 ступень"/>
    <w:basedOn w:val="a3"/>
    <w:link w:val="3f7"/>
    <w:rsid w:val="00A078FE"/>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A078F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A078FE"/>
    <w:pPr>
      <w:spacing w:before="100" w:beforeAutospacing="1" w:after="100" w:afterAutospacing="1"/>
    </w:pPr>
  </w:style>
  <w:style w:type="paragraph" w:customStyle="1" w:styleId="p4">
    <w:name w:val="p4"/>
    <w:basedOn w:val="a3"/>
    <w:rsid w:val="00A078FE"/>
    <w:pPr>
      <w:spacing w:before="100" w:beforeAutospacing="1" w:after="100" w:afterAutospacing="1"/>
    </w:pPr>
  </w:style>
  <w:style w:type="character" w:customStyle="1" w:styleId="rvts6">
    <w:name w:val="rvts6"/>
    <w:rsid w:val="00A078FE"/>
    <w:rPr>
      <w:rFonts w:ascii="Times New Roman" w:hAnsi="Times New Roman"/>
      <w:sz w:val="28"/>
    </w:rPr>
  </w:style>
  <w:style w:type="character" w:customStyle="1" w:styleId="3917">
    <w:name w:val="3917"/>
    <w:rsid w:val="00A078FE"/>
    <w:rPr>
      <w:rFonts w:cs="Times New Roman"/>
    </w:rPr>
  </w:style>
  <w:style w:type="character" w:customStyle="1" w:styleId="epm">
    <w:name w:val="epm"/>
    <w:rsid w:val="00A078FE"/>
  </w:style>
  <w:style w:type="character" w:customStyle="1" w:styleId="affffffffff">
    <w:name w:val="Стиль Зеленый"/>
    <w:rsid w:val="00A078FE"/>
    <w:rPr>
      <w:color w:val="00B050"/>
      <w:spacing w:val="0"/>
    </w:rPr>
  </w:style>
  <w:style w:type="character" w:customStyle="1" w:styleId="s10">
    <w:name w:val="s_10"/>
    <w:rsid w:val="00A078FE"/>
    <w:rPr>
      <w:rFonts w:cs="Times New Roman"/>
    </w:rPr>
  </w:style>
  <w:style w:type="character" w:customStyle="1" w:styleId="s5">
    <w:name w:val="s5"/>
    <w:rsid w:val="00A078FE"/>
    <w:rPr>
      <w:rFonts w:cs="Times New Roman"/>
    </w:rPr>
  </w:style>
  <w:style w:type="character" w:customStyle="1" w:styleId="sz12">
    <w:name w:val="sz12"/>
    <w:rsid w:val="00A078FE"/>
    <w:rPr>
      <w:rFonts w:cs="Times New Roman"/>
    </w:rPr>
  </w:style>
  <w:style w:type="character" w:customStyle="1" w:styleId="s6">
    <w:name w:val="s6"/>
    <w:rsid w:val="00A078FE"/>
    <w:rPr>
      <w:rFonts w:cs="Times New Roman"/>
    </w:rPr>
  </w:style>
  <w:style w:type="character" w:customStyle="1" w:styleId="11d">
    <w:name w:val="Знак1 Знак Знак1"/>
    <w:locked/>
    <w:rsid w:val="00A078FE"/>
    <w:rPr>
      <w:rFonts w:ascii="Times New Roman" w:eastAsia="Times New Roman" w:hAnsi="Times New Roman"/>
      <w:sz w:val="24"/>
      <w:lang w:eastAsia="ru-RU"/>
    </w:rPr>
  </w:style>
  <w:style w:type="character" w:customStyle="1" w:styleId="4610">
    <w:name w:val="Знак Знак461"/>
    <w:locked/>
    <w:rsid w:val="00A078FE"/>
    <w:rPr>
      <w:b/>
      <w:sz w:val="27"/>
      <w:lang w:val="ru-RU" w:eastAsia="ru-RU"/>
    </w:rPr>
  </w:style>
  <w:style w:type="character" w:customStyle="1" w:styleId="481">
    <w:name w:val="Знак Знак48"/>
    <w:locked/>
    <w:rsid w:val="00A078FE"/>
    <w:rPr>
      <w:b/>
      <w:sz w:val="27"/>
      <w:lang w:val="ru-RU" w:eastAsia="ru-RU"/>
    </w:rPr>
  </w:style>
  <w:style w:type="character" w:customStyle="1" w:styleId="441">
    <w:name w:val="Знак Знак44"/>
    <w:locked/>
    <w:rsid w:val="00A078FE"/>
    <w:rPr>
      <w:sz w:val="24"/>
    </w:rPr>
  </w:style>
  <w:style w:type="character" w:customStyle="1" w:styleId="514">
    <w:name w:val="Знак Знак51"/>
    <w:locked/>
    <w:rsid w:val="00A078FE"/>
    <w:rPr>
      <w:b/>
      <w:sz w:val="27"/>
      <w:lang w:val="ru-RU" w:eastAsia="ru-RU"/>
    </w:rPr>
  </w:style>
  <w:style w:type="character" w:customStyle="1" w:styleId="431">
    <w:name w:val="Знак Знак43"/>
    <w:locked/>
    <w:rsid w:val="00A078FE"/>
    <w:rPr>
      <w:color w:val="000000"/>
      <w:sz w:val="24"/>
      <w:lang w:eastAsia="ru-RU"/>
    </w:rPr>
  </w:style>
  <w:style w:type="paragraph" w:customStyle="1" w:styleId="Style39">
    <w:name w:val="Style3"/>
    <w:basedOn w:val="a3"/>
    <w:rsid w:val="00A078FE"/>
    <w:pPr>
      <w:widowControl w:val="0"/>
      <w:autoSpaceDE w:val="0"/>
      <w:autoSpaceDN w:val="0"/>
      <w:adjustRightInd w:val="0"/>
      <w:spacing w:line="259" w:lineRule="exact"/>
      <w:ind w:firstLine="542"/>
      <w:jc w:val="both"/>
    </w:pPr>
  </w:style>
  <w:style w:type="character" w:customStyle="1" w:styleId="421">
    <w:name w:val="Знак Знак42"/>
    <w:rsid w:val="00A078FE"/>
    <w:rPr>
      <w:rFonts w:ascii="Times New Roman" w:eastAsia="Times New Roman" w:hAnsi="Times New Roman"/>
      <w:sz w:val="16"/>
    </w:rPr>
  </w:style>
  <w:style w:type="character" w:customStyle="1" w:styleId="490">
    <w:name w:val="Знак Знак49"/>
    <w:rsid w:val="00A078FE"/>
    <w:rPr>
      <w:rFonts w:ascii="Times New Roman" w:eastAsia="Times New Roman" w:hAnsi="Times New Roman"/>
      <w:b/>
      <w:caps/>
      <w:sz w:val="24"/>
      <w:lang w:eastAsia="ru-RU"/>
    </w:rPr>
  </w:style>
  <w:style w:type="character" w:customStyle="1" w:styleId="471">
    <w:name w:val="Знак Знак47"/>
    <w:rsid w:val="00A078FE"/>
    <w:rPr>
      <w:rFonts w:ascii="Times New Roman" w:eastAsia="Times New Roman" w:hAnsi="Times New Roman"/>
      <w:b/>
      <w:sz w:val="27"/>
      <w:lang w:eastAsia="ru-RU"/>
    </w:rPr>
  </w:style>
  <w:style w:type="character" w:customStyle="1" w:styleId="451">
    <w:name w:val="Знак Знак45"/>
    <w:rsid w:val="00A078FE"/>
    <w:rPr>
      <w:rFonts w:ascii="Times New Roman" w:eastAsia="Times New Roman" w:hAnsi="Times New Roman"/>
      <w:b/>
      <w:i/>
      <w:sz w:val="26"/>
      <w:lang w:eastAsia="ru-RU"/>
    </w:rPr>
  </w:style>
  <w:style w:type="character" w:customStyle="1" w:styleId="1fffff1">
    <w:name w:val="Заголовок №1_"/>
    <w:link w:val="1fffff2"/>
    <w:locked/>
    <w:rsid w:val="00A078FE"/>
    <w:rPr>
      <w:sz w:val="23"/>
      <w:shd w:val="clear" w:color="auto" w:fill="FFFFFF"/>
    </w:rPr>
  </w:style>
  <w:style w:type="paragraph" w:customStyle="1" w:styleId="1fffff2">
    <w:name w:val="Заголовок №1"/>
    <w:basedOn w:val="a3"/>
    <w:link w:val="1fffff1"/>
    <w:rsid w:val="00A078FE"/>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A078FE"/>
    <w:rPr>
      <w:rFonts w:ascii="Times New Roman" w:hAnsi="Times New Roman"/>
      <w:spacing w:val="0"/>
      <w:sz w:val="20"/>
    </w:rPr>
  </w:style>
  <w:style w:type="character" w:customStyle="1" w:styleId="c7">
    <w:name w:val="c7"/>
    <w:rsid w:val="00A078FE"/>
    <w:rPr>
      <w:rFonts w:cs="Times New Roman"/>
    </w:rPr>
  </w:style>
  <w:style w:type="character" w:customStyle="1" w:styleId="affffffffff0">
    <w:name w:val="полужирный"/>
    <w:rsid w:val="00A078FE"/>
    <w:rPr>
      <w:rFonts w:ascii="Times New Roman" w:hAnsi="Times New Roman"/>
      <w:b/>
      <w:color w:val="auto"/>
      <w:sz w:val="24"/>
    </w:rPr>
  </w:style>
  <w:style w:type="paragraph" w:customStyle="1" w:styleId="ipara">
    <w:name w:val="ipara"/>
    <w:basedOn w:val="a3"/>
    <w:rsid w:val="00A078FE"/>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A078FE"/>
    <w:rPr>
      <w:rFonts w:ascii="Times New Roman" w:hAnsi="Times New Roman"/>
      <w:b/>
      <w:i/>
      <w:sz w:val="24"/>
    </w:rPr>
  </w:style>
  <w:style w:type="character" w:customStyle="1" w:styleId="743">
    <w:name w:val="Основной текст (7)43"/>
    <w:rsid w:val="00A078FE"/>
    <w:rPr>
      <w:rFonts w:ascii="Times New Roman" w:hAnsi="Times New Roman"/>
      <w:spacing w:val="0"/>
      <w:sz w:val="20"/>
    </w:rPr>
  </w:style>
  <w:style w:type="paragraph" w:customStyle="1" w:styleId="affffffffff1">
    <w:name w:val="Разработчик"/>
    <w:basedOn w:val="a3"/>
    <w:rsid w:val="00A078FE"/>
    <w:pPr>
      <w:jc w:val="both"/>
    </w:pPr>
    <w:rPr>
      <w:b/>
      <w:sz w:val="20"/>
    </w:rPr>
  </w:style>
  <w:style w:type="character" w:customStyle="1" w:styleId="533">
    <w:name w:val="Знак5 Знак Знак3"/>
    <w:locked/>
    <w:rsid w:val="00A078FE"/>
    <w:rPr>
      <w:sz w:val="16"/>
    </w:rPr>
  </w:style>
  <w:style w:type="character" w:customStyle="1" w:styleId="500">
    <w:name w:val="Знак Знак50"/>
    <w:locked/>
    <w:rsid w:val="00A078FE"/>
    <w:rPr>
      <w:b/>
      <w:sz w:val="28"/>
      <w:lang w:val="ru-RU" w:eastAsia="ru-RU"/>
    </w:rPr>
  </w:style>
  <w:style w:type="character" w:customStyle="1" w:styleId="521">
    <w:name w:val="Знак Знак52"/>
    <w:rsid w:val="00A078FE"/>
    <w:rPr>
      <w:rFonts w:ascii="Arial" w:eastAsia="Times New Roman" w:hAnsi="Arial"/>
      <w:b/>
      <w:i/>
      <w:sz w:val="28"/>
    </w:rPr>
  </w:style>
  <w:style w:type="paragraph" w:customStyle="1" w:styleId="p7">
    <w:name w:val="p7"/>
    <w:basedOn w:val="a3"/>
    <w:rsid w:val="00A078FE"/>
    <w:pPr>
      <w:spacing w:before="100" w:beforeAutospacing="1" w:after="100" w:afterAutospacing="1"/>
    </w:pPr>
  </w:style>
  <w:style w:type="paragraph" w:customStyle="1" w:styleId="p9">
    <w:name w:val="p9"/>
    <w:basedOn w:val="a3"/>
    <w:rsid w:val="00A078FE"/>
    <w:pPr>
      <w:spacing w:before="100" w:beforeAutospacing="1" w:after="100" w:afterAutospacing="1"/>
    </w:pPr>
  </w:style>
  <w:style w:type="paragraph" w:customStyle="1" w:styleId="p6">
    <w:name w:val="p6"/>
    <w:basedOn w:val="a3"/>
    <w:rsid w:val="00A078FE"/>
    <w:pPr>
      <w:spacing w:before="100" w:beforeAutospacing="1" w:after="100" w:afterAutospacing="1"/>
    </w:pPr>
  </w:style>
  <w:style w:type="paragraph" w:customStyle="1" w:styleId="p8">
    <w:name w:val="p8"/>
    <w:basedOn w:val="a3"/>
    <w:rsid w:val="00A078FE"/>
    <w:pPr>
      <w:spacing w:before="100" w:beforeAutospacing="1" w:after="100" w:afterAutospacing="1"/>
    </w:pPr>
  </w:style>
  <w:style w:type="paragraph" w:customStyle="1" w:styleId="11e">
    <w:name w:val="Цитата11"/>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A078FE"/>
    <w:rPr>
      <w:sz w:val="28"/>
      <w:szCs w:val="20"/>
    </w:rPr>
  </w:style>
  <w:style w:type="paragraph" w:customStyle="1" w:styleId="1fffff3">
    <w:name w:val="Верхний колонтитул1"/>
    <w:basedOn w:val="a3"/>
    <w:rsid w:val="00A078FE"/>
    <w:pPr>
      <w:tabs>
        <w:tab w:val="center" w:pos="4153"/>
        <w:tab w:val="right" w:pos="8306"/>
      </w:tabs>
    </w:pPr>
    <w:rPr>
      <w:rFonts w:ascii="Arial" w:hAnsi="Arial"/>
      <w:szCs w:val="20"/>
    </w:rPr>
  </w:style>
  <w:style w:type="paragraph" w:customStyle="1" w:styleId="31c">
    <w:name w:val="Заголовок 31"/>
    <w:basedOn w:val="1ff"/>
    <w:next w:val="1ff"/>
    <w:rsid w:val="00A078FE"/>
    <w:pPr>
      <w:keepNext/>
      <w:widowControl/>
      <w:tabs>
        <w:tab w:val="left" w:pos="643"/>
      </w:tabs>
      <w:spacing w:before="0" w:after="0"/>
      <w:outlineLvl w:val="2"/>
    </w:pPr>
  </w:style>
  <w:style w:type="paragraph" w:customStyle="1" w:styleId="3111">
    <w:name w:val="Основной текст 311"/>
    <w:basedOn w:val="a3"/>
    <w:rsid w:val="00A078FE"/>
    <w:pPr>
      <w:spacing w:after="120"/>
    </w:pPr>
    <w:rPr>
      <w:sz w:val="16"/>
      <w:szCs w:val="16"/>
      <w:lang w:eastAsia="zh-CN"/>
    </w:rPr>
  </w:style>
  <w:style w:type="character" w:customStyle="1" w:styleId="QuoteChar2">
    <w:name w:val="Quote Char2"/>
    <w:link w:val="Quote1"/>
    <w:locked/>
    <w:rsid w:val="00A078FE"/>
    <w:rPr>
      <w:rFonts w:ascii="Calibri" w:hAnsi="Calibri"/>
      <w:i/>
      <w:color w:val="000000"/>
      <w:sz w:val="24"/>
    </w:rPr>
  </w:style>
  <w:style w:type="paragraph" w:customStyle="1" w:styleId="Quote1">
    <w:name w:val="Quote1"/>
    <w:basedOn w:val="a3"/>
    <w:next w:val="a3"/>
    <w:link w:val="QuoteChar2"/>
    <w:rsid w:val="00A078FE"/>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A078FE"/>
    <w:rPr>
      <w:rFonts w:ascii="Calibri" w:hAnsi="Calibri"/>
      <w:b/>
      <w:i/>
      <w:color w:val="4F81BD"/>
      <w:sz w:val="24"/>
    </w:rPr>
  </w:style>
  <w:style w:type="paragraph" w:customStyle="1" w:styleId="IntenseQuote1">
    <w:name w:val="Intense Quote1"/>
    <w:basedOn w:val="a3"/>
    <w:next w:val="a3"/>
    <w:link w:val="IntenseQuoteChar2"/>
    <w:rsid w:val="00A078FE"/>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A078FE"/>
    <w:pPr>
      <w:spacing w:before="100" w:beforeAutospacing="1" w:after="100" w:afterAutospacing="1"/>
    </w:pPr>
  </w:style>
  <w:style w:type="character" w:customStyle="1" w:styleId="ipa">
    <w:name w:val="ipa"/>
    <w:rsid w:val="00A078FE"/>
  </w:style>
  <w:style w:type="character" w:customStyle="1" w:styleId="fliesstext">
    <w:name w:val="fliesstext"/>
    <w:rsid w:val="00A078FE"/>
  </w:style>
  <w:style w:type="character" w:customStyle="1" w:styleId="skypec2ctextspan">
    <w:name w:val="skype_c2c_text_span"/>
    <w:rsid w:val="00A078FE"/>
  </w:style>
  <w:style w:type="paragraph" w:customStyle="1" w:styleId="style140">
    <w:name w:val="style14"/>
    <w:basedOn w:val="a3"/>
    <w:rsid w:val="00A078FE"/>
    <w:pPr>
      <w:spacing w:before="100" w:beforeAutospacing="1" w:after="100" w:afterAutospacing="1"/>
    </w:pPr>
  </w:style>
  <w:style w:type="character" w:customStyle="1" w:styleId="w">
    <w:name w:val="w"/>
    <w:rsid w:val="00A078FE"/>
    <w:rPr>
      <w:rFonts w:cs="Times New Roman"/>
    </w:rPr>
  </w:style>
  <w:style w:type="character" w:customStyle="1" w:styleId="selectionindex">
    <w:name w:val="selection_index"/>
    <w:rsid w:val="00A078FE"/>
    <w:rPr>
      <w:rFonts w:cs="Times New Roman"/>
    </w:rPr>
  </w:style>
  <w:style w:type="character" w:customStyle="1" w:styleId="citecrochet">
    <w:name w:val="cite_crochet"/>
    <w:rsid w:val="00A078FE"/>
    <w:rPr>
      <w:rFonts w:cs="Times New Roman"/>
    </w:rPr>
  </w:style>
  <w:style w:type="character" w:customStyle="1" w:styleId="hoverable">
    <w:name w:val="hoverable"/>
    <w:rsid w:val="00A078FE"/>
    <w:rPr>
      <w:rFonts w:cs="Times New Roman"/>
    </w:rPr>
  </w:style>
  <w:style w:type="character" w:customStyle="1" w:styleId="3f9">
    <w:name w:val="Основной текст Знак3"/>
    <w:locked/>
    <w:rsid w:val="00A078FE"/>
    <w:rPr>
      <w:sz w:val="24"/>
    </w:rPr>
  </w:style>
  <w:style w:type="character" w:customStyle="1" w:styleId="s15122">
    <w:name w:val="s15122"/>
    <w:rsid w:val="00A078FE"/>
    <w:rPr>
      <w:rFonts w:cs="Times New Roman"/>
    </w:rPr>
  </w:style>
  <w:style w:type="character" w:customStyle="1" w:styleId="shorttext">
    <w:name w:val="short_text"/>
    <w:rsid w:val="00A078FE"/>
    <w:rPr>
      <w:rFonts w:cs="Times New Roman"/>
    </w:rPr>
  </w:style>
  <w:style w:type="character" w:customStyle="1" w:styleId="CommentTextChar1">
    <w:name w:val="Comment Text Char1"/>
    <w:semiHidden/>
    <w:rsid w:val="00A078FE"/>
    <w:rPr>
      <w:rFonts w:ascii="Times New Roman" w:hAnsi="Times New Roman"/>
    </w:rPr>
  </w:style>
  <w:style w:type="character" w:customStyle="1" w:styleId="125">
    <w:name w:val="Знак1 Знак Знак2"/>
    <w:aliases w:val="Основной текст Знак Знак4"/>
    <w:locked/>
    <w:rsid w:val="00A078FE"/>
    <w:rPr>
      <w:sz w:val="24"/>
    </w:rPr>
  </w:style>
  <w:style w:type="character" w:customStyle="1" w:styleId="540">
    <w:name w:val="Знак Знак54"/>
    <w:rsid w:val="00A078FE"/>
    <w:rPr>
      <w:rFonts w:ascii="Arial" w:hAnsi="Arial"/>
      <w:b/>
      <w:sz w:val="26"/>
    </w:rPr>
  </w:style>
  <w:style w:type="character" w:customStyle="1" w:styleId="Heading12">
    <w:name w:val="Heading 12 Знак Знак"/>
    <w:rsid w:val="00A078FE"/>
    <w:rPr>
      <w:rFonts w:ascii="Courier New" w:hAnsi="Courier New"/>
    </w:rPr>
  </w:style>
  <w:style w:type="character" w:customStyle="1" w:styleId="600">
    <w:name w:val="Знак Знак60"/>
    <w:rsid w:val="00A078FE"/>
    <w:rPr>
      <w:b/>
      <w:sz w:val="28"/>
    </w:rPr>
  </w:style>
  <w:style w:type="character" w:customStyle="1" w:styleId="59">
    <w:name w:val="Знак Знак59"/>
    <w:rsid w:val="00A078FE"/>
    <w:rPr>
      <w:b/>
      <w:i/>
      <w:sz w:val="26"/>
    </w:rPr>
  </w:style>
  <w:style w:type="character" w:customStyle="1" w:styleId="580">
    <w:name w:val="Знак Знак58"/>
    <w:rsid w:val="00A078FE"/>
    <w:rPr>
      <w:b/>
      <w:sz w:val="22"/>
      <w:lang w:val="ru-RU" w:eastAsia="ru-RU"/>
    </w:rPr>
  </w:style>
  <w:style w:type="character" w:customStyle="1" w:styleId="570">
    <w:name w:val="Знак Знак57"/>
    <w:rsid w:val="00A078FE"/>
    <w:rPr>
      <w:sz w:val="24"/>
      <w:lang w:val="ru-RU" w:eastAsia="ru-RU"/>
    </w:rPr>
  </w:style>
  <w:style w:type="character" w:customStyle="1" w:styleId="560">
    <w:name w:val="Знак Знак56"/>
    <w:rsid w:val="00A078FE"/>
    <w:rPr>
      <w:rFonts w:ascii="Calibri" w:hAnsi="Calibri"/>
      <w:i/>
      <w:sz w:val="24"/>
      <w:lang w:eastAsia="en-US"/>
    </w:rPr>
  </w:style>
  <w:style w:type="character" w:customStyle="1" w:styleId="550">
    <w:name w:val="Знак Знак55"/>
    <w:rsid w:val="00A078FE"/>
    <w:rPr>
      <w:rFonts w:ascii="Arial" w:hAnsi="Arial"/>
      <w:sz w:val="22"/>
      <w:lang w:val="ru-RU" w:eastAsia="ru-RU"/>
    </w:rPr>
  </w:style>
  <w:style w:type="character" w:customStyle="1" w:styleId="6110">
    <w:name w:val="Знак Знак611"/>
    <w:locked/>
    <w:rsid w:val="00A078FE"/>
    <w:rPr>
      <w:sz w:val="24"/>
    </w:rPr>
  </w:style>
  <w:style w:type="character" w:customStyle="1" w:styleId="1fffff4">
    <w:name w:val="Основной текст Знак Знак Знак1"/>
    <w:rsid w:val="00A078FE"/>
    <w:rPr>
      <w:sz w:val="24"/>
    </w:rPr>
  </w:style>
  <w:style w:type="paragraph" w:customStyle="1" w:styleId="0">
    <w:name w:val="Стиль По левому краю Первая строка:  0 см"/>
    <w:basedOn w:val="a3"/>
    <w:rsid w:val="00A078FE"/>
    <w:pPr>
      <w:contextualSpacing/>
    </w:pPr>
    <w:rPr>
      <w:sz w:val="28"/>
      <w:szCs w:val="20"/>
      <w:lang w:eastAsia="en-US"/>
    </w:rPr>
  </w:style>
  <w:style w:type="character" w:customStyle="1" w:styleId="4310">
    <w:name w:val="Знак Знак431"/>
    <w:locked/>
    <w:rsid w:val="00A078FE"/>
    <w:rPr>
      <w:sz w:val="24"/>
    </w:rPr>
  </w:style>
  <w:style w:type="character" w:customStyle="1" w:styleId="501">
    <w:name w:val="Знак Знак501"/>
    <w:locked/>
    <w:rsid w:val="00A078FE"/>
    <w:rPr>
      <w:b/>
      <w:sz w:val="28"/>
      <w:lang w:val="ru-RU" w:eastAsia="ru-RU"/>
    </w:rPr>
  </w:style>
  <w:style w:type="character" w:customStyle="1" w:styleId="5110">
    <w:name w:val="Знак Знак511"/>
    <w:locked/>
    <w:rsid w:val="00A078FE"/>
    <w:rPr>
      <w:b/>
      <w:sz w:val="27"/>
      <w:lang w:val="ru-RU" w:eastAsia="ru-RU"/>
    </w:rPr>
  </w:style>
  <w:style w:type="character" w:customStyle="1" w:styleId="4210">
    <w:name w:val="Знак Знак421"/>
    <w:locked/>
    <w:rsid w:val="00A078FE"/>
    <w:rPr>
      <w:color w:val="000000"/>
      <w:sz w:val="24"/>
      <w:lang w:val="ru-RU" w:eastAsia="ru-RU"/>
    </w:rPr>
  </w:style>
  <w:style w:type="character" w:customStyle="1" w:styleId="4410">
    <w:name w:val="Знак Знак441"/>
    <w:rsid w:val="00A078FE"/>
    <w:rPr>
      <w:sz w:val="24"/>
      <w:lang w:val="ru-RU" w:eastAsia="ru-RU"/>
    </w:rPr>
  </w:style>
  <w:style w:type="character" w:customStyle="1" w:styleId="5210">
    <w:name w:val="Знак Знак521"/>
    <w:rsid w:val="00A078FE"/>
    <w:rPr>
      <w:rFonts w:ascii="Arial" w:eastAsia="Times New Roman" w:hAnsi="Arial"/>
      <w:b/>
      <w:i/>
      <w:sz w:val="28"/>
    </w:rPr>
  </w:style>
  <w:style w:type="character" w:customStyle="1" w:styleId="maintxt">
    <w:name w:val="maintxt"/>
    <w:rsid w:val="00A078FE"/>
  </w:style>
  <w:style w:type="character" w:customStyle="1" w:styleId="FontStyle135">
    <w:name w:val="Font Style135"/>
    <w:rsid w:val="00A078FE"/>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A078FE"/>
    <w:rPr>
      <w:sz w:val="24"/>
      <w:lang w:val="ru-RU" w:eastAsia="ru-RU"/>
    </w:rPr>
  </w:style>
  <w:style w:type="character" w:customStyle="1" w:styleId="a30">
    <w:name w:val="a3"/>
    <w:rsid w:val="00A078FE"/>
  </w:style>
  <w:style w:type="character" w:customStyle="1" w:styleId="formula">
    <w:name w:val="formula"/>
    <w:rsid w:val="00A078FE"/>
  </w:style>
  <w:style w:type="character" w:customStyle="1" w:styleId="style170">
    <w:name w:val="style17"/>
    <w:rsid w:val="00A078FE"/>
  </w:style>
  <w:style w:type="character" w:customStyle="1" w:styleId="style230">
    <w:name w:val="style23"/>
    <w:rsid w:val="00A078FE"/>
  </w:style>
  <w:style w:type="character" w:customStyle="1" w:styleId="Heading7Char">
    <w:name w:val="Heading 7 Char"/>
    <w:locked/>
    <w:rsid w:val="00A078FE"/>
    <w:rPr>
      <w:rFonts w:ascii="Times New Roman" w:hAnsi="Times New Roman"/>
      <w:sz w:val="24"/>
      <w:lang w:eastAsia="ru-RU"/>
    </w:rPr>
  </w:style>
  <w:style w:type="character" w:customStyle="1" w:styleId="Heading9Char">
    <w:name w:val="Heading 9 Char"/>
    <w:locked/>
    <w:rsid w:val="00A078FE"/>
    <w:rPr>
      <w:rFonts w:ascii="Arial" w:hAnsi="Arial"/>
      <w:lang w:eastAsia="ru-RU"/>
    </w:rPr>
  </w:style>
  <w:style w:type="character" w:customStyle="1" w:styleId="HeaderChar">
    <w:name w:val="Header Char"/>
    <w:locked/>
    <w:rsid w:val="00A078FE"/>
    <w:rPr>
      <w:sz w:val="24"/>
      <w:lang w:eastAsia="ru-RU"/>
    </w:rPr>
  </w:style>
  <w:style w:type="character" w:customStyle="1" w:styleId="SubtitleChar">
    <w:name w:val="Subtitle Char"/>
    <w:locked/>
    <w:rsid w:val="00A078FE"/>
    <w:rPr>
      <w:rFonts w:ascii="Cambria" w:hAnsi="Cambria"/>
      <w:sz w:val="24"/>
    </w:rPr>
  </w:style>
  <w:style w:type="character" w:customStyle="1" w:styleId="TitleChar1">
    <w:name w:val="Title Char1"/>
    <w:locked/>
    <w:rsid w:val="00A078FE"/>
    <w:rPr>
      <w:rFonts w:ascii="Cambria" w:hAnsi="Cambria"/>
      <w:b/>
      <w:kern w:val="28"/>
      <w:sz w:val="32"/>
    </w:rPr>
  </w:style>
  <w:style w:type="character" w:customStyle="1" w:styleId="CommentSubjectChar">
    <w:name w:val="Comment Subject Char"/>
    <w:semiHidden/>
    <w:locked/>
    <w:rsid w:val="00A078FE"/>
    <w:rPr>
      <w:b/>
      <w:lang w:eastAsia="ru-RU"/>
    </w:rPr>
  </w:style>
  <w:style w:type="character" w:customStyle="1" w:styleId="FontStyle29">
    <w:name w:val="Font Style29"/>
    <w:rsid w:val="00A078FE"/>
    <w:rPr>
      <w:rFonts w:ascii="Times New Roman" w:hAnsi="Times New Roman"/>
      <w:sz w:val="26"/>
    </w:rPr>
  </w:style>
  <w:style w:type="character" w:customStyle="1" w:styleId="small1">
    <w:name w:val="small1"/>
    <w:rsid w:val="00A078FE"/>
  </w:style>
  <w:style w:type="character" w:customStyle="1" w:styleId="answer-source">
    <w:name w:val="answer-source"/>
    <w:rsid w:val="00A078FE"/>
  </w:style>
  <w:style w:type="character" w:customStyle="1" w:styleId="reftag">
    <w:name w:val="reftag"/>
    <w:rsid w:val="00A078FE"/>
  </w:style>
  <w:style w:type="character" w:customStyle="1" w:styleId="tgc">
    <w:name w:val="_tgc"/>
    <w:rsid w:val="00A078FE"/>
  </w:style>
  <w:style w:type="character" w:customStyle="1" w:styleId="FootnoteTextChar1">
    <w:name w:val="Footnote Text Char1"/>
    <w:aliases w:val="Текст сноски Знак Знак Char1,Знак3 Знак Знак Char1"/>
    <w:semiHidden/>
    <w:rsid w:val="00A078FE"/>
    <w:rPr>
      <w:rFonts w:ascii="Times New Roman" w:hAnsi="Times New Roman"/>
    </w:rPr>
  </w:style>
  <w:style w:type="character" w:customStyle="1" w:styleId="CommentTextChar">
    <w:name w:val="Comment Text Char"/>
    <w:semiHidden/>
    <w:locked/>
    <w:rsid w:val="00A078FE"/>
    <w:rPr>
      <w:rFonts w:ascii="Times New Roman" w:hAnsi="Times New Roman"/>
      <w:sz w:val="20"/>
      <w:lang w:eastAsia="ru-RU"/>
    </w:rPr>
  </w:style>
  <w:style w:type="character" w:customStyle="1" w:styleId="FooterChar1">
    <w:name w:val="Footer Char1"/>
    <w:semiHidden/>
    <w:locked/>
    <w:rsid w:val="00A078FE"/>
    <w:rPr>
      <w:sz w:val="24"/>
    </w:rPr>
  </w:style>
  <w:style w:type="character" w:customStyle="1" w:styleId="EndnoteTextChar">
    <w:name w:val="Endnote Text Char"/>
    <w:semiHidden/>
    <w:locked/>
    <w:rsid w:val="00A078FE"/>
    <w:rPr>
      <w:color w:val="000000"/>
      <w:sz w:val="24"/>
    </w:rPr>
  </w:style>
  <w:style w:type="character" w:customStyle="1" w:styleId="MacroTextChar">
    <w:name w:val="Macro Text Char"/>
    <w:semiHidden/>
    <w:locked/>
    <w:rsid w:val="00A078FE"/>
    <w:rPr>
      <w:rFonts w:ascii="Courier New" w:hAnsi="Courier New"/>
      <w:sz w:val="22"/>
      <w:lang w:val="en-US" w:eastAsia="en-US"/>
    </w:rPr>
  </w:style>
  <w:style w:type="character" w:customStyle="1" w:styleId="BodyTextFirstIndentChar">
    <w:name w:val="Body Text First Indent Char"/>
    <w:semiHidden/>
    <w:locked/>
    <w:rsid w:val="00A078FE"/>
    <w:rPr>
      <w:rFonts w:ascii="PragmaticaCTT" w:hAnsi="PragmaticaCTT"/>
      <w:sz w:val="24"/>
      <w:lang w:eastAsia="ru-RU"/>
    </w:rPr>
  </w:style>
  <w:style w:type="character" w:customStyle="1" w:styleId="BodyTextFirstIndent2Char">
    <w:name w:val="Body Text First Indent 2 Char"/>
    <w:semiHidden/>
    <w:locked/>
    <w:rsid w:val="00A078FE"/>
    <w:rPr>
      <w:rFonts w:ascii="PragmaticaCTT" w:hAnsi="PragmaticaCTT"/>
      <w:sz w:val="24"/>
      <w:lang w:eastAsia="ru-RU"/>
    </w:rPr>
  </w:style>
  <w:style w:type="character" w:customStyle="1" w:styleId="BodyText3Char1">
    <w:name w:val="Body Text 3 Char1"/>
    <w:aliases w:val="Знак5 Char1"/>
    <w:semiHidden/>
    <w:rsid w:val="00A078FE"/>
    <w:rPr>
      <w:rFonts w:ascii="Times New Roman" w:hAnsi="Times New Roman"/>
      <w:sz w:val="16"/>
    </w:rPr>
  </w:style>
  <w:style w:type="character" w:customStyle="1" w:styleId="BodyTextIndent2Char1">
    <w:name w:val="Body Text Indent 2 Char1"/>
    <w:semiHidden/>
    <w:locked/>
    <w:rsid w:val="00A078FE"/>
    <w:rPr>
      <w:sz w:val="24"/>
    </w:rPr>
  </w:style>
  <w:style w:type="character" w:customStyle="1" w:styleId="BodyTextIndent3Char1">
    <w:name w:val="Body Text Indent 3 Char1"/>
    <w:semiHidden/>
    <w:locked/>
    <w:rsid w:val="00A078FE"/>
    <w:rPr>
      <w:sz w:val="16"/>
    </w:rPr>
  </w:style>
  <w:style w:type="paragraph" w:customStyle="1" w:styleId="Heading91">
    <w:name w:val="Heading 9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A078FE"/>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A078FE"/>
    <w:rPr>
      <w:rFonts w:ascii="Times New Roman" w:hAnsi="Times New Roman"/>
      <w:sz w:val="24"/>
    </w:rPr>
  </w:style>
  <w:style w:type="paragraph" w:customStyle="1" w:styleId="2112">
    <w:name w:val="Заголовок 211"/>
    <w:basedOn w:val="a3"/>
    <w:next w:val="a3"/>
    <w:rsid w:val="00A078FE"/>
    <w:pPr>
      <w:keepNext/>
      <w:widowControl w:val="0"/>
      <w:jc w:val="center"/>
    </w:pPr>
    <w:rPr>
      <w:b/>
      <w:sz w:val="26"/>
      <w:szCs w:val="20"/>
    </w:rPr>
  </w:style>
  <w:style w:type="paragraph" w:customStyle="1" w:styleId="21f0">
    <w:name w:val="Текст21"/>
    <w:basedOn w:val="11a"/>
    <w:rsid w:val="00A078FE"/>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A078FE"/>
    <w:pPr>
      <w:keepNext/>
      <w:widowControl/>
      <w:spacing w:line="240" w:lineRule="auto"/>
      <w:ind w:firstLine="0"/>
      <w:jc w:val="left"/>
    </w:pPr>
    <w:rPr>
      <w:sz w:val="24"/>
    </w:rPr>
  </w:style>
  <w:style w:type="paragraph" w:customStyle="1" w:styleId="1fffff5">
    <w:name w:val="Без интервала1"/>
    <w:link w:val="NoSpacingChar1"/>
    <w:rsid w:val="00A078FE"/>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A078FE"/>
    <w:rPr>
      <w:rFonts w:ascii="Times New Roman" w:eastAsia="Times New Roman" w:hAnsi="Times New Roman" w:cs="Times New Roman"/>
      <w:sz w:val="24"/>
      <w:szCs w:val="24"/>
      <w:lang w:eastAsia="ru-RU"/>
    </w:rPr>
  </w:style>
  <w:style w:type="character" w:customStyle="1" w:styleId="DocumentMapChar1">
    <w:name w:val="Document Map Char1"/>
    <w:semiHidden/>
    <w:rsid w:val="00A078FE"/>
    <w:rPr>
      <w:rFonts w:ascii="Times New Roman" w:hAnsi="Times New Roman"/>
      <w:sz w:val="2"/>
    </w:rPr>
  </w:style>
  <w:style w:type="character" w:customStyle="1" w:styleId="CommentSubjectChar1">
    <w:name w:val="Comment Subject Char1"/>
    <w:semiHidden/>
    <w:rsid w:val="00A078FE"/>
    <w:rPr>
      <w:rFonts w:ascii="Times New Roman" w:hAnsi="Times New Roman"/>
      <w:b/>
      <w:caps/>
      <w:sz w:val="20"/>
      <w:lang w:eastAsia="ru-RU"/>
    </w:rPr>
  </w:style>
  <w:style w:type="character" w:customStyle="1" w:styleId="11f">
    <w:name w:val="Знак11"/>
    <w:rsid w:val="00A078FE"/>
    <w:rPr>
      <w:rFonts w:ascii="Arial" w:hAnsi="Arial"/>
      <w:b/>
      <w:kern w:val="32"/>
      <w:sz w:val="32"/>
      <w:lang w:val="ru-RU" w:eastAsia="ru-RU"/>
    </w:rPr>
  </w:style>
  <w:style w:type="character" w:customStyle="1" w:styleId="SubtitleChar1">
    <w:name w:val="Subtitle Char1"/>
    <w:rsid w:val="00A078FE"/>
    <w:rPr>
      <w:rFonts w:ascii="Cambria" w:eastAsia="Times New Roman" w:hAnsi="Cambria"/>
      <w:sz w:val="24"/>
    </w:rPr>
  </w:style>
  <w:style w:type="character" w:customStyle="1" w:styleId="BodyTextFirstIndentChar1">
    <w:name w:val="Body Text First Indent Char1"/>
    <w:semiHidden/>
    <w:rsid w:val="00A078FE"/>
    <w:rPr>
      <w:rFonts w:ascii="Times New Roman" w:hAnsi="Times New Roman"/>
      <w:sz w:val="24"/>
      <w:lang w:eastAsia="ru-RU"/>
    </w:rPr>
  </w:style>
  <w:style w:type="character" w:customStyle="1" w:styleId="BodyTextFirstIndent2Char1">
    <w:name w:val="Body Text First Indent 2 Char1"/>
    <w:semiHidden/>
    <w:rsid w:val="00A078FE"/>
    <w:rPr>
      <w:rFonts w:ascii="Times New Roman" w:hAnsi="Times New Roman"/>
      <w:sz w:val="24"/>
      <w:lang w:eastAsia="ru-RU"/>
    </w:rPr>
  </w:style>
  <w:style w:type="character" w:customStyle="1" w:styleId="EndnoteTextChar1">
    <w:name w:val="Endnote Text Char1"/>
    <w:semiHidden/>
    <w:rsid w:val="00A078FE"/>
    <w:rPr>
      <w:rFonts w:ascii="Times New Roman" w:hAnsi="Times New Roman"/>
    </w:rPr>
  </w:style>
  <w:style w:type="character" w:customStyle="1" w:styleId="IntenseQuoteChar1">
    <w:name w:val="Intense Quote Char1"/>
    <w:rsid w:val="00A078FE"/>
    <w:rPr>
      <w:rFonts w:ascii="Times New Roman" w:hAnsi="Times New Roman"/>
      <w:b/>
      <w:i/>
      <w:color w:val="4F81BD"/>
      <w:sz w:val="24"/>
    </w:rPr>
  </w:style>
  <w:style w:type="character" w:customStyle="1" w:styleId="1fffff6">
    <w:name w:val="Выделенная цитата Знак1"/>
    <w:rsid w:val="00A078FE"/>
    <w:rPr>
      <w:b/>
      <w:i/>
      <w:color w:val="4F81BD"/>
      <w:sz w:val="24"/>
    </w:rPr>
  </w:style>
  <w:style w:type="paragraph" w:customStyle="1" w:styleId="ledge1">
    <w:name w:val="ledge1"/>
    <w:basedOn w:val="a3"/>
    <w:rsid w:val="00A078FE"/>
    <w:pPr>
      <w:spacing w:before="100" w:beforeAutospacing="1" w:after="100" w:afterAutospacing="1" w:line="360" w:lineRule="atLeast"/>
      <w:jc w:val="both"/>
    </w:pPr>
  </w:style>
  <w:style w:type="character" w:customStyle="1" w:styleId="rubric2">
    <w:name w:val="rubric2"/>
    <w:rsid w:val="00A078FE"/>
    <w:rPr>
      <w:shd w:val="clear" w:color="auto" w:fill="FFFFFF"/>
    </w:rPr>
  </w:style>
  <w:style w:type="paragraph" w:customStyle="1" w:styleId="WW-Normal">
    <w:name w:val="WW-Normal"/>
    <w:rsid w:val="00A078F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A078FE"/>
    <w:rPr>
      <w:color w:val="000000"/>
      <w:sz w:val="20"/>
    </w:rPr>
  </w:style>
  <w:style w:type="character" w:customStyle="1" w:styleId="A31">
    <w:name w:val="A3"/>
    <w:rsid w:val="00A078FE"/>
    <w:rPr>
      <w:b/>
      <w:color w:val="000000"/>
      <w:sz w:val="30"/>
    </w:rPr>
  </w:style>
  <w:style w:type="character" w:customStyle="1" w:styleId="713">
    <w:name w:val="Знак Знак71"/>
    <w:rsid w:val="00A078FE"/>
    <w:rPr>
      <w:sz w:val="16"/>
      <w:lang w:val="ru-RU" w:eastAsia="ru-RU"/>
    </w:rPr>
  </w:style>
  <w:style w:type="character" w:customStyle="1" w:styleId="161">
    <w:name w:val="Знак Знак161"/>
    <w:rsid w:val="00A078FE"/>
    <w:rPr>
      <w:rFonts w:ascii="Cambria" w:hAnsi="Cambria"/>
      <w:b/>
      <w:kern w:val="32"/>
      <w:sz w:val="32"/>
    </w:rPr>
  </w:style>
  <w:style w:type="paragraph" w:customStyle="1" w:styleId="228">
    <w:name w:val="Основной текст 22"/>
    <w:basedOn w:val="a3"/>
    <w:rsid w:val="00A078FE"/>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A078FE"/>
    <w:pPr>
      <w:spacing w:after="200" w:line="276" w:lineRule="auto"/>
      <w:ind w:left="720"/>
    </w:pPr>
    <w:rPr>
      <w:rFonts w:ascii="Calibri" w:hAnsi="Calibri"/>
      <w:sz w:val="22"/>
      <w:szCs w:val="22"/>
      <w:lang w:eastAsia="en-US"/>
    </w:rPr>
  </w:style>
  <w:style w:type="character" w:customStyle="1" w:styleId="241">
    <w:name w:val="Знак Знак241"/>
    <w:rsid w:val="00A078FE"/>
    <w:rPr>
      <w:rFonts w:ascii="Times New Roman" w:hAnsi="Times New Roman"/>
      <w:b/>
      <w:i/>
      <w:sz w:val="26"/>
    </w:rPr>
  </w:style>
  <w:style w:type="character" w:customStyle="1" w:styleId="1fffff7">
    <w:name w:val="Замещающий текст1"/>
    <w:rsid w:val="00A078FE"/>
    <w:rPr>
      <w:color w:val="808080"/>
    </w:rPr>
  </w:style>
  <w:style w:type="paragraph" w:customStyle="1" w:styleId="11f0">
    <w:name w:val="Основной текст11"/>
    <w:basedOn w:val="a3"/>
    <w:semiHidden/>
    <w:rsid w:val="00A078FE"/>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A078FE"/>
    <w:pPr>
      <w:spacing w:after="160" w:line="240" w:lineRule="exact"/>
    </w:pPr>
    <w:rPr>
      <w:rFonts w:ascii="Verdana" w:hAnsi="Verdana"/>
      <w:lang w:val="en-US" w:eastAsia="en-US"/>
    </w:rPr>
  </w:style>
  <w:style w:type="character" w:customStyle="1" w:styleId="s4">
    <w:name w:val="s4"/>
    <w:rsid w:val="00A078FE"/>
  </w:style>
  <w:style w:type="paragraph" w:customStyle="1" w:styleId="p17">
    <w:name w:val="p17"/>
    <w:basedOn w:val="a3"/>
    <w:rsid w:val="00A078FE"/>
    <w:pPr>
      <w:spacing w:before="100" w:beforeAutospacing="1" w:after="100" w:afterAutospacing="1"/>
    </w:pPr>
  </w:style>
  <w:style w:type="paragraph" w:customStyle="1" w:styleId="p21">
    <w:name w:val="p21"/>
    <w:basedOn w:val="a3"/>
    <w:rsid w:val="00A078FE"/>
    <w:pPr>
      <w:spacing w:before="100" w:beforeAutospacing="1" w:after="100" w:afterAutospacing="1"/>
    </w:pPr>
  </w:style>
  <w:style w:type="paragraph" w:customStyle="1" w:styleId="p5">
    <w:name w:val="p5"/>
    <w:basedOn w:val="a3"/>
    <w:rsid w:val="00A078FE"/>
    <w:pPr>
      <w:spacing w:before="100" w:beforeAutospacing="1" w:after="100" w:afterAutospacing="1"/>
    </w:pPr>
  </w:style>
  <w:style w:type="paragraph" w:customStyle="1" w:styleId="p24">
    <w:name w:val="p24"/>
    <w:basedOn w:val="a3"/>
    <w:rsid w:val="00A078FE"/>
    <w:pPr>
      <w:spacing w:before="100" w:beforeAutospacing="1" w:after="100" w:afterAutospacing="1"/>
    </w:pPr>
  </w:style>
  <w:style w:type="character" w:customStyle="1" w:styleId="s2">
    <w:name w:val="s2"/>
    <w:rsid w:val="00A078FE"/>
  </w:style>
  <w:style w:type="paragraph" w:customStyle="1" w:styleId="p2">
    <w:name w:val="p2"/>
    <w:basedOn w:val="a3"/>
    <w:rsid w:val="00A078FE"/>
    <w:pPr>
      <w:spacing w:before="100" w:beforeAutospacing="1" w:after="100" w:afterAutospacing="1"/>
    </w:pPr>
  </w:style>
  <w:style w:type="paragraph" w:customStyle="1" w:styleId="Style134">
    <w:name w:val="Style134"/>
    <w:basedOn w:val="a3"/>
    <w:rsid w:val="00A078FE"/>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A078FE"/>
    <w:rPr>
      <w:rFonts w:ascii="Times New Roman" w:hAnsi="Times New Roman"/>
      <w:b/>
      <w:sz w:val="24"/>
    </w:rPr>
  </w:style>
  <w:style w:type="character" w:customStyle="1" w:styleId="FontStyle58">
    <w:name w:val="Font Style58"/>
    <w:rsid w:val="00A078FE"/>
    <w:rPr>
      <w:rFonts w:ascii="Times New Roman" w:hAnsi="Times New Roman"/>
      <w:b/>
      <w:w w:val="40"/>
      <w:sz w:val="38"/>
    </w:rPr>
  </w:style>
  <w:style w:type="character" w:customStyle="1" w:styleId="FontStyle26">
    <w:name w:val="Font Style26"/>
    <w:rsid w:val="00A078FE"/>
    <w:rPr>
      <w:rFonts w:ascii="Times New Roman" w:hAnsi="Times New Roman"/>
      <w:sz w:val="26"/>
    </w:rPr>
  </w:style>
  <w:style w:type="paragraph" w:customStyle="1" w:styleId="affffffffff2">
    <w:name w:val="........ ..... . ........"/>
    <w:basedOn w:val="Default"/>
    <w:next w:val="Default"/>
    <w:rsid w:val="00A078FE"/>
    <w:rPr>
      <w:color w:val="auto"/>
    </w:rPr>
  </w:style>
  <w:style w:type="paragraph" w:customStyle="1" w:styleId="affffffffff3">
    <w:name w:val="... ......"/>
    <w:basedOn w:val="Default"/>
    <w:next w:val="Default"/>
    <w:rsid w:val="00A078FE"/>
    <w:rPr>
      <w:color w:val="auto"/>
    </w:rPr>
  </w:style>
  <w:style w:type="paragraph" w:customStyle="1" w:styleId="1fffff8">
    <w:name w:val=".....1"/>
    <w:basedOn w:val="Default"/>
    <w:next w:val="Default"/>
    <w:rsid w:val="00A078FE"/>
    <w:rPr>
      <w:color w:val="auto"/>
    </w:rPr>
  </w:style>
  <w:style w:type="paragraph" w:customStyle="1" w:styleId="bodytext2">
    <w:name w:val="bodytext2"/>
    <w:basedOn w:val="a3"/>
    <w:rsid w:val="00A078FE"/>
    <w:pPr>
      <w:spacing w:before="100" w:beforeAutospacing="1" w:after="100" w:afterAutospacing="1"/>
    </w:pPr>
  </w:style>
  <w:style w:type="paragraph" w:customStyle="1" w:styleId="affffffffff4">
    <w:name w:val="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A078FE"/>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A078FE"/>
    <w:rPr>
      <w:rFonts w:cs="Times New Roman"/>
    </w:rPr>
  </w:style>
  <w:style w:type="paragraph" w:customStyle="1" w:styleId="affffffffff5">
    <w:name w:val="ТЕКСТ"/>
    <w:basedOn w:val="afff3"/>
    <w:rsid w:val="00A078FE"/>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A078FE"/>
    <w:pPr>
      <w:widowControl w:val="0"/>
      <w:autoSpaceDE w:val="0"/>
      <w:autoSpaceDN w:val="0"/>
      <w:adjustRightInd w:val="0"/>
      <w:spacing w:line="485" w:lineRule="exact"/>
      <w:ind w:firstLine="696"/>
      <w:jc w:val="both"/>
    </w:pPr>
  </w:style>
  <w:style w:type="paragraph" w:customStyle="1" w:styleId="1fffff9">
    <w:name w:val="Подзаголовок1"/>
    <w:basedOn w:val="a3"/>
    <w:rsid w:val="00A078FE"/>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A078FE"/>
    <w:rPr>
      <w:rFonts w:cs="Times New Roman"/>
    </w:rPr>
  </w:style>
  <w:style w:type="paragraph" w:customStyle="1" w:styleId="affffffffff6">
    <w:name w:val="Маркированный."/>
    <w:basedOn w:val="a3"/>
    <w:rsid w:val="00A078FE"/>
    <w:pPr>
      <w:ind w:left="1429" w:hanging="360"/>
    </w:pPr>
    <w:rPr>
      <w:szCs w:val="22"/>
      <w:lang w:eastAsia="en-US"/>
    </w:rPr>
  </w:style>
  <w:style w:type="character" w:customStyle="1" w:styleId="66">
    <w:name w:val="Знак6 Знак Знак"/>
    <w:rsid w:val="00A078FE"/>
    <w:rPr>
      <w:sz w:val="24"/>
      <w:lang w:val="ru-RU" w:eastAsia="ru-RU"/>
    </w:rPr>
  </w:style>
  <w:style w:type="character" w:customStyle="1" w:styleId="searchterm">
    <w:name w:val="searchterm"/>
    <w:rsid w:val="00A078FE"/>
    <w:rPr>
      <w:rFonts w:cs="Times New Roman"/>
    </w:rPr>
  </w:style>
  <w:style w:type="character" w:customStyle="1" w:styleId="HTMLAddressChar">
    <w:name w:val="HTML Address Char"/>
    <w:semiHidden/>
    <w:locked/>
    <w:rsid w:val="00A078FE"/>
    <w:rPr>
      <w:i/>
      <w:sz w:val="24"/>
      <w:lang w:val="ru-RU" w:eastAsia="ru-RU"/>
    </w:rPr>
  </w:style>
  <w:style w:type="paragraph" w:customStyle="1" w:styleId="1fffffa">
    <w:name w:val="Обычный + полужирный+1"/>
    <w:basedOn w:val="a3"/>
    <w:rsid w:val="00A078FE"/>
    <w:pPr>
      <w:autoSpaceDE w:val="0"/>
      <w:autoSpaceDN w:val="0"/>
      <w:adjustRightInd w:val="0"/>
      <w:ind w:firstLine="709"/>
      <w:jc w:val="both"/>
      <w:outlineLvl w:val="1"/>
    </w:pPr>
    <w:rPr>
      <w:b/>
      <w:bCs/>
    </w:rPr>
  </w:style>
  <w:style w:type="character" w:customStyle="1" w:styleId="349">
    <w:name w:val="Основной текст (3)49"/>
    <w:rsid w:val="00A078FE"/>
    <w:rPr>
      <w:rFonts w:ascii="Times New Roman" w:hAnsi="Times New Roman"/>
      <w:spacing w:val="0"/>
      <w:sz w:val="20"/>
    </w:rPr>
  </w:style>
  <w:style w:type="character" w:customStyle="1" w:styleId="347">
    <w:name w:val="Основной текст (3)47"/>
    <w:rsid w:val="00A078FE"/>
    <w:rPr>
      <w:rFonts w:ascii="Times New Roman" w:hAnsi="Times New Roman"/>
      <w:spacing w:val="0"/>
      <w:sz w:val="20"/>
    </w:rPr>
  </w:style>
  <w:style w:type="character" w:customStyle="1" w:styleId="345">
    <w:name w:val="Основной текст (3)45"/>
    <w:rsid w:val="00A078FE"/>
    <w:rPr>
      <w:rFonts w:ascii="Times New Roman" w:hAnsi="Times New Roman"/>
      <w:spacing w:val="0"/>
      <w:sz w:val="20"/>
    </w:rPr>
  </w:style>
  <w:style w:type="paragraph" w:customStyle="1" w:styleId="Style211">
    <w:name w:val="Style21"/>
    <w:basedOn w:val="a3"/>
    <w:rsid w:val="00A078FE"/>
    <w:pPr>
      <w:widowControl w:val="0"/>
      <w:autoSpaceDE w:val="0"/>
      <w:autoSpaceDN w:val="0"/>
      <w:adjustRightInd w:val="0"/>
    </w:pPr>
    <w:rPr>
      <w:rFonts w:ascii="Trebuchet MS" w:hAnsi="Trebuchet MS"/>
    </w:rPr>
  </w:style>
  <w:style w:type="character" w:customStyle="1" w:styleId="FontStyle205">
    <w:name w:val="Font Style205"/>
    <w:rsid w:val="00A078FE"/>
    <w:rPr>
      <w:rFonts w:ascii="Times New Roman" w:hAnsi="Times New Roman"/>
      <w:color w:val="000000"/>
      <w:sz w:val="18"/>
    </w:rPr>
  </w:style>
  <w:style w:type="paragraph" w:customStyle="1" w:styleId="psection">
    <w:name w:val="psection"/>
    <w:basedOn w:val="a3"/>
    <w:rsid w:val="00A078FE"/>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A078FE"/>
    <w:pPr>
      <w:spacing w:after="160" w:line="240" w:lineRule="exact"/>
    </w:pPr>
    <w:rPr>
      <w:rFonts w:ascii="Verdana" w:hAnsi="Verdana" w:cs="Verdana"/>
      <w:sz w:val="20"/>
      <w:szCs w:val="20"/>
      <w:lang w:val="en-US" w:eastAsia="en-US"/>
    </w:rPr>
  </w:style>
  <w:style w:type="character" w:customStyle="1" w:styleId="mathjax1">
    <w:name w:val="mathjax1"/>
    <w:rsid w:val="00A078FE"/>
    <w:rPr>
      <w:spacing w:val="0"/>
      <w:sz w:val="24"/>
    </w:rPr>
  </w:style>
  <w:style w:type="paragraph" w:customStyle="1" w:styleId="p22">
    <w:name w:val="p22"/>
    <w:basedOn w:val="a3"/>
    <w:rsid w:val="00A078FE"/>
    <w:pPr>
      <w:spacing w:before="100" w:beforeAutospacing="1" w:after="100" w:afterAutospacing="1"/>
    </w:pPr>
  </w:style>
  <w:style w:type="paragraph" w:customStyle="1" w:styleId="p10">
    <w:name w:val="p10"/>
    <w:basedOn w:val="a3"/>
    <w:rsid w:val="00A078FE"/>
    <w:pPr>
      <w:spacing w:before="100" w:beforeAutospacing="1" w:after="100" w:afterAutospacing="1"/>
    </w:pPr>
  </w:style>
  <w:style w:type="paragraph" w:customStyle="1" w:styleId="p26">
    <w:name w:val="p26"/>
    <w:basedOn w:val="a3"/>
    <w:rsid w:val="00A078FE"/>
    <w:pPr>
      <w:spacing w:before="100" w:beforeAutospacing="1" w:after="100" w:afterAutospacing="1"/>
    </w:pPr>
  </w:style>
  <w:style w:type="character" w:customStyle="1" w:styleId="s100">
    <w:name w:val="s10"/>
    <w:rsid w:val="00A078FE"/>
    <w:rPr>
      <w:rFonts w:cs="Times New Roman"/>
    </w:rPr>
  </w:style>
  <w:style w:type="paragraph" w:customStyle="1" w:styleId="p36">
    <w:name w:val="p36"/>
    <w:basedOn w:val="a3"/>
    <w:rsid w:val="00A078FE"/>
    <w:pPr>
      <w:spacing w:before="100" w:beforeAutospacing="1" w:after="100" w:afterAutospacing="1"/>
    </w:pPr>
  </w:style>
  <w:style w:type="character" w:customStyle="1" w:styleId="para6">
    <w:name w:val="para6"/>
    <w:rsid w:val="00A078FE"/>
    <w:rPr>
      <w:rFonts w:cs="Times New Roman"/>
    </w:rPr>
  </w:style>
  <w:style w:type="character" w:customStyle="1" w:styleId="3100">
    <w:name w:val="Знак Знак310"/>
    <w:locked/>
    <w:rsid w:val="00A078FE"/>
    <w:rPr>
      <w:rFonts w:ascii="Tahoma" w:hAnsi="Tahoma" w:cs="Tahoma"/>
      <w:sz w:val="16"/>
      <w:szCs w:val="16"/>
      <w:lang w:val="ru-RU" w:eastAsia="ru-RU" w:bidi="ar-SA"/>
    </w:rPr>
  </w:style>
  <w:style w:type="paragraph" w:customStyle="1" w:styleId="eg3">
    <w:name w:val="eg3"/>
    <w:basedOn w:val="a3"/>
    <w:rsid w:val="00A078FE"/>
    <w:pPr>
      <w:spacing w:before="100" w:beforeAutospacing="1" w:after="100" w:afterAutospacing="1"/>
    </w:pPr>
  </w:style>
  <w:style w:type="paragraph" w:customStyle="1" w:styleId="p32">
    <w:name w:val="p32"/>
    <w:basedOn w:val="a3"/>
    <w:rsid w:val="00A078FE"/>
    <w:pPr>
      <w:spacing w:before="100" w:beforeAutospacing="1" w:after="100" w:afterAutospacing="1"/>
    </w:pPr>
  </w:style>
  <w:style w:type="character" w:customStyle="1" w:styleId="2610">
    <w:name w:val="Знак Знак261"/>
    <w:rsid w:val="00A078FE"/>
    <w:rPr>
      <w:rFonts w:ascii="Cambria" w:eastAsia="Times New Roman" w:hAnsi="Cambria"/>
      <w:b/>
      <w:sz w:val="26"/>
    </w:rPr>
  </w:style>
  <w:style w:type="character" w:customStyle="1" w:styleId="1111">
    <w:name w:val="Знак1 Знак Знак11"/>
    <w:locked/>
    <w:rsid w:val="00A078FE"/>
    <w:rPr>
      <w:rFonts w:ascii="Times New Roman" w:eastAsia="Times New Roman" w:hAnsi="Times New Roman"/>
      <w:sz w:val="24"/>
      <w:lang w:eastAsia="ru-RU"/>
    </w:rPr>
  </w:style>
  <w:style w:type="character" w:customStyle="1" w:styleId="4810">
    <w:name w:val="Знак Знак481"/>
    <w:locked/>
    <w:rsid w:val="00A078FE"/>
    <w:rPr>
      <w:b/>
      <w:sz w:val="27"/>
      <w:lang w:val="ru-RU" w:eastAsia="ru-RU"/>
    </w:rPr>
  </w:style>
  <w:style w:type="character" w:customStyle="1" w:styleId="491">
    <w:name w:val="Знак Знак491"/>
    <w:rsid w:val="00A078FE"/>
    <w:rPr>
      <w:rFonts w:ascii="Times New Roman" w:eastAsia="Times New Roman" w:hAnsi="Times New Roman"/>
      <w:b/>
      <w:caps/>
      <w:sz w:val="24"/>
      <w:lang w:eastAsia="ru-RU"/>
    </w:rPr>
  </w:style>
  <w:style w:type="character" w:customStyle="1" w:styleId="4710">
    <w:name w:val="Знак Знак471"/>
    <w:rsid w:val="00A078FE"/>
    <w:rPr>
      <w:rFonts w:ascii="Times New Roman" w:eastAsia="Times New Roman" w:hAnsi="Times New Roman"/>
      <w:b/>
      <w:sz w:val="27"/>
      <w:lang w:eastAsia="ru-RU"/>
    </w:rPr>
  </w:style>
  <w:style w:type="character" w:customStyle="1" w:styleId="4510">
    <w:name w:val="Знак Знак451"/>
    <w:rsid w:val="00A078FE"/>
    <w:rPr>
      <w:rFonts w:ascii="Times New Roman" w:eastAsia="Times New Roman" w:hAnsi="Times New Roman"/>
      <w:b/>
      <w:i/>
      <w:sz w:val="26"/>
      <w:lang w:eastAsia="ru-RU"/>
    </w:rPr>
  </w:style>
  <w:style w:type="character" w:customStyle="1" w:styleId="1211">
    <w:name w:val="Знак1 Знак Знак21"/>
    <w:locked/>
    <w:rsid w:val="00A078FE"/>
    <w:rPr>
      <w:sz w:val="24"/>
    </w:rPr>
  </w:style>
  <w:style w:type="character" w:customStyle="1" w:styleId="613">
    <w:name w:val="Знак6 Знак Знак1"/>
    <w:rsid w:val="00A078FE"/>
    <w:rPr>
      <w:sz w:val="24"/>
      <w:lang w:val="ru-RU" w:eastAsia="ru-RU"/>
    </w:rPr>
  </w:style>
  <w:style w:type="character" w:customStyle="1" w:styleId="b-material-headdate-day">
    <w:name w:val="b-material-head__date-day"/>
    <w:rsid w:val="00A078FE"/>
    <w:rPr>
      <w:rFonts w:cs="Times New Roman"/>
    </w:rPr>
  </w:style>
  <w:style w:type="character" w:customStyle="1" w:styleId="2fff1">
    <w:name w:val="Основной текст (2)"/>
    <w:rsid w:val="00A078FE"/>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A078FE"/>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A078FE"/>
    <w:rPr>
      <w:sz w:val="24"/>
      <w:szCs w:val="24"/>
      <w:lang w:val="ru-RU" w:eastAsia="ru-RU" w:bidi="hi-IN"/>
    </w:rPr>
  </w:style>
  <w:style w:type="character" w:customStyle="1" w:styleId="2fff2">
    <w:name w:val="Основной шрифт абзаца2"/>
    <w:rsid w:val="00A078FE"/>
  </w:style>
  <w:style w:type="character" w:customStyle="1" w:styleId="492">
    <w:name w:val="Знак Знак49"/>
    <w:rsid w:val="00A078FE"/>
    <w:rPr>
      <w:rFonts w:ascii="Times New Roman" w:eastAsia="Times New Roman" w:hAnsi="Times New Roman" w:cs="Times New Roman"/>
      <w:b/>
      <w:caps/>
      <w:sz w:val="24"/>
      <w:szCs w:val="24"/>
      <w:lang w:eastAsia="ru-RU"/>
    </w:rPr>
  </w:style>
  <w:style w:type="paragraph" w:customStyle="1" w:styleId="621">
    <w:name w:val="Заголовок 62"/>
    <w:rsid w:val="00A078F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A078FE"/>
    <w:rPr>
      <w:b/>
      <w:bCs/>
      <w:sz w:val="28"/>
      <w:szCs w:val="28"/>
      <w:lang w:val="ru-RU" w:eastAsia="ru-RU" w:bidi="ar-SA"/>
    </w:rPr>
  </w:style>
  <w:style w:type="character" w:customStyle="1" w:styleId="126">
    <w:name w:val="Знак1 Знак Знак2"/>
    <w:locked/>
    <w:rsid w:val="00A078FE"/>
    <w:rPr>
      <w:sz w:val="24"/>
      <w:szCs w:val="24"/>
    </w:rPr>
  </w:style>
  <w:style w:type="character" w:customStyle="1" w:styleId="67">
    <w:name w:val="Знак6 Знак Знак"/>
    <w:rsid w:val="00A078FE"/>
    <w:rPr>
      <w:sz w:val="24"/>
      <w:szCs w:val="24"/>
      <w:lang w:val="ru-RU" w:eastAsia="ru-RU" w:bidi="ar-SA"/>
    </w:rPr>
  </w:style>
  <w:style w:type="character" w:customStyle="1" w:styleId="PlainTextChar1">
    <w:name w:val="Plain Text Char1"/>
    <w:aliases w:val="Знак3 Char11,Heading 12 Char11"/>
    <w:semiHidden/>
    <w:rsid w:val="00A078FE"/>
    <w:rPr>
      <w:rFonts w:ascii="Courier New" w:hAnsi="Courier New" w:cs="Courier New"/>
    </w:rPr>
  </w:style>
  <w:style w:type="character" w:customStyle="1" w:styleId="QuoteChar1">
    <w:name w:val="Quote Char1"/>
    <w:rsid w:val="00A078FE"/>
    <w:rPr>
      <w:rFonts w:ascii="Times New Roman" w:hAnsi="Times New Roman"/>
      <w:i/>
      <w:iCs/>
      <w:color w:val="000000"/>
      <w:sz w:val="24"/>
      <w:szCs w:val="24"/>
    </w:rPr>
  </w:style>
  <w:style w:type="character" w:customStyle="1" w:styleId="1fffffb">
    <w:name w:val="Слабое выделение1"/>
    <w:rsid w:val="00A078FE"/>
    <w:rPr>
      <w:i/>
      <w:color w:val="808080"/>
    </w:rPr>
  </w:style>
  <w:style w:type="paragraph" w:customStyle="1" w:styleId="p35">
    <w:name w:val="p35"/>
    <w:basedOn w:val="a3"/>
    <w:rsid w:val="00A078FE"/>
    <w:pPr>
      <w:spacing w:before="100" w:beforeAutospacing="1" w:after="100" w:afterAutospacing="1"/>
    </w:pPr>
  </w:style>
  <w:style w:type="character" w:customStyle="1" w:styleId="541">
    <w:name w:val="Знак Знак54"/>
    <w:rsid w:val="00A078FE"/>
    <w:rPr>
      <w:rFonts w:ascii="Arial" w:hAnsi="Arial"/>
      <w:b/>
      <w:bCs/>
      <w:sz w:val="26"/>
      <w:szCs w:val="26"/>
      <w:lang w:bidi="ar-SA"/>
    </w:rPr>
  </w:style>
  <w:style w:type="character" w:customStyle="1" w:styleId="670">
    <w:name w:val="Знак Знак67"/>
    <w:rsid w:val="00A078FE"/>
    <w:rPr>
      <w:rFonts w:ascii="Arial" w:hAnsi="Arial"/>
      <w:b/>
      <w:bCs/>
      <w:sz w:val="26"/>
      <w:szCs w:val="26"/>
    </w:rPr>
  </w:style>
  <w:style w:type="character" w:customStyle="1" w:styleId="660">
    <w:name w:val="Знак Знак66"/>
    <w:rsid w:val="00A078FE"/>
    <w:rPr>
      <w:b/>
      <w:bCs/>
      <w:sz w:val="28"/>
      <w:szCs w:val="28"/>
      <w:lang w:bidi="ar-SA"/>
    </w:rPr>
  </w:style>
  <w:style w:type="character" w:customStyle="1" w:styleId="650">
    <w:name w:val="Знак Знак65"/>
    <w:rsid w:val="00A078FE"/>
    <w:rPr>
      <w:b/>
      <w:bCs/>
      <w:i/>
      <w:iCs/>
      <w:sz w:val="26"/>
      <w:szCs w:val="26"/>
      <w:lang w:bidi="ar-SA"/>
    </w:rPr>
  </w:style>
  <w:style w:type="character" w:customStyle="1" w:styleId="630">
    <w:name w:val="Знак Знак63"/>
    <w:rsid w:val="00A078FE"/>
    <w:rPr>
      <w:sz w:val="24"/>
      <w:lang w:val="ru-RU" w:eastAsia="ru-RU" w:bidi="ar-SA"/>
    </w:rPr>
  </w:style>
  <w:style w:type="character" w:customStyle="1" w:styleId="622">
    <w:name w:val="Знак Знак62"/>
    <w:rsid w:val="00A078FE"/>
    <w:rPr>
      <w:rFonts w:ascii="Calibri" w:hAnsi="Calibri"/>
      <w:i/>
      <w:iCs/>
      <w:sz w:val="24"/>
      <w:szCs w:val="24"/>
      <w:lang w:eastAsia="en-US" w:bidi="ar-SA"/>
    </w:rPr>
  </w:style>
  <w:style w:type="character" w:customStyle="1" w:styleId="614">
    <w:name w:val="Знак Знак61"/>
    <w:rsid w:val="00A078FE"/>
    <w:rPr>
      <w:rFonts w:ascii="Arial" w:hAnsi="Arial" w:cs="Arial"/>
      <w:sz w:val="22"/>
      <w:szCs w:val="22"/>
      <w:lang w:val="ru-RU" w:eastAsia="ru-RU" w:bidi="ar-SA"/>
    </w:rPr>
  </w:style>
  <w:style w:type="character" w:customStyle="1" w:styleId="601">
    <w:name w:val="Знак Знак60"/>
    <w:rsid w:val="00A078FE"/>
    <w:rPr>
      <w:sz w:val="16"/>
      <w:szCs w:val="16"/>
    </w:rPr>
  </w:style>
  <w:style w:type="character" w:customStyle="1" w:styleId="590">
    <w:name w:val="Знак Знак59"/>
    <w:rsid w:val="00A078FE"/>
    <w:rPr>
      <w:sz w:val="24"/>
      <w:szCs w:val="24"/>
      <w:lang w:bidi="ar-SA"/>
    </w:rPr>
  </w:style>
  <w:style w:type="character" w:customStyle="1" w:styleId="581">
    <w:name w:val="Знак Знак58"/>
    <w:rsid w:val="00A078FE"/>
    <w:rPr>
      <w:sz w:val="24"/>
      <w:szCs w:val="24"/>
      <w:lang w:bidi="ar-SA"/>
    </w:rPr>
  </w:style>
  <w:style w:type="character" w:customStyle="1" w:styleId="571">
    <w:name w:val="Знак Знак57"/>
    <w:rsid w:val="00A078FE"/>
    <w:rPr>
      <w:sz w:val="24"/>
      <w:szCs w:val="24"/>
      <w:lang w:bidi="ar-SA"/>
    </w:rPr>
  </w:style>
  <w:style w:type="character" w:customStyle="1" w:styleId="561">
    <w:name w:val="Знак Знак56"/>
    <w:rsid w:val="00A078FE"/>
    <w:rPr>
      <w:rFonts w:ascii="Tahoma" w:hAnsi="Tahoma"/>
      <w:lang w:bidi="ar-SA"/>
    </w:rPr>
  </w:style>
  <w:style w:type="character" w:customStyle="1" w:styleId="551">
    <w:name w:val="Знак Знак55"/>
    <w:rsid w:val="00A078FE"/>
    <w:rPr>
      <w:sz w:val="24"/>
      <w:szCs w:val="24"/>
      <w:lang w:bidi="ar-SA"/>
    </w:rPr>
  </w:style>
  <w:style w:type="paragraph" w:customStyle="1" w:styleId="p11">
    <w:name w:val="p11"/>
    <w:basedOn w:val="a3"/>
    <w:rsid w:val="00A078FE"/>
    <w:pPr>
      <w:spacing w:before="100" w:beforeAutospacing="1" w:after="100" w:afterAutospacing="1"/>
    </w:pPr>
  </w:style>
  <w:style w:type="paragraph" w:customStyle="1" w:styleId="p15">
    <w:name w:val="p15"/>
    <w:basedOn w:val="a3"/>
    <w:rsid w:val="00A078FE"/>
    <w:pPr>
      <w:spacing w:before="100" w:beforeAutospacing="1" w:after="100" w:afterAutospacing="1"/>
    </w:pPr>
  </w:style>
  <w:style w:type="character" w:customStyle="1" w:styleId="s7">
    <w:name w:val="s7"/>
    <w:rsid w:val="00A078FE"/>
  </w:style>
  <w:style w:type="character" w:customStyle="1" w:styleId="s13">
    <w:name w:val="s13"/>
    <w:rsid w:val="00A078FE"/>
  </w:style>
  <w:style w:type="paragraph" w:customStyle="1" w:styleId="p29">
    <w:name w:val="p29"/>
    <w:basedOn w:val="a3"/>
    <w:rsid w:val="00A078FE"/>
    <w:pPr>
      <w:spacing w:before="100" w:beforeAutospacing="1" w:after="100" w:afterAutospacing="1"/>
    </w:pPr>
  </w:style>
  <w:style w:type="paragraph" w:customStyle="1" w:styleId="p30">
    <w:name w:val="p30"/>
    <w:basedOn w:val="a3"/>
    <w:rsid w:val="00A078FE"/>
    <w:pPr>
      <w:spacing w:before="100" w:beforeAutospacing="1" w:after="100" w:afterAutospacing="1"/>
    </w:pPr>
  </w:style>
  <w:style w:type="paragraph" w:customStyle="1" w:styleId="p31">
    <w:name w:val="p31"/>
    <w:basedOn w:val="a3"/>
    <w:rsid w:val="00A078FE"/>
    <w:pPr>
      <w:spacing w:before="100" w:beforeAutospacing="1" w:after="100" w:afterAutospacing="1"/>
    </w:pPr>
  </w:style>
  <w:style w:type="character" w:customStyle="1" w:styleId="s14">
    <w:name w:val="s14"/>
    <w:rsid w:val="00A078FE"/>
  </w:style>
  <w:style w:type="character" w:customStyle="1" w:styleId="s15">
    <w:name w:val="s15"/>
    <w:rsid w:val="00A078FE"/>
  </w:style>
  <w:style w:type="paragraph" w:customStyle="1" w:styleId="p33">
    <w:name w:val="p33"/>
    <w:basedOn w:val="a3"/>
    <w:rsid w:val="00A078FE"/>
    <w:pPr>
      <w:spacing w:before="100" w:beforeAutospacing="1" w:after="100" w:afterAutospacing="1"/>
    </w:pPr>
  </w:style>
  <w:style w:type="paragraph" w:customStyle="1" w:styleId="p13">
    <w:name w:val="p13"/>
    <w:basedOn w:val="a3"/>
    <w:rsid w:val="00A078FE"/>
    <w:pPr>
      <w:spacing w:before="100" w:beforeAutospacing="1" w:after="100" w:afterAutospacing="1"/>
    </w:pPr>
  </w:style>
  <w:style w:type="character" w:customStyle="1" w:styleId="s9">
    <w:name w:val="s9"/>
    <w:rsid w:val="00A078FE"/>
  </w:style>
  <w:style w:type="paragraph" w:customStyle="1" w:styleId="p25">
    <w:name w:val="p25"/>
    <w:basedOn w:val="a3"/>
    <w:rsid w:val="00A078FE"/>
    <w:pPr>
      <w:spacing w:before="100" w:beforeAutospacing="1" w:after="100" w:afterAutospacing="1"/>
    </w:pPr>
  </w:style>
  <w:style w:type="character" w:customStyle="1" w:styleId="128">
    <w:name w:val="Знак1 Знак2"/>
    <w:semiHidden/>
    <w:rsid w:val="00A078FE"/>
    <w:rPr>
      <w:sz w:val="24"/>
      <w:szCs w:val="24"/>
    </w:rPr>
  </w:style>
  <w:style w:type="character" w:customStyle="1" w:styleId="1fffffc">
    <w:name w:val="Красная строка Знак1"/>
    <w:semiHidden/>
    <w:rsid w:val="00A078FE"/>
    <w:rPr>
      <w:sz w:val="24"/>
      <w:szCs w:val="24"/>
    </w:rPr>
  </w:style>
  <w:style w:type="character" w:customStyle="1" w:styleId="1fffffd">
    <w:name w:val="Текст концевой сноски Знак1"/>
    <w:rsid w:val="00A078FE"/>
  </w:style>
  <w:style w:type="character" w:customStyle="1" w:styleId="1fffffe">
    <w:name w:val="Текст макроса Знак1"/>
    <w:semiHidden/>
    <w:rsid w:val="00A078FE"/>
    <w:rPr>
      <w:rFonts w:ascii="Consolas" w:hAnsi="Consolas"/>
    </w:rPr>
  </w:style>
  <w:style w:type="paragraph" w:customStyle="1" w:styleId="Caaieiaie5">
    <w:name w:val="Caaieiaie 5"/>
    <w:basedOn w:val="a3"/>
    <w:next w:val="a3"/>
    <w:rsid w:val="00A078FE"/>
    <w:pPr>
      <w:autoSpaceDE w:val="0"/>
      <w:autoSpaceDN w:val="0"/>
      <w:adjustRightInd w:val="0"/>
    </w:pPr>
    <w:rPr>
      <w:lang w:eastAsia="en-US"/>
    </w:rPr>
  </w:style>
  <w:style w:type="character" w:customStyle="1" w:styleId="700">
    <w:name w:val="Знак Знак70"/>
    <w:rsid w:val="00A078FE"/>
    <w:rPr>
      <w:rFonts w:ascii="Arial" w:hAnsi="Arial"/>
      <w:b/>
      <w:bCs/>
      <w:sz w:val="26"/>
      <w:szCs w:val="26"/>
    </w:rPr>
  </w:style>
  <w:style w:type="character" w:customStyle="1" w:styleId="69">
    <w:name w:val="Знак Знак69"/>
    <w:rsid w:val="00A078FE"/>
    <w:rPr>
      <w:b/>
      <w:bCs/>
      <w:sz w:val="28"/>
      <w:szCs w:val="28"/>
      <w:lang w:bidi="ar-SA"/>
    </w:rPr>
  </w:style>
  <w:style w:type="character" w:customStyle="1" w:styleId="68">
    <w:name w:val="Знак Знак68"/>
    <w:rsid w:val="00A078FE"/>
    <w:rPr>
      <w:b/>
      <w:bCs/>
      <w:i/>
      <w:iCs/>
      <w:sz w:val="26"/>
      <w:szCs w:val="26"/>
      <w:lang w:bidi="ar-SA"/>
    </w:rPr>
  </w:style>
  <w:style w:type="paragraph" w:customStyle="1" w:styleId="SP">
    <w:name w:val="SP"/>
    <w:rsid w:val="00A078F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A078FE"/>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A078FE"/>
    <w:rPr>
      <w:i w:val="0"/>
      <w:iCs w:val="0"/>
      <w:kern w:val="32"/>
      <w:sz w:val="24"/>
      <w:szCs w:val="32"/>
      <w:lang w:eastAsia="ru-RU"/>
    </w:rPr>
  </w:style>
  <w:style w:type="paragraph" w:customStyle="1" w:styleId="3fc">
    <w:name w:val="Заголовок 3 уровня"/>
    <w:basedOn w:val="afffe"/>
    <w:rsid w:val="00A078FE"/>
    <w:pPr>
      <w:ind w:firstLine="0"/>
      <w:jc w:val="center"/>
    </w:pPr>
    <w:rPr>
      <w:b/>
    </w:rPr>
  </w:style>
  <w:style w:type="character" w:customStyle="1" w:styleId="rvts210">
    <w:name w:val="rvts210"/>
    <w:rsid w:val="00A078FE"/>
    <w:rPr>
      <w:i/>
      <w:iCs/>
      <w:color w:val="000000"/>
      <w:sz w:val="20"/>
      <w:szCs w:val="20"/>
    </w:rPr>
  </w:style>
  <w:style w:type="character" w:customStyle="1" w:styleId="76">
    <w:name w:val="стиль7"/>
    <w:rsid w:val="00A078FE"/>
  </w:style>
  <w:style w:type="character" w:customStyle="1" w:styleId="Heading122">
    <w:name w:val="Heading 12 Знак Знак2"/>
    <w:rsid w:val="00A078FE"/>
    <w:rPr>
      <w:rFonts w:ascii="Courier New" w:hAnsi="Courier New"/>
      <w:lang w:bidi="ar-SA"/>
    </w:rPr>
  </w:style>
  <w:style w:type="character" w:customStyle="1" w:styleId="Heading3Char1">
    <w:name w:val="Heading 3 Char1"/>
    <w:locked/>
    <w:rsid w:val="00A078FE"/>
    <w:rPr>
      <w:b/>
      <w:sz w:val="27"/>
      <w:lang w:val="ru-RU" w:eastAsia="ru-RU"/>
    </w:rPr>
  </w:style>
  <w:style w:type="paragraph" w:customStyle="1" w:styleId="129">
    <w:name w:val="Абзац списка12"/>
    <w:basedOn w:val="a3"/>
    <w:rsid w:val="00A078FE"/>
    <w:pPr>
      <w:ind w:left="720"/>
      <w:contextualSpacing/>
    </w:pPr>
    <w:rPr>
      <w:szCs w:val="20"/>
    </w:rPr>
  </w:style>
  <w:style w:type="character" w:customStyle="1" w:styleId="BodyText2Char2">
    <w:name w:val="Body Text 2 Char2"/>
    <w:locked/>
    <w:rsid w:val="00A078FE"/>
    <w:rPr>
      <w:sz w:val="24"/>
    </w:rPr>
  </w:style>
  <w:style w:type="character" w:customStyle="1" w:styleId="Heading2Char1">
    <w:name w:val="Heading 2 Char1"/>
    <w:aliases w:val="Знак3 Знак Char1,Heading 2 Char11,Знак3 Знак Char11"/>
    <w:locked/>
    <w:rsid w:val="00A078FE"/>
    <w:rPr>
      <w:rFonts w:ascii="Arial" w:hAnsi="Arial"/>
      <w:b/>
      <w:i/>
      <w:sz w:val="28"/>
      <w:lang w:val="ru-RU" w:eastAsia="en-US"/>
    </w:rPr>
  </w:style>
  <w:style w:type="character" w:customStyle="1" w:styleId="Heading4Char1">
    <w:name w:val="Heading 4 Char1"/>
    <w:locked/>
    <w:rsid w:val="00A078FE"/>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A078FE"/>
    <w:rPr>
      <w:rFonts w:ascii="Times New Roman" w:hAnsi="Times New Roman"/>
      <w:sz w:val="24"/>
      <w:lang w:eastAsia="ru-RU"/>
    </w:rPr>
  </w:style>
  <w:style w:type="paragraph" w:customStyle="1" w:styleId="1ffffff">
    <w:name w:val="Стиль 1"/>
    <w:basedOn w:val="a3"/>
    <w:rsid w:val="00A078FE"/>
    <w:pPr>
      <w:ind w:firstLine="709"/>
      <w:jc w:val="both"/>
    </w:pPr>
    <w:rPr>
      <w:sz w:val="28"/>
      <w:szCs w:val="28"/>
    </w:rPr>
  </w:style>
  <w:style w:type="character" w:customStyle="1" w:styleId="b">
    <w:name w:val="b"/>
    <w:rsid w:val="00A078FE"/>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A078FE"/>
    <w:rPr>
      <w:lang w:val="ru-RU" w:eastAsia="ru-RU" w:bidi="ar-SA"/>
    </w:rPr>
  </w:style>
  <w:style w:type="paragraph" w:customStyle="1" w:styleId="tab">
    <w:name w:val="tab"/>
    <w:basedOn w:val="a3"/>
    <w:rsid w:val="00A078FE"/>
    <w:pPr>
      <w:spacing w:before="100" w:beforeAutospacing="1" w:after="100" w:afterAutospacing="1"/>
    </w:pPr>
  </w:style>
  <w:style w:type="paragraph" w:customStyle="1" w:styleId="212000">
    <w:name w:val="Стиль Заголовок 2 + 12 пт Слева:  0 см Первая строка:  0 см"/>
    <w:basedOn w:val="21"/>
    <w:rsid w:val="00A078FE"/>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A078FE"/>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A078FE"/>
    <w:rPr>
      <w:rFonts w:ascii="Times New Roman" w:hAnsi="Times New Roman"/>
      <w:i w:val="0"/>
      <w:kern w:val="32"/>
      <w:sz w:val="24"/>
      <w:szCs w:val="32"/>
      <w:lang w:eastAsia="ru-RU"/>
    </w:rPr>
  </w:style>
  <w:style w:type="character" w:customStyle="1" w:styleId="affffffffff7">
    <w:name w:val="Знак Знак Знак"/>
    <w:locked/>
    <w:rsid w:val="00A078FE"/>
    <w:rPr>
      <w:b/>
      <w:caps/>
      <w:sz w:val="24"/>
      <w:szCs w:val="24"/>
      <w:lang w:val="ru-RU" w:eastAsia="ru-RU" w:bidi="ar-SA"/>
    </w:rPr>
  </w:style>
  <w:style w:type="character" w:customStyle="1" w:styleId="328">
    <w:name w:val="Знак Знак32"/>
    <w:rsid w:val="00A078FE"/>
    <w:rPr>
      <w:rFonts w:ascii="Arial" w:hAnsi="Arial" w:cs="Arial"/>
      <w:b/>
      <w:bCs/>
      <w:i/>
      <w:iCs/>
      <w:sz w:val="28"/>
      <w:szCs w:val="28"/>
      <w:lang w:val="ru-RU" w:eastAsia="en-US" w:bidi="ar-SA"/>
    </w:rPr>
  </w:style>
  <w:style w:type="character" w:customStyle="1" w:styleId="31d">
    <w:name w:val="Знак Знак31"/>
    <w:locked/>
    <w:rsid w:val="00A078FE"/>
    <w:rPr>
      <w:b/>
      <w:bCs/>
      <w:sz w:val="27"/>
      <w:szCs w:val="27"/>
      <w:lang w:val="ru-RU" w:eastAsia="ru-RU" w:bidi="ar-SA"/>
    </w:rPr>
  </w:style>
  <w:style w:type="character" w:customStyle="1" w:styleId="302">
    <w:name w:val="Знак Знак30"/>
    <w:locked/>
    <w:rsid w:val="00A078FE"/>
    <w:rPr>
      <w:b/>
      <w:bCs/>
      <w:sz w:val="28"/>
      <w:szCs w:val="28"/>
      <w:lang w:bidi="ar-SA"/>
    </w:rPr>
  </w:style>
  <w:style w:type="character" w:customStyle="1" w:styleId="292">
    <w:name w:val="Знак Знак29"/>
    <w:locked/>
    <w:rsid w:val="00A078FE"/>
    <w:rPr>
      <w:b/>
      <w:bCs/>
      <w:i/>
      <w:iCs/>
      <w:sz w:val="26"/>
      <w:szCs w:val="26"/>
      <w:lang w:bidi="ar-SA"/>
    </w:rPr>
  </w:style>
  <w:style w:type="character" w:customStyle="1" w:styleId="hlto-search">
    <w:name w:val="hl to-search"/>
    <w:rsid w:val="00A078FE"/>
  </w:style>
  <w:style w:type="paragraph" w:customStyle="1" w:styleId="source">
    <w:name w:val="source"/>
    <w:basedOn w:val="a3"/>
    <w:rsid w:val="00A078FE"/>
    <w:pPr>
      <w:spacing w:before="100" w:beforeAutospacing="1" w:after="100" w:afterAutospacing="1"/>
    </w:pPr>
  </w:style>
  <w:style w:type="paragraph" w:customStyle="1" w:styleId="affffffffff8">
    <w:name w:val="словарная статья"/>
    <w:basedOn w:val="Default"/>
    <w:next w:val="Default"/>
    <w:rsid w:val="00A078FE"/>
    <w:rPr>
      <w:color w:val="auto"/>
    </w:rPr>
  </w:style>
  <w:style w:type="paragraph" w:customStyle="1" w:styleId="affffffffff9">
    <w:name w:val="Подзаголовок для информации об изменениях"/>
    <w:basedOn w:val="a3"/>
    <w:next w:val="a3"/>
    <w:uiPriority w:val="99"/>
    <w:rsid w:val="00A078FE"/>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A078FE"/>
    <w:rPr>
      <w:i/>
      <w:iCs/>
      <w:color w:val="000000"/>
    </w:rPr>
  </w:style>
  <w:style w:type="paragraph" w:customStyle="1" w:styleId="1ffffff0">
    <w:name w:val="Выделенная цитата1"/>
    <w:basedOn w:val="a3"/>
    <w:next w:val="a3"/>
    <w:rsid w:val="00A078FE"/>
    <w:pPr>
      <w:pBdr>
        <w:bottom w:val="single" w:sz="4" w:space="4" w:color="4F81BD"/>
      </w:pBdr>
      <w:spacing w:before="200" w:after="280"/>
      <w:ind w:left="936" w:right="936"/>
    </w:pPr>
    <w:rPr>
      <w:b/>
      <w:bCs/>
      <w:i/>
      <w:iCs/>
      <w:color w:val="4F81BD"/>
    </w:rPr>
  </w:style>
  <w:style w:type="character" w:customStyle="1" w:styleId="1ffffff1">
    <w:name w:val="Слабая ссылка1"/>
    <w:rsid w:val="00A078FE"/>
    <w:rPr>
      <w:rFonts w:cs="Times New Roman"/>
      <w:smallCaps/>
      <w:color w:val="C0504D"/>
      <w:u w:val="single"/>
    </w:rPr>
  </w:style>
  <w:style w:type="character" w:customStyle="1" w:styleId="1ffffff2">
    <w:name w:val="Сильная ссылка1"/>
    <w:rsid w:val="00A078FE"/>
    <w:rPr>
      <w:rFonts w:cs="Times New Roman"/>
      <w:b/>
      <w:smallCaps/>
      <w:color w:val="C0504D"/>
      <w:spacing w:val="5"/>
      <w:u w:val="single"/>
    </w:rPr>
  </w:style>
  <w:style w:type="character" w:customStyle="1" w:styleId="1ffffff3">
    <w:name w:val="Название книги1"/>
    <w:rsid w:val="00A078FE"/>
    <w:rPr>
      <w:rFonts w:cs="Times New Roman"/>
      <w:b/>
      <w:smallCaps/>
      <w:spacing w:val="5"/>
    </w:rPr>
  </w:style>
  <w:style w:type="paragraph" w:customStyle="1" w:styleId="1ffffff4">
    <w:name w:val="Заголовок оглавления1"/>
    <w:basedOn w:val="11"/>
    <w:next w:val="a3"/>
    <w:rsid w:val="00A078FE"/>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A078FE"/>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A078FE"/>
    <w:rPr>
      <w:b/>
      <w:bCs/>
      <w:sz w:val="28"/>
      <w:szCs w:val="28"/>
      <w:lang w:val="ru-RU" w:eastAsia="ru-RU" w:bidi="ar-SA"/>
    </w:rPr>
  </w:style>
  <w:style w:type="paragraph" w:customStyle="1" w:styleId="329">
    <w:name w:val="Заголовок 32"/>
    <w:basedOn w:val="a3"/>
    <w:next w:val="a3"/>
    <w:rsid w:val="00A078FE"/>
    <w:pPr>
      <w:keepNext/>
      <w:snapToGrid w:val="0"/>
      <w:spacing w:before="240" w:after="60"/>
    </w:pPr>
    <w:rPr>
      <w:rFonts w:ascii="Arial" w:hAnsi="Arial"/>
      <w:szCs w:val="20"/>
    </w:rPr>
  </w:style>
  <w:style w:type="character" w:customStyle="1" w:styleId="1ffffff6">
    <w:name w:val="Замещающий текст1"/>
    <w:rsid w:val="00A078FE"/>
    <w:rPr>
      <w:color w:val="808080"/>
    </w:rPr>
  </w:style>
  <w:style w:type="paragraph" w:customStyle="1" w:styleId="1ffffff7">
    <w:name w:val="Подзаголовок1"/>
    <w:basedOn w:val="a3"/>
    <w:rsid w:val="00A078FE"/>
    <w:pPr>
      <w:spacing w:line="312" w:lineRule="auto"/>
    </w:pPr>
    <w:rPr>
      <w:rFonts w:ascii="Arial" w:hAnsi="Arial" w:cs="Arial"/>
      <w:b/>
      <w:bCs/>
      <w:color w:val="000000"/>
      <w:sz w:val="20"/>
      <w:szCs w:val="20"/>
    </w:rPr>
  </w:style>
  <w:style w:type="character" w:customStyle="1" w:styleId="2fff5">
    <w:name w:val="Основной шрифт абзаца2"/>
    <w:rsid w:val="00A078FE"/>
  </w:style>
  <w:style w:type="paragraph" w:customStyle="1" w:styleId="623">
    <w:name w:val="Заголовок 62"/>
    <w:rsid w:val="00A078F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A078FE"/>
    <w:rPr>
      <w:rFonts w:ascii="Arial" w:hAnsi="Arial"/>
      <w:b/>
      <w:bCs/>
      <w:sz w:val="26"/>
      <w:szCs w:val="26"/>
    </w:rPr>
  </w:style>
  <w:style w:type="character" w:customStyle="1" w:styleId="661">
    <w:name w:val="Знак Знак66"/>
    <w:rsid w:val="00A078FE"/>
    <w:rPr>
      <w:b/>
      <w:bCs/>
      <w:sz w:val="28"/>
      <w:szCs w:val="28"/>
      <w:lang w:bidi="ar-SA"/>
    </w:rPr>
  </w:style>
  <w:style w:type="character" w:customStyle="1" w:styleId="651">
    <w:name w:val="Знак Знак65"/>
    <w:rsid w:val="00A078FE"/>
    <w:rPr>
      <w:b/>
      <w:bCs/>
      <w:i/>
      <w:iCs/>
      <w:sz w:val="26"/>
      <w:szCs w:val="26"/>
      <w:lang w:bidi="ar-SA"/>
    </w:rPr>
  </w:style>
  <w:style w:type="character" w:customStyle="1" w:styleId="701">
    <w:name w:val="Знак Знак70"/>
    <w:rsid w:val="00A078FE"/>
    <w:rPr>
      <w:rFonts w:ascii="Arial" w:hAnsi="Arial"/>
      <w:b/>
      <w:bCs/>
      <w:sz w:val="26"/>
      <w:szCs w:val="26"/>
    </w:rPr>
  </w:style>
  <w:style w:type="character" w:customStyle="1" w:styleId="690">
    <w:name w:val="Знак Знак69"/>
    <w:rsid w:val="00A078FE"/>
    <w:rPr>
      <w:b/>
      <w:bCs/>
      <w:sz w:val="28"/>
      <w:szCs w:val="28"/>
      <w:lang w:bidi="ar-SA"/>
    </w:rPr>
  </w:style>
  <w:style w:type="character" w:customStyle="1" w:styleId="680">
    <w:name w:val="Знак Знак68"/>
    <w:rsid w:val="00A078FE"/>
    <w:rPr>
      <w:b/>
      <w:bCs/>
      <w:i/>
      <w:iCs/>
      <w:sz w:val="26"/>
      <w:szCs w:val="26"/>
      <w:lang w:bidi="ar-SA"/>
    </w:rPr>
  </w:style>
  <w:style w:type="character" w:customStyle="1" w:styleId="Heading4Char2">
    <w:name w:val="Heading 4 Char2"/>
    <w:locked/>
    <w:rsid w:val="00A078FE"/>
    <w:rPr>
      <w:rFonts w:ascii="Times New Roman" w:hAnsi="Times New Roman" w:cs="Times New Roman"/>
      <w:b/>
      <w:bCs/>
      <w:sz w:val="28"/>
      <w:szCs w:val="28"/>
    </w:rPr>
  </w:style>
  <w:style w:type="character" w:customStyle="1" w:styleId="Heading5Char2">
    <w:name w:val="Heading 5 Char2"/>
    <w:locked/>
    <w:rsid w:val="00A078FE"/>
    <w:rPr>
      <w:rFonts w:ascii="Times New Roman" w:hAnsi="Times New Roman" w:cs="Times New Roman"/>
      <w:b/>
      <w:bCs/>
      <w:i/>
      <w:iCs/>
      <w:sz w:val="26"/>
      <w:szCs w:val="26"/>
    </w:rPr>
  </w:style>
  <w:style w:type="character" w:customStyle="1" w:styleId="Heading6Char2">
    <w:name w:val="Heading 6 Char2"/>
    <w:locked/>
    <w:rsid w:val="00A078FE"/>
    <w:rPr>
      <w:rFonts w:ascii="Times New Roman" w:hAnsi="Times New Roman" w:cs="Times New Roman"/>
      <w:b/>
      <w:bCs/>
      <w:sz w:val="20"/>
      <w:szCs w:val="20"/>
    </w:rPr>
  </w:style>
  <w:style w:type="character" w:customStyle="1" w:styleId="Heading7Char2">
    <w:name w:val="Heading 7 Char2"/>
    <w:locked/>
    <w:rsid w:val="00A078FE"/>
    <w:rPr>
      <w:rFonts w:ascii="Times New Roman" w:hAnsi="Times New Roman" w:cs="Times New Roman"/>
      <w:sz w:val="20"/>
      <w:szCs w:val="20"/>
    </w:rPr>
  </w:style>
  <w:style w:type="character" w:customStyle="1" w:styleId="Heading8Char2">
    <w:name w:val="Heading 8 Char2"/>
    <w:locked/>
    <w:rsid w:val="00A078FE"/>
    <w:rPr>
      <w:rFonts w:ascii="Calibri" w:hAnsi="Calibri" w:cs="Times New Roman"/>
      <w:i/>
      <w:iCs/>
      <w:sz w:val="24"/>
      <w:szCs w:val="24"/>
    </w:rPr>
  </w:style>
  <w:style w:type="character" w:customStyle="1" w:styleId="Heading9Char2">
    <w:name w:val="Heading 9 Char2"/>
    <w:locked/>
    <w:rsid w:val="00A078FE"/>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A078FE"/>
    <w:rPr>
      <w:rFonts w:ascii="Arial" w:hAnsi="Arial"/>
      <w:b/>
      <w:kern w:val="32"/>
      <w:sz w:val="20"/>
    </w:rPr>
  </w:style>
  <w:style w:type="character" w:customStyle="1" w:styleId="Heading2Char3">
    <w:name w:val="Heading 2 Char3"/>
    <w:aliases w:val="Знак3 Знак Char3"/>
    <w:locked/>
    <w:rsid w:val="00A078FE"/>
    <w:rPr>
      <w:rFonts w:ascii="Arial" w:hAnsi="Arial"/>
      <w:b/>
      <w:kern w:val="32"/>
      <w:sz w:val="20"/>
    </w:rPr>
  </w:style>
  <w:style w:type="character" w:customStyle="1" w:styleId="Heading3Char3">
    <w:name w:val="Heading 3 Char3"/>
    <w:aliases w:val="Знак2 Char1"/>
    <w:locked/>
    <w:rsid w:val="00A078FE"/>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A078FE"/>
    <w:rPr>
      <w:rFonts w:ascii="Times New Roman" w:hAnsi="Times New Roman"/>
      <w:sz w:val="20"/>
    </w:rPr>
  </w:style>
  <w:style w:type="character" w:customStyle="1" w:styleId="BodyText3Char5">
    <w:name w:val="Body Text 3 Char5"/>
    <w:aliases w:val="Знак5 Char5"/>
    <w:locked/>
    <w:rsid w:val="00A078FE"/>
    <w:rPr>
      <w:rFonts w:ascii="Times New Roman" w:hAnsi="Times New Roman"/>
      <w:sz w:val="16"/>
    </w:rPr>
  </w:style>
  <w:style w:type="character" w:customStyle="1" w:styleId="BodyTextIndent3Char3">
    <w:name w:val="Body Text Indent 3 Char3"/>
    <w:locked/>
    <w:rsid w:val="00A078FE"/>
    <w:rPr>
      <w:rFonts w:ascii="Calibri" w:hAnsi="Calibri"/>
      <w:sz w:val="16"/>
      <w:lang w:val="ru-RU" w:eastAsia="ru-RU" w:bidi="ar-SA"/>
    </w:rPr>
  </w:style>
  <w:style w:type="character" w:customStyle="1" w:styleId="PlainTextChar3">
    <w:name w:val="Plain Text Char3"/>
    <w:aliases w:val="Heading 12 Char2,Знак8 Char1"/>
    <w:locked/>
    <w:rsid w:val="00A078FE"/>
    <w:rPr>
      <w:rFonts w:ascii="Courier New" w:hAnsi="Courier New" w:cs="Times New Roman"/>
      <w:sz w:val="20"/>
      <w:szCs w:val="20"/>
    </w:rPr>
  </w:style>
  <w:style w:type="character" w:customStyle="1" w:styleId="BodyTextIndent2Char3">
    <w:name w:val="Body Text Indent 2 Char3"/>
    <w:locked/>
    <w:rsid w:val="00A078FE"/>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A078FE"/>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A078FE"/>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A078FE"/>
    <w:rPr>
      <w:rFonts w:ascii="Times New Roman" w:hAnsi="Times New Roman"/>
      <w:sz w:val="24"/>
    </w:rPr>
  </w:style>
  <w:style w:type="character" w:customStyle="1" w:styleId="BodyTextChar5">
    <w:name w:val="Body Text Char5"/>
    <w:aliases w:val="Знак1 Char3"/>
    <w:locked/>
    <w:rsid w:val="00A078FE"/>
    <w:rPr>
      <w:rFonts w:ascii="Times New Roman" w:hAnsi="Times New Roman"/>
      <w:sz w:val="20"/>
    </w:rPr>
  </w:style>
  <w:style w:type="character" w:customStyle="1" w:styleId="FooterChar3">
    <w:name w:val="Footer Char3"/>
    <w:locked/>
    <w:rsid w:val="00A078FE"/>
    <w:rPr>
      <w:rFonts w:ascii="Times New Roman" w:hAnsi="Times New Roman" w:cs="Times New Roman"/>
      <w:sz w:val="24"/>
      <w:szCs w:val="24"/>
    </w:rPr>
  </w:style>
  <w:style w:type="character" w:customStyle="1" w:styleId="BodyText2Char3">
    <w:name w:val="Body Text 2 Char3"/>
    <w:locked/>
    <w:rsid w:val="00A078FE"/>
    <w:rPr>
      <w:rFonts w:ascii="Times New Roman" w:hAnsi="Times New Roman" w:cs="Times New Roman"/>
      <w:sz w:val="24"/>
      <w:szCs w:val="24"/>
    </w:rPr>
  </w:style>
  <w:style w:type="character" w:customStyle="1" w:styleId="DocumentMapChar3">
    <w:name w:val="Document Map Char3"/>
    <w:locked/>
    <w:rsid w:val="00A078FE"/>
    <w:rPr>
      <w:rFonts w:ascii="Tahoma" w:hAnsi="Tahoma" w:cs="Times New Roman"/>
      <w:sz w:val="20"/>
      <w:szCs w:val="20"/>
      <w:shd w:val="clear" w:color="auto" w:fill="000080"/>
    </w:rPr>
  </w:style>
  <w:style w:type="character" w:customStyle="1" w:styleId="HeaderChar3">
    <w:name w:val="Header Char3"/>
    <w:locked/>
    <w:rsid w:val="00A078FE"/>
    <w:rPr>
      <w:rFonts w:ascii="Times New Roman" w:hAnsi="Times New Roman" w:cs="Times New Roman"/>
      <w:sz w:val="24"/>
      <w:szCs w:val="24"/>
    </w:rPr>
  </w:style>
  <w:style w:type="character" w:customStyle="1" w:styleId="CommentSubjectChar2">
    <w:name w:val="Comment Subject Char2"/>
    <w:locked/>
    <w:rsid w:val="00A078FE"/>
    <w:rPr>
      <w:sz w:val="16"/>
    </w:rPr>
  </w:style>
  <w:style w:type="character" w:customStyle="1" w:styleId="CommentTextChar3">
    <w:name w:val="Comment Text Char3"/>
    <w:locked/>
    <w:rsid w:val="00A078FE"/>
    <w:rPr>
      <w:rFonts w:ascii="Times New Roman" w:hAnsi="Times New Roman" w:cs="Times New Roman"/>
      <w:sz w:val="20"/>
      <w:szCs w:val="20"/>
    </w:rPr>
  </w:style>
  <w:style w:type="character" w:customStyle="1" w:styleId="CommentSubjectChar4">
    <w:name w:val="Comment Subject Char4"/>
    <w:locked/>
    <w:rsid w:val="00A078FE"/>
    <w:rPr>
      <w:b/>
    </w:rPr>
  </w:style>
  <w:style w:type="character" w:customStyle="1" w:styleId="730">
    <w:name w:val="Знак Знак73"/>
    <w:rsid w:val="00A078FE"/>
    <w:rPr>
      <w:sz w:val="16"/>
      <w:lang w:val="ru-RU" w:eastAsia="ru-RU"/>
    </w:rPr>
  </w:style>
  <w:style w:type="character" w:customStyle="1" w:styleId="Heading1Char3">
    <w:name w:val="Heading 1 Char3"/>
    <w:aliases w:val="Знак Char3,Заголовок 1 Знак Знак Char2,Знак Заголовок 1 Char2"/>
    <w:locked/>
    <w:rsid w:val="00A078FE"/>
    <w:rPr>
      <w:rFonts w:ascii="Cambria" w:hAnsi="Cambria"/>
      <w:b/>
      <w:kern w:val="32"/>
      <w:sz w:val="32"/>
    </w:rPr>
  </w:style>
  <w:style w:type="character" w:customStyle="1" w:styleId="BodyText3Char3">
    <w:name w:val="Body Text 3 Char3"/>
    <w:aliases w:val="Знак5 Char3"/>
    <w:locked/>
    <w:rsid w:val="00A078FE"/>
    <w:rPr>
      <w:sz w:val="16"/>
    </w:rPr>
  </w:style>
  <w:style w:type="paragraph" w:customStyle="1" w:styleId="12a">
    <w:name w:val="Стиль12"/>
    <w:rsid w:val="00A078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A078FE"/>
    <w:rPr>
      <w:rFonts w:ascii="PragmaticaCTT" w:hAnsi="PragmaticaCTT" w:cs="Times New Roman"/>
      <w:sz w:val="20"/>
      <w:szCs w:val="20"/>
    </w:rPr>
  </w:style>
  <w:style w:type="character" w:customStyle="1" w:styleId="6100">
    <w:name w:val="Знак Знак610"/>
    <w:locked/>
    <w:rsid w:val="00A078FE"/>
    <w:rPr>
      <w:b/>
      <w:caps/>
      <w:sz w:val="24"/>
      <w:lang w:val="ru-RU" w:eastAsia="ru-RU"/>
    </w:rPr>
  </w:style>
  <w:style w:type="character" w:customStyle="1" w:styleId="Heading2Char2">
    <w:name w:val="Heading 2 Char2"/>
    <w:aliases w:val="Знак3 Знак Char2"/>
    <w:locked/>
    <w:rsid w:val="00A078FE"/>
    <w:rPr>
      <w:rFonts w:ascii="Times New Roman" w:hAnsi="Times New Roman"/>
      <w:sz w:val="24"/>
    </w:rPr>
  </w:style>
  <w:style w:type="character" w:customStyle="1" w:styleId="SubtitleChar3">
    <w:name w:val="Subtitle Char3"/>
    <w:locked/>
    <w:rsid w:val="00A078FE"/>
    <w:rPr>
      <w:rFonts w:ascii="PragmaticaCTT" w:hAnsi="PragmaticaCTT" w:cs="Times New Roman"/>
      <w:b/>
      <w:bCs/>
      <w:sz w:val="24"/>
      <w:szCs w:val="24"/>
    </w:rPr>
  </w:style>
  <w:style w:type="character" w:customStyle="1" w:styleId="BodyTextFirstIndent2Char3">
    <w:name w:val="Body Text First Indent 2 Char3"/>
    <w:locked/>
    <w:rsid w:val="00A078FE"/>
    <w:rPr>
      <w:rFonts w:ascii="Times New Roman" w:hAnsi="Times New Roman" w:cs="Times New Roman"/>
      <w:sz w:val="24"/>
      <w:szCs w:val="24"/>
    </w:rPr>
  </w:style>
  <w:style w:type="character" w:customStyle="1" w:styleId="BalloonTextChar3">
    <w:name w:val="Balloon Text Char3"/>
    <w:locked/>
    <w:rsid w:val="00A078FE"/>
    <w:rPr>
      <w:rFonts w:ascii="Tahoma" w:hAnsi="Tahoma" w:cs="Times New Roman"/>
      <w:sz w:val="16"/>
      <w:szCs w:val="16"/>
    </w:rPr>
  </w:style>
  <w:style w:type="paragraph" w:customStyle="1" w:styleId="BodyText212">
    <w:name w:val="Body Text 212"/>
    <w:basedOn w:val="a3"/>
    <w:rsid w:val="00A078FE"/>
    <w:pPr>
      <w:spacing w:line="360" w:lineRule="auto"/>
      <w:jc w:val="both"/>
    </w:pPr>
    <w:rPr>
      <w:szCs w:val="20"/>
    </w:rPr>
  </w:style>
  <w:style w:type="character" w:customStyle="1" w:styleId="HTMLPreformattedChar2">
    <w:name w:val="HTML Preformatted Char2"/>
    <w:locked/>
    <w:rsid w:val="00A078FE"/>
    <w:rPr>
      <w:rFonts w:ascii="Courier New" w:hAnsi="Courier New"/>
      <w:sz w:val="20"/>
    </w:rPr>
  </w:style>
  <w:style w:type="character" w:customStyle="1" w:styleId="HTMLAddressChar1">
    <w:name w:val="HTML Address Char1"/>
    <w:locked/>
    <w:rsid w:val="00A078FE"/>
    <w:rPr>
      <w:i/>
      <w:sz w:val="24"/>
      <w:lang w:eastAsia="ru-RU"/>
    </w:rPr>
  </w:style>
  <w:style w:type="character" w:customStyle="1" w:styleId="HTMLAddressChar3">
    <w:name w:val="HTML Address Char3"/>
    <w:locked/>
    <w:rsid w:val="00A078FE"/>
    <w:rPr>
      <w:rFonts w:ascii="Calibri" w:hAnsi="Calibri" w:cs="Times New Roman"/>
      <w:i/>
      <w:sz w:val="20"/>
      <w:szCs w:val="20"/>
    </w:rPr>
  </w:style>
  <w:style w:type="character" w:customStyle="1" w:styleId="1280">
    <w:name w:val="Знак1 Знак Знак28"/>
    <w:aliases w:val="Знак1 Знак11"/>
    <w:locked/>
    <w:rsid w:val="00A078FE"/>
    <w:rPr>
      <w:sz w:val="24"/>
      <w:lang w:val="ru-RU" w:eastAsia="ru-RU"/>
    </w:rPr>
  </w:style>
  <w:style w:type="paragraph" w:customStyle="1" w:styleId="BlockText1">
    <w:name w:val="Block Text1"/>
    <w:basedOn w:val="a3"/>
    <w:rsid w:val="00A078FE"/>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A078FE"/>
    <w:rPr>
      <w:i/>
      <w:color w:val="000000"/>
      <w:sz w:val="24"/>
      <w:lang w:eastAsia="ru-RU"/>
    </w:rPr>
  </w:style>
  <w:style w:type="character" w:customStyle="1" w:styleId="IntenseQuoteChar3">
    <w:name w:val="Intense Quote Char3"/>
    <w:locked/>
    <w:rsid w:val="00A078FE"/>
    <w:rPr>
      <w:b/>
      <w:i/>
      <w:color w:val="4F81BD"/>
      <w:sz w:val="24"/>
      <w:lang w:eastAsia="ru-RU"/>
    </w:rPr>
  </w:style>
  <w:style w:type="paragraph" w:customStyle="1" w:styleId="BodyTextIndent21">
    <w:name w:val="Body Text Indent 21"/>
    <w:basedOn w:val="a3"/>
    <w:rsid w:val="00A078FE"/>
    <w:pPr>
      <w:overflowPunct w:val="0"/>
      <w:autoSpaceDE w:val="0"/>
      <w:ind w:firstLine="567"/>
      <w:jc w:val="both"/>
    </w:pPr>
    <w:rPr>
      <w:sz w:val="20"/>
      <w:szCs w:val="20"/>
      <w:lang w:eastAsia="ar-SA"/>
    </w:rPr>
  </w:style>
  <w:style w:type="paragraph" w:customStyle="1" w:styleId="BodyTextIndent31">
    <w:name w:val="Body Text Indent 31"/>
    <w:basedOn w:val="a3"/>
    <w:rsid w:val="00A078FE"/>
    <w:pPr>
      <w:spacing w:line="360" w:lineRule="auto"/>
      <w:ind w:firstLine="709"/>
      <w:jc w:val="both"/>
    </w:pPr>
    <w:rPr>
      <w:sz w:val="28"/>
      <w:szCs w:val="20"/>
    </w:rPr>
  </w:style>
  <w:style w:type="paragraph" w:customStyle="1" w:styleId="230">
    <w:name w:val="Обычный23"/>
    <w:rsid w:val="00A078F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A078FE"/>
    <w:pPr>
      <w:tabs>
        <w:tab w:val="center" w:pos="4153"/>
        <w:tab w:val="right" w:pos="8306"/>
      </w:tabs>
    </w:pPr>
    <w:rPr>
      <w:rFonts w:ascii="Arial" w:hAnsi="Arial"/>
      <w:szCs w:val="20"/>
    </w:rPr>
  </w:style>
  <w:style w:type="paragraph" w:customStyle="1" w:styleId="Normal11">
    <w:name w:val="Normal11"/>
    <w:rsid w:val="00A078F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A078FE"/>
    <w:pPr>
      <w:keepNext/>
      <w:snapToGrid/>
      <w:outlineLvl w:val="2"/>
    </w:pPr>
    <w:rPr>
      <w:sz w:val="24"/>
    </w:rPr>
  </w:style>
  <w:style w:type="paragraph" w:customStyle="1" w:styleId="BodyText11">
    <w:name w:val="Body Text11"/>
    <w:basedOn w:val="Normal11"/>
    <w:rsid w:val="00A078FE"/>
    <w:pPr>
      <w:snapToGrid/>
      <w:spacing w:line="360" w:lineRule="auto"/>
    </w:pPr>
    <w:rPr>
      <w:sz w:val="24"/>
    </w:rPr>
  </w:style>
  <w:style w:type="paragraph" w:customStyle="1" w:styleId="ListParagraph11">
    <w:name w:val="List Paragraph11"/>
    <w:basedOn w:val="a3"/>
    <w:rsid w:val="00A078FE"/>
    <w:pPr>
      <w:spacing w:after="200" w:line="276" w:lineRule="auto"/>
      <w:ind w:left="720"/>
      <w:contextualSpacing/>
    </w:pPr>
    <w:rPr>
      <w:rFonts w:ascii="Calibri" w:hAnsi="Calibri"/>
      <w:sz w:val="22"/>
      <w:szCs w:val="22"/>
    </w:rPr>
  </w:style>
  <w:style w:type="paragraph" w:customStyle="1" w:styleId="PlainText11">
    <w:name w:val="Plain Text11"/>
    <w:basedOn w:val="a3"/>
    <w:rsid w:val="00A078FE"/>
    <w:rPr>
      <w:rFonts w:ascii="Courier New" w:hAnsi="Courier New"/>
      <w:sz w:val="20"/>
      <w:szCs w:val="20"/>
    </w:rPr>
  </w:style>
  <w:style w:type="paragraph" w:customStyle="1" w:styleId="BodyText311">
    <w:name w:val="Body Text 311"/>
    <w:basedOn w:val="Normal11"/>
    <w:rsid w:val="00A078FE"/>
    <w:pPr>
      <w:snapToGrid/>
      <w:jc w:val="both"/>
    </w:pPr>
    <w:rPr>
      <w:i/>
      <w:sz w:val="26"/>
    </w:rPr>
  </w:style>
  <w:style w:type="character" w:customStyle="1" w:styleId="SubtleEmphasis1">
    <w:name w:val="Subtle Emphasis1"/>
    <w:rsid w:val="00A078FE"/>
    <w:rPr>
      <w:i/>
      <w:color w:val="808080"/>
    </w:rPr>
  </w:style>
  <w:style w:type="character" w:customStyle="1" w:styleId="2160">
    <w:name w:val="Знак Знак216"/>
    <w:aliases w:val="Основной текст с отступом Знак Знак Зна Знак"/>
    <w:locked/>
    <w:rsid w:val="00A078FE"/>
    <w:rPr>
      <w:rFonts w:ascii="Arial" w:hAnsi="Arial"/>
      <w:b/>
      <w:i/>
      <w:sz w:val="28"/>
      <w:lang w:val="ru-RU" w:eastAsia="en-US"/>
    </w:rPr>
  </w:style>
  <w:style w:type="character" w:customStyle="1" w:styleId="DefaultParagraphFont1">
    <w:name w:val="Default Paragraph Font1"/>
    <w:rsid w:val="00A078FE"/>
  </w:style>
  <w:style w:type="paragraph" w:customStyle="1" w:styleId="NoSpacing1">
    <w:name w:val="No Spacing1"/>
    <w:rsid w:val="00A078FE"/>
    <w:pPr>
      <w:spacing w:after="0" w:line="240" w:lineRule="auto"/>
    </w:pPr>
    <w:rPr>
      <w:rFonts w:ascii="Calibri" w:eastAsia="Times New Roman" w:hAnsi="Calibri" w:cs="Times New Roman"/>
      <w:sz w:val="24"/>
      <w:szCs w:val="24"/>
    </w:rPr>
  </w:style>
  <w:style w:type="character" w:customStyle="1" w:styleId="z-TopofFormChar">
    <w:name w:val="z-Top of Form Char"/>
    <w:locked/>
    <w:rsid w:val="00A078FE"/>
    <w:rPr>
      <w:rFonts w:ascii="Arial" w:hAnsi="Arial" w:cs="Times New Roman"/>
      <w:b/>
      <w:sz w:val="20"/>
    </w:rPr>
  </w:style>
  <w:style w:type="character" w:customStyle="1" w:styleId="z-TopofFormChar1">
    <w:name w:val="z-Top of Form Char1"/>
    <w:locked/>
    <w:rsid w:val="00A078FE"/>
    <w:rPr>
      <w:rFonts w:ascii="Arial" w:hAnsi="Arial" w:cs="Times New Roman"/>
      <w:b/>
      <w:sz w:val="20"/>
      <w:szCs w:val="20"/>
    </w:rPr>
  </w:style>
  <w:style w:type="character" w:customStyle="1" w:styleId="z-BottomofFormChar">
    <w:name w:val="z-Bottom of Form Char"/>
    <w:locked/>
    <w:rsid w:val="00A078FE"/>
    <w:rPr>
      <w:rFonts w:ascii="Arial" w:hAnsi="Arial" w:cs="Times New Roman"/>
      <w:vanish/>
      <w:sz w:val="16"/>
      <w:lang w:eastAsia="ru-RU"/>
    </w:rPr>
  </w:style>
  <w:style w:type="character" w:customStyle="1" w:styleId="z-BottomofFormChar1">
    <w:name w:val="z-Bottom of Form Char1"/>
    <w:locked/>
    <w:rsid w:val="00A078FE"/>
    <w:rPr>
      <w:rFonts w:ascii="Arial" w:hAnsi="Arial" w:cs="Times New Roman"/>
      <w:vanish/>
      <w:sz w:val="16"/>
      <w:szCs w:val="16"/>
    </w:rPr>
  </w:style>
  <w:style w:type="paragraph" w:customStyle="1" w:styleId="Heading41">
    <w:name w:val="Heading 41"/>
    <w:basedOn w:val="Normal1"/>
    <w:next w:val="Normal1"/>
    <w:rsid w:val="00A078FE"/>
    <w:pPr>
      <w:keepNext/>
      <w:widowControl/>
    </w:pPr>
    <w:rPr>
      <w:sz w:val="24"/>
    </w:rPr>
  </w:style>
  <w:style w:type="character" w:customStyle="1" w:styleId="MacroTextChar2">
    <w:name w:val="Macro Text Char2"/>
    <w:locked/>
    <w:rsid w:val="00A078FE"/>
    <w:rPr>
      <w:rFonts w:ascii="Courier New" w:hAnsi="Courier New" w:cs="Times New Roman"/>
      <w:sz w:val="22"/>
      <w:lang w:val="en-US" w:eastAsia="en-US" w:bidi="ar-SA"/>
    </w:rPr>
  </w:style>
  <w:style w:type="character" w:customStyle="1" w:styleId="5111">
    <w:name w:val="Знак5 Знак Знак11"/>
    <w:locked/>
    <w:rsid w:val="00A078FE"/>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A078FE"/>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A078FE"/>
    <w:rPr>
      <w:sz w:val="24"/>
    </w:rPr>
  </w:style>
  <w:style w:type="character" w:customStyle="1" w:styleId="PlaceholderText1">
    <w:name w:val="Placeholder Text1"/>
    <w:rsid w:val="00A078FE"/>
    <w:rPr>
      <w:color w:val="808080"/>
    </w:rPr>
  </w:style>
  <w:style w:type="paragraph" w:customStyle="1" w:styleId="TextBody">
    <w:name w:val="Text Body"/>
    <w:basedOn w:val="a3"/>
    <w:rsid w:val="00A078FE"/>
    <w:pPr>
      <w:suppressAutoHyphens/>
      <w:spacing w:after="120"/>
    </w:pPr>
    <w:rPr>
      <w:lang w:val="en-US" w:eastAsia="zh-CN"/>
    </w:rPr>
  </w:style>
  <w:style w:type="character" w:customStyle="1" w:styleId="WW8Num13z3">
    <w:name w:val="WW8Num13z3"/>
    <w:rsid w:val="00A078FE"/>
  </w:style>
  <w:style w:type="character" w:customStyle="1" w:styleId="WW8Num13z4">
    <w:name w:val="WW8Num13z4"/>
    <w:rsid w:val="00A078FE"/>
  </w:style>
  <w:style w:type="character" w:customStyle="1" w:styleId="WW8Num13z5">
    <w:name w:val="WW8Num13z5"/>
    <w:rsid w:val="00A078FE"/>
  </w:style>
  <w:style w:type="character" w:customStyle="1" w:styleId="WW8Num13z6">
    <w:name w:val="WW8Num13z6"/>
    <w:rsid w:val="00A078FE"/>
  </w:style>
  <w:style w:type="character" w:customStyle="1" w:styleId="WW8Num13z7">
    <w:name w:val="WW8Num13z7"/>
    <w:rsid w:val="00A078FE"/>
  </w:style>
  <w:style w:type="character" w:customStyle="1" w:styleId="WW8Num13z8">
    <w:name w:val="WW8Num13z8"/>
    <w:rsid w:val="00A078FE"/>
  </w:style>
  <w:style w:type="character" w:customStyle="1" w:styleId="WW8Num14z4">
    <w:name w:val="WW8Num14z4"/>
    <w:rsid w:val="00A078FE"/>
  </w:style>
  <w:style w:type="character" w:customStyle="1" w:styleId="WW8Num14z5">
    <w:name w:val="WW8Num14z5"/>
    <w:rsid w:val="00A078FE"/>
  </w:style>
  <w:style w:type="character" w:customStyle="1" w:styleId="WW8Num14z6">
    <w:name w:val="WW8Num14z6"/>
    <w:rsid w:val="00A078FE"/>
  </w:style>
  <w:style w:type="character" w:customStyle="1" w:styleId="WW8Num14z7">
    <w:name w:val="WW8Num14z7"/>
    <w:rsid w:val="00A078FE"/>
  </w:style>
  <w:style w:type="character" w:customStyle="1" w:styleId="WW8Num14z8">
    <w:name w:val="WW8Num14z8"/>
    <w:rsid w:val="00A078FE"/>
  </w:style>
  <w:style w:type="paragraph" w:customStyle="1" w:styleId="1ffffff8">
    <w:name w:val="Текст примечания1"/>
    <w:basedOn w:val="a3"/>
    <w:rsid w:val="00A078FE"/>
    <w:pPr>
      <w:suppressAutoHyphens/>
    </w:pPr>
    <w:rPr>
      <w:sz w:val="20"/>
      <w:szCs w:val="20"/>
      <w:lang w:eastAsia="ar-SA"/>
    </w:rPr>
  </w:style>
  <w:style w:type="paragraph" w:customStyle="1" w:styleId="21f2">
    <w:name w:val="Маркированный список 21"/>
    <w:basedOn w:val="a3"/>
    <w:rsid w:val="00A078FE"/>
    <w:pPr>
      <w:tabs>
        <w:tab w:val="left" w:pos="360"/>
      </w:tabs>
      <w:suppressAutoHyphens/>
      <w:ind w:left="360" w:hanging="360"/>
    </w:pPr>
    <w:rPr>
      <w:lang w:eastAsia="ar-SA"/>
    </w:rPr>
  </w:style>
  <w:style w:type="paragraph" w:customStyle="1" w:styleId="1ffffff9">
    <w:name w:val="Название объекта1"/>
    <w:basedOn w:val="a3"/>
    <w:next w:val="a3"/>
    <w:rsid w:val="00A078FE"/>
    <w:pPr>
      <w:suppressAutoHyphens/>
    </w:pPr>
    <w:rPr>
      <w:b/>
      <w:bCs/>
      <w:color w:val="4F81BD"/>
      <w:sz w:val="18"/>
      <w:szCs w:val="18"/>
      <w:lang w:eastAsia="ar-SA"/>
    </w:rPr>
  </w:style>
  <w:style w:type="paragraph" w:customStyle="1" w:styleId="21f3">
    <w:name w:val="Список 21"/>
    <w:basedOn w:val="a3"/>
    <w:rsid w:val="00A078FE"/>
    <w:pPr>
      <w:suppressAutoHyphens/>
      <w:ind w:left="566" w:hanging="283"/>
    </w:pPr>
    <w:rPr>
      <w:lang w:eastAsia="ar-SA"/>
    </w:rPr>
  </w:style>
  <w:style w:type="paragraph" w:customStyle="1" w:styleId="416">
    <w:name w:val="Список 41"/>
    <w:basedOn w:val="a3"/>
    <w:rsid w:val="00A078FE"/>
    <w:pPr>
      <w:suppressAutoHyphens/>
      <w:ind w:left="1132" w:hanging="283"/>
    </w:pPr>
    <w:rPr>
      <w:lang w:eastAsia="ar-SA"/>
    </w:rPr>
  </w:style>
  <w:style w:type="paragraph" w:customStyle="1" w:styleId="Heading22">
    <w:name w:val="Heading 22"/>
    <w:basedOn w:val="a3"/>
    <w:next w:val="a3"/>
    <w:rsid w:val="00A078F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A078FE"/>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A078FE"/>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A078FE"/>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A078FE"/>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A078FE"/>
    <w:rPr>
      <w:rFonts w:ascii="Times New Roman" w:hAnsi="Times New Roman" w:cs="Times New Roman"/>
      <w:color w:val="000000"/>
      <w:sz w:val="20"/>
      <w:szCs w:val="20"/>
    </w:rPr>
  </w:style>
  <w:style w:type="paragraph" w:customStyle="1" w:styleId="Heading911">
    <w:name w:val="Heading 9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A078F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A078FE"/>
    <w:rPr>
      <w:rFonts w:ascii="Times New Roman" w:hAnsi="Times New Roman"/>
      <w:sz w:val="20"/>
    </w:rPr>
  </w:style>
  <w:style w:type="character" w:customStyle="1" w:styleId="343">
    <w:name w:val="Знак3 Знак Знак4"/>
    <w:locked/>
    <w:rsid w:val="00A078FE"/>
    <w:rPr>
      <w:rFonts w:ascii="Courier New" w:hAnsi="Courier New"/>
      <w:lang w:val="ru-RU" w:eastAsia="ru-RU"/>
    </w:rPr>
  </w:style>
  <w:style w:type="paragraph" w:customStyle="1" w:styleId="CharChar0">
    <w:name w:val="первый Char Char"/>
    <w:basedOn w:val="a3"/>
    <w:rsid w:val="00A078FE"/>
    <w:pPr>
      <w:spacing w:before="120" w:line="240" w:lineRule="exact"/>
      <w:ind w:firstLine="284"/>
      <w:jc w:val="both"/>
    </w:pPr>
    <w:rPr>
      <w:sz w:val="22"/>
    </w:rPr>
  </w:style>
  <w:style w:type="paragraph" w:customStyle="1" w:styleId="Char">
    <w:name w:val="первый Char"/>
    <w:basedOn w:val="a3"/>
    <w:rsid w:val="00A078FE"/>
    <w:pPr>
      <w:spacing w:before="120" w:line="240" w:lineRule="exact"/>
      <w:ind w:firstLine="284"/>
      <w:jc w:val="both"/>
    </w:pPr>
    <w:rPr>
      <w:sz w:val="22"/>
    </w:rPr>
  </w:style>
  <w:style w:type="character" w:customStyle="1" w:styleId="gray1">
    <w:name w:val="gray1"/>
    <w:rsid w:val="00A078FE"/>
    <w:rPr>
      <w:color w:val="808080"/>
    </w:rPr>
  </w:style>
  <w:style w:type="character" w:customStyle="1" w:styleId="style1610">
    <w:name w:val="style161"/>
    <w:rsid w:val="00A078FE"/>
    <w:rPr>
      <w:rFonts w:ascii="Verdana" w:hAnsi="Verdana"/>
      <w:sz w:val="24"/>
    </w:rPr>
  </w:style>
  <w:style w:type="paragraph" w:customStyle="1" w:styleId="affffffffffc">
    <w:name w:val="Содержание"/>
    <w:basedOn w:val="a3"/>
    <w:rsid w:val="00A078FE"/>
    <w:pPr>
      <w:ind w:firstLine="454"/>
      <w:jc w:val="both"/>
    </w:pPr>
  </w:style>
  <w:style w:type="paragraph" w:customStyle="1" w:styleId="affffffffffd">
    <w:name w:val="Модули"/>
    <w:basedOn w:val="a3"/>
    <w:rsid w:val="00A078FE"/>
    <w:pPr>
      <w:keepNext/>
    </w:pPr>
    <w:rPr>
      <w:b/>
      <w:bCs/>
    </w:rPr>
  </w:style>
  <w:style w:type="character" w:customStyle="1" w:styleId="description2">
    <w:name w:val="description2"/>
    <w:rsid w:val="00A078FE"/>
    <w:rPr>
      <w:color w:val="000000"/>
      <w:sz w:val="20"/>
    </w:rPr>
  </w:style>
  <w:style w:type="paragraph" w:customStyle="1" w:styleId="22a">
    <w:name w:val="Îñíî´2íîé òåêñò 2"/>
    <w:basedOn w:val="a3"/>
    <w:rsid w:val="00A078FE"/>
    <w:pPr>
      <w:widowControl w:val="0"/>
      <w:ind w:firstLine="709"/>
      <w:jc w:val="both"/>
    </w:pPr>
    <w:rPr>
      <w:szCs w:val="20"/>
    </w:rPr>
  </w:style>
  <w:style w:type="paragraph" w:customStyle="1" w:styleId="Noeeu3">
    <w:name w:val="Noeeu3"/>
    <w:basedOn w:val="a3"/>
    <w:rsid w:val="00A078FE"/>
    <w:pPr>
      <w:widowControl w:val="0"/>
      <w:ind w:firstLine="284"/>
      <w:jc w:val="both"/>
    </w:pPr>
    <w:rPr>
      <w:sz w:val="20"/>
      <w:szCs w:val="20"/>
    </w:rPr>
  </w:style>
  <w:style w:type="character" w:customStyle="1" w:styleId="c17">
    <w:name w:val="c17"/>
    <w:rsid w:val="00A078FE"/>
  </w:style>
  <w:style w:type="paragraph" w:customStyle="1" w:styleId="affffffffffe">
    <w:name w:val="_Обычный"/>
    <w:basedOn w:val="a3"/>
    <w:rsid w:val="00A078FE"/>
    <w:pPr>
      <w:spacing w:line="360" w:lineRule="auto"/>
      <w:ind w:firstLine="709"/>
      <w:jc w:val="both"/>
    </w:pPr>
  </w:style>
  <w:style w:type="character" w:customStyle="1" w:styleId="NoBreak">
    <w:name w:val="_NoBreak"/>
    <w:rsid w:val="00A078FE"/>
  </w:style>
  <w:style w:type="paragraph" w:customStyle="1" w:styleId="1270">
    <w:name w:val="Стиль по ширине Первая строка:  127 см"/>
    <w:basedOn w:val="a3"/>
    <w:rsid w:val="00A078FE"/>
    <w:pPr>
      <w:spacing w:line="360" w:lineRule="auto"/>
      <w:ind w:firstLine="720"/>
      <w:jc w:val="both"/>
    </w:pPr>
    <w:rPr>
      <w:szCs w:val="20"/>
    </w:rPr>
  </w:style>
  <w:style w:type="character" w:customStyle="1" w:styleId="Arial16">
    <w:name w:val="Стиль Arial 16 пт полужирный"/>
    <w:rsid w:val="00A078FE"/>
    <w:rPr>
      <w:rFonts w:ascii="Arial" w:hAnsi="Arial"/>
      <w:b/>
      <w:sz w:val="32"/>
    </w:rPr>
  </w:style>
  <w:style w:type="paragraph" w:customStyle="1" w:styleId="12b">
    <w:name w:val="стиль12"/>
    <w:basedOn w:val="a3"/>
    <w:rsid w:val="00A078FE"/>
    <w:pPr>
      <w:spacing w:before="100" w:beforeAutospacing="1" w:after="100" w:afterAutospacing="1"/>
    </w:pPr>
    <w:rPr>
      <w:rFonts w:ascii="Arial" w:hAnsi="Arial" w:cs="Arial"/>
      <w:color w:val="676767"/>
      <w:sz w:val="20"/>
      <w:szCs w:val="20"/>
    </w:rPr>
  </w:style>
  <w:style w:type="character" w:customStyle="1" w:styleId="FontStyle61">
    <w:name w:val="Font Style61"/>
    <w:rsid w:val="00A078FE"/>
    <w:rPr>
      <w:rFonts w:ascii="MS Reference Sans Serif" w:hAnsi="MS Reference Sans Serif"/>
      <w:sz w:val="12"/>
    </w:rPr>
  </w:style>
  <w:style w:type="character" w:customStyle="1" w:styleId="FontStyle60">
    <w:name w:val="Font Style60"/>
    <w:rsid w:val="00A078FE"/>
    <w:rPr>
      <w:rFonts w:ascii="MS Reference Sans Serif" w:hAnsi="MS Reference Sans Serif"/>
      <w:sz w:val="16"/>
    </w:rPr>
  </w:style>
  <w:style w:type="paragraph" w:customStyle="1" w:styleId="Style102">
    <w:name w:val="Стиль Style10 + Черный"/>
    <w:basedOn w:val="a3"/>
    <w:next w:val="a3"/>
    <w:rsid w:val="00A078FE"/>
    <w:rPr>
      <w:color w:val="000000"/>
    </w:rPr>
  </w:style>
  <w:style w:type="paragraph" w:customStyle="1" w:styleId="Style1010">
    <w:name w:val="Стиль Style10 + Черный1"/>
    <w:basedOn w:val="a3"/>
    <w:next w:val="a3"/>
    <w:rsid w:val="00A078FE"/>
    <w:rPr>
      <w:color w:val="000000"/>
    </w:rPr>
  </w:style>
  <w:style w:type="paragraph" w:customStyle="1" w:styleId="Style48">
    <w:name w:val="Style48"/>
    <w:basedOn w:val="a3"/>
    <w:rsid w:val="00A078FE"/>
    <w:pPr>
      <w:widowControl w:val="0"/>
      <w:autoSpaceDE w:val="0"/>
      <w:autoSpaceDN w:val="0"/>
      <w:adjustRightInd w:val="0"/>
    </w:pPr>
  </w:style>
  <w:style w:type="paragraph" w:customStyle="1" w:styleId="Textbody0">
    <w:name w:val="Text body"/>
    <w:basedOn w:val="Standard"/>
    <w:rsid w:val="00A078FE"/>
    <w:pPr>
      <w:autoSpaceDN/>
      <w:spacing w:after="120"/>
      <w:textAlignment w:val="baseline"/>
    </w:pPr>
    <w:rPr>
      <w:rFonts w:eastAsia="SimSun" w:cs="Mangal"/>
      <w:kern w:val="1"/>
      <w:lang w:eastAsia="hi-IN" w:bidi="hi-IN"/>
    </w:rPr>
  </w:style>
  <w:style w:type="paragraph" w:customStyle="1" w:styleId="Index">
    <w:name w:val="Index"/>
    <w:basedOn w:val="Standard"/>
    <w:rsid w:val="00A078F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A078FE"/>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A078FE"/>
    <w:rPr>
      <w:rFonts w:ascii="TimesET" w:eastAsia="Times New Roman" w:hAnsi="TimesET" w:cs="Times New Roman"/>
      <w:color w:val="000000"/>
      <w:sz w:val="20"/>
      <w:szCs w:val="20"/>
      <w:lang w:eastAsia="ru-RU"/>
    </w:rPr>
  </w:style>
  <w:style w:type="character" w:customStyle="1" w:styleId="IntenseEmphasis1">
    <w:name w:val="Intense Emphasis1"/>
    <w:rsid w:val="00A078FE"/>
    <w:rPr>
      <w:b/>
    </w:rPr>
  </w:style>
  <w:style w:type="paragraph" w:customStyle="1" w:styleId="HTMLPreformatted1">
    <w:name w:val="HTML Preformatted1"/>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A078F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A078FE"/>
    <w:rPr>
      <w:sz w:val="24"/>
    </w:rPr>
  </w:style>
  <w:style w:type="character" w:customStyle="1" w:styleId="afffffffffff">
    <w:name w:val="Название Знак"/>
    <w:locked/>
    <w:rsid w:val="00A078FE"/>
    <w:rPr>
      <w:sz w:val="24"/>
      <w:lang w:val="en-US"/>
    </w:rPr>
  </w:style>
  <w:style w:type="character" w:customStyle="1" w:styleId="2fff6">
    <w:name w:val="Красная строка Знак2"/>
    <w:rsid w:val="00A078FE"/>
  </w:style>
  <w:style w:type="paragraph" w:customStyle="1" w:styleId="95">
    <w:name w:val="Знак9"/>
    <w:basedOn w:val="a3"/>
    <w:rsid w:val="00A078FE"/>
    <w:pPr>
      <w:spacing w:after="160" w:line="240" w:lineRule="exact"/>
    </w:pPr>
    <w:rPr>
      <w:rFonts w:ascii="Verdana" w:hAnsi="Verdana"/>
      <w:lang w:val="en-US" w:eastAsia="en-US"/>
    </w:rPr>
  </w:style>
  <w:style w:type="paragraph" w:customStyle="1" w:styleId="useradditionalinfo1">
    <w:name w:val="useradditionalinfo1"/>
    <w:basedOn w:val="a3"/>
    <w:rsid w:val="00A078FE"/>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A078FE"/>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A078FE"/>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A078FE"/>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A078FE"/>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A078FE"/>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A078FE"/>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A078FE"/>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A078FE"/>
    <w:pPr>
      <w:numPr>
        <w:numId w:val="0"/>
      </w:numPr>
      <w:tabs>
        <w:tab w:val="left" w:pos="360"/>
        <w:tab w:val="left" w:pos="1354"/>
      </w:tabs>
      <w:ind w:left="360" w:hanging="360"/>
    </w:pPr>
    <w:rPr>
      <w:sz w:val="24"/>
      <w:lang w:eastAsia="ru-RU"/>
    </w:rPr>
  </w:style>
  <w:style w:type="character" w:customStyle="1" w:styleId="77">
    <w:name w:val="Основной текст (7)_"/>
    <w:locked/>
    <w:rsid w:val="00A078FE"/>
    <w:rPr>
      <w:b/>
      <w:i/>
    </w:rPr>
  </w:style>
  <w:style w:type="paragraph" w:customStyle="1" w:styleId="bloc">
    <w:name w:val="bloc"/>
    <w:basedOn w:val="a3"/>
    <w:rsid w:val="00A078FE"/>
    <w:pPr>
      <w:spacing w:before="100" w:beforeAutospacing="1" w:after="100" w:afterAutospacing="1"/>
    </w:pPr>
  </w:style>
  <w:style w:type="paragraph" w:customStyle="1" w:styleId="bordered">
    <w:name w:val="bordered"/>
    <w:basedOn w:val="a3"/>
    <w:rsid w:val="00A078FE"/>
    <w:pPr>
      <w:spacing w:before="100" w:beforeAutospacing="1" w:after="100" w:afterAutospacing="1"/>
    </w:pPr>
  </w:style>
  <w:style w:type="paragraph" w:customStyle="1" w:styleId="fr-collapsible-toggle">
    <w:name w:val="fr-collapsible-toggle"/>
    <w:basedOn w:val="a3"/>
    <w:rsid w:val="00A078FE"/>
    <w:pPr>
      <w:spacing w:before="100" w:beforeAutospacing="1" w:after="100" w:afterAutospacing="1"/>
    </w:pPr>
  </w:style>
  <w:style w:type="paragraph" w:customStyle="1" w:styleId="fr-collapsible-toggle-collapsed">
    <w:name w:val="fr-collapsible-toggle-collapsed"/>
    <w:basedOn w:val="a3"/>
    <w:rsid w:val="00A078FE"/>
    <w:pPr>
      <w:spacing w:before="100" w:beforeAutospacing="1" w:after="100" w:afterAutospacing="1"/>
    </w:pPr>
  </w:style>
  <w:style w:type="paragraph" w:customStyle="1" w:styleId="fr-collapsible-group-toogle-all">
    <w:name w:val="fr-collapsible-group-toogle-all"/>
    <w:basedOn w:val="a3"/>
    <w:rsid w:val="00A078FE"/>
    <w:pPr>
      <w:spacing w:before="100" w:beforeAutospacing="1" w:after="100" w:afterAutospacing="1"/>
    </w:pPr>
    <w:rPr>
      <w:sz w:val="18"/>
      <w:szCs w:val="18"/>
    </w:rPr>
  </w:style>
  <w:style w:type="paragraph" w:customStyle="1" w:styleId="toogleboxnew">
    <w:name w:val="toogleboxnew"/>
    <w:basedOn w:val="a3"/>
    <w:rsid w:val="00A078FE"/>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A078FE"/>
    <w:pPr>
      <w:shd w:val="clear" w:color="auto" w:fill="EFEFEF"/>
      <w:spacing w:after="30"/>
      <w:jc w:val="center"/>
    </w:pPr>
    <w:rPr>
      <w:b/>
      <w:bCs/>
    </w:rPr>
  </w:style>
  <w:style w:type="paragraph" w:customStyle="1" w:styleId="navboxnew">
    <w:name w:val="navboxnew"/>
    <w:basedOn w:val="a3"/>
    <w:rsid w:val="00A078F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A078FE"/>
    <w:pPr>
      <w:spacing w:before="100" w:beforeAutospacing="1" w:after="100" w:afterAutospacing="1"/>
      <w:ind w:left="-1200"/>
    </w:pPr>
    <w:rPr>
      <w:sz w:val="19"/>
      <w:szCs w:val="19"/>
    </w:rPr>
  </w:style>
  <w:style w:type="paragraph" w:customStyle="1" w:styleId="navboxnewoldie">
    <w:name w:val="navboxnew_oldie"/>
    <w:basedOn w:val="a3"/>
    <w:rsid w:val="00A078F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A078FE"/>
    <w:pPr>
      <w:spacing w:before="100" w:beforeAutospacing="1" w:after="100" w:afterAutospacing="1"/>
    </w:pPr>
  </w:style>
  <w:style w:type="paragraph" w:customStyle="1" w:styleId="mw-hiero-outer">
    <w:name w:val="mw-hiero-outer"/>
    <w:basedOn w:val="a3"/>
    <w:rsid w:val="00A078FE"/>
    <w:pPr>
      <w:spacing w:before="100" w:beforeAutospacing="1" w:after="100" w:afterAutospacing="1"/>
    </w:pPr>
  </w:style>
  <w:style w:type="paragraph" w:customStyle="1" w:styleId="mw-hiero-box">
    <w:name w:val="mw-hiero-box"/>
    <w:basedOn w:val="a3"/>
    <w:rsid w:val="00A078FE"/>
    <w:pPr>
      <w:shd w:val="clear" w:color="auto" w:fill="000000"/>
      <w:spacing w:before="100" w:beforeAutospacing="1" w:after="100" w:afterAutospacing="1"/>
    </w:pPr>
  </w:style>
  <w:style w:type="paragraph" w:customStyle="1" w:styleId="ui-helper-hidden">
    <w:name w:val="ui-helper-hidden"/>
    <w:basedOn w:val="a3"/>
    <w:rsid w:val="00A078FE"/>
    <w:pPr>
      <w:spacing w:before="100" w:beforeAutospacing="1" w:after="100" w:afterAutospacing="1"/>
    </w:pPr>
    <w:rPr>
      <w:vanish/>
    </w:rPr>
  </w:style>
  <w:style w:type="paragraph" w:customStyle="1" w:styleId="ui-helper-reset">
    <w:name w:val="ui-helper-reset"/>
    <w:basedOn w:val="a3"/>
    <w:rsid w:val="00A078FE"/>
  </w:style>
  <w:style w:type="paragraph" w:customStyle="1" w:styleId="ui-helper-clearfix">
    <w:name w:val="ui-helper-clearfix"/>
    <w:basedOn w:val="a3"/>
    <w:rsid w:val="00A078FE"/>
    <w:pPr>
      <w:spacing w:before="100" w:beforeAutospacing="1" w:after="100" w:afterAutospacing="1"/>
    </w:pPr>
  </w:style>
  <w:style w:type="paragraph" w:customStyle="1" w:styleId="ui-helper-zfix">
    <w:name w:val="ui-helper-zfix"/>
    <w:basedOn w:val="a3"/>
    <w:rsid w:val="00A078FE"/>
    <w:pPr>
      <w:spacing w:before="100" w:beforeAutospacing="1" w:after="100" w:afterAutospacing="1"/>
    </w:pPr>
  </w:style>
  <w:style w:type="paragraph" w:customStyle="1" w:styleId="ui-icon">
    <w:name w:val="ui-icon"/>
    <w:basedOn w:val="a3"/>
    <w:rsid w:val="00A078FE"/>
    <w:pPr>
      <w:spacing w:before="100" w:beforeAutospacing="1" w:after="100" w:afterAutospacing="1"/>
      <w:ind w:firstLine="7343"/>
    </w:pPr>
  </w:style>
  <w:style w:type="paragraph" w:customStyle="1" w:styleId="ui-widget-overlay">
    <w:name w:val="ui-widget-overlay"/>
    <w:basedOn w:val="a3"/>
    <w:rsid w:val="00A078FE"/>
    <w:pPr>
      <w:shd w:val="clear" w:color="auto" w:fill="000000"/>
      <w:spacing w:before="100" w:beforeAutospacing="1" w:after="100" w:afterAutospacing="1"/>
    </w:pPr>
  </w:style>
  <w:style w:type="paragraph" w:customStyle="1" w:styleId="ui-widget">
    <w:name w:val="ui-widget"/>
    <w:basedOn w:val="a3"/>
    <w:rsid w:val="00A078FE"/>
    <w:pPr>
      <w:spacing w:before="100" w:beforeAutospacing="1" w:after="100" w:afterAutospacing="1"/>
    </w:pPr>
    <w:rPr>
      <w:rFonts w:ascii="Arial" w:hAnsi="Arial" w:cs="Arial"/>
      <w:sz w:val="19"/>
      <w:szCs w:val="19"/>
    </w:rPr>
  </w:style>
  <w:style w:type="paragraph" w:customStyle="1" w:styleId="ui-widget-content">
    <w:name w:val="ui-widget-content"/>
    <w:basedOn w:val="a3"/>
    <w:rsid w:val="00A078FE"/>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A078FE"/>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A078F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A078F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A078F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A078F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A078FE"/>
    <w:pPr>
      <w:spacing w:before="100" w:beforeAutospacing="1" w:after="100" w:afterAutospacing="1"/>
    </w:pPr>
    <w:rPr>
      <w:color w:val="FFFFFF"/>
    </w:rPr>
  </w:style>
  <w:style w:type="paragraph" w:customStyle="1" w:styleId="ui-priority-primary">
    <w:name w:val="ui-priority-primary"/>
    <w:basedOn w:val="a3"/>
    <w:rsid w:val="00A078FE"/>
    <w:pPr>
      <w:spacing w:before="100" w:beforeAutospacing="1" w:after="100" w:afterAutospacing="1"/>
    </w:pPr>
    <w:rPr>
      <w:b/>
      <w:bCs/>
    </w:rPr>
  </w:style>
  <w:style w:type="paragraph" w:customStyle="1" w:styleId="ui-priority-secondary">
    <w:name w:val="ui-priority-secondary"/>
    <w:basedOn w:val="a3"/>
    <w:rsid w:val="00A078FE"/>
    <w:pPr>
      <w:spacing w:before="100" w:beforeAutospacing="1" w:after="100" w:afterAutospacing="1"/>
    </w:pPr>
  </w:style>
  <w:style w:type="paragraph" w:customStyle="1" w:styleId="ui-state-disabled">
    <w:name w:val="ui-state-disabled"/>
    <w:basedOn w:val="a3"/>
    <w:rsid w:val="00A078FE"/>
    <w:pPr>
      <w:spacing w:before="100" w:beforeAutospacing="1" w:after="100" w:afterAutospacing="1"/>
    </w:pPr>
  </w:style>
  <w:style w:type="paragraph" w:customStyle="1" w:styleId="ui-widget-shadow">
    <w:name w:val="ui-widget-shadow"/>
    <w:basedOn w:val="a3"/>
    <w:rsid w:val="00A078FE"/>
    <w:pPr>
      <w:shd w:val="clear" w:color="auto" w:fill="000000"/>
      <w:ind w:left="-105"/>
    </w:pPr>
  </w:style>
  <w:style w:type="paragraph" w:customStyle="1" w:styleId="ui-resizable-handle">
    <w:name w:val="ui-resizable-handle"/>
    <w:basedOn w:val="a3"/>
    <w:rsid w:val="00A078FE"/>
    <w:pPr>
      <w:spacing w:before="100" w:beforeAutospacing="1" w:after="100" w:afterAutospacing="1"/>
    </w:pPr>
    <w:rPr>
      <w:sz w:val="2"/>
      <w:szCs w:val="2"/>
    </w:rPr>
  </w:style>
  <w:style w:type="paragraph" w:customStyle="1" w:styleId="ui-resizable-n">
    <w:name w:val="ui-resizable-n"/>
    <w:basedOn w:val="a3"/>
    <w:rsid w:val="00A078FE"/>
    <w:pPr>
      <w:spacing w:before="100" w:beforeAutospacing="1" w:after="100" w:afterAutospacing="1"/>
    </w:pPr>
  </w:style>
  <w:style w:type="paragraph" w:customStyle="1" w:styleId="ui-resizable-s">
    <w:name w:val="ui-resizable-s"/>
    <w:basedOn w:val="a3"/>
    <w:rsid w:val="00A078FE"/>
    <w:pPr>
      <w:spacing w:before="100" w:beforeAutospacing="1" w:after="100" w:afterAutospacing="1"/>
    </w:pPr>
  </w:style>
  <w:style w:type="paragraph" w:customStyle="1" w:styleId="ui-resizable-e">
    <w:name w:val="ui-resizable-e"/>
    <w:basedOn w:val="a3"/>
    <w:rsid w:val="00A078FE"/>
    <w:pPr>
      <w:spacing w:before="100" w:beforeAutospacing="1" w:after="100" w:afterAutospacing="1"/>
    </w:pPr>
  </w:style>
  <w:style w:type="paragraph" w:customStyle="1" w:styleId="ui-resizable-w">
    <w:name w:val="ui-resizable-w"/>
    <w:basedOn w:val="a3"/>
    <w:rsid w:val="00A078FE"/>
    <w:pPr>
      <w:spacing w:before="100" w:beforeAutospacing="1" w:after="100" w:afterAutospacing="1"/>
    </w:pPr>
  </w:style>
  <w:style w:type="paragraph" w:customStyle="1" w:styleId="ui-resizable-se">
    <w:name w:val="ui-resizable-se"/>
    <w:basedOn w:val="a3"/>
    <w:rsid w:val="00A078FE"/>
    <w:pPr>
      <w:spacing w:before="100" w:beforeAutospacing="1" w:after="100" w:afterAutospacing="1"/>
    </w:pPr>
  </w:style>
  <w:style w:type="paragraph" w:customStyle="1" w:styleId="ui-resizable-sw">
    <w:name w:val="ui-resizable-sw"/>
    <w:basedOn w:val="a3"/>
    <w:rsid w:val="00A078FE"/>
    <w:pPr>
      <w:spacing w:before="100" w:beforeAutospacing="1" w:after="100" w:afterAutospacing="1"/>
    </w:pPr>
  </w:style>
  <w:style w:type="paragraph" w:customStyle="1" w:styleId="ui-resizable-nw">
    <w:name w:val="ui-resizable-nw"/>
    <w:basedOn w:val="a3"/>
    <w:rsid w:val="00A078FE"/>
    <w:pPr>
      <w:spacing w:before="100" w:beforeAutospacing="1" w:after="100" w:afterAutospacing="1"/>
    </w:pPr>
  </w:style>
  <w:style w:type="paragraph" w:customStyle="1" w:styleId="ui-resizable-ne">
    <w:name w:val="ui-resizable-ne"/>
    <w:basedOn w:val="a3"/>
    <w:rsid w:val="00A078FE"/>
    <w:pPr>
      <w:spacing w:before="100" w:beforeAutospacing="1" w:after="100" w:afterAutospacing="1"/>
    </w:pPr>
  </w:style>
  <w:style w:type="paragraph" w:customStyle="1" w:styleId="ui-button">
    <w:name w:val="ui-button"/>
    <w:basedOn w:val="a3"/>
    <w:rsid w:val="00A078FE"/>
    <w:pPr>
      <w:spacing w:before="100" w:beforeAutospacing="1" w:after="100" w:afterAutospacing="1"/>
      <w:ind w:right="24"/>
      <w:jc w:val="center"/>
    </w:pPr>
  </w:style>
  <w:style w:type="paragraph" w:customStyle="1" w:styleId="ui-button-icon-only">
    <w:name w:val="ui-button-icon-only"/>
    <w:basedOn w:val="a3"/>
    <w:rsid w:val="00A078FE"/>
    <w:pPr>
      <w:spacing w:before="100" w:beforeAutospacing="1" w:after="100" w:afterAutospacing="1"/>
    </w:pPr>
  </w:style>
  <w:style w:type="paragraph" w:customStyle="1" w:styleId="ui-button-icons-only">
    <w:name w:val="ui-button-icons-only"/>
    <w:basedOn w:val="a3"/>
    <w:rsid w:val="00A078FE"/>
    <w:pPr>
      <w:spacing w:before="100" w:beforeAutospacing="1" w:after="100" w:afterAutospacing="1"/>
    </w:pPr>
  </w:style>
  <w:style w:type="paragraph" w:customStyle="1" w:styleId="ui-buttonset">
    <w:name w:val="ui-buttonset"/>
    <w:basedOn w:val="a3"/>
    <w:rsid w:val="00A078FE"/>
    <w:pPr>
      <w:spacing w:before="100" w:beforeAutospacing="1" w:after="100" w:afterAutospacing="1"/>
      <w:ind w:right="105"/>
    </w:pPr>
  </w:style>
  <w:style w:type="paragraph" w:customStyle="1" w:styleId="ui-dialog">
    <w:name w:val="ui-dialog"/>
    <w:basedOn w:val="a3"/>
    <w:rsid w:val="00A078FE"/>
    <w:pPr>
      <w:spacing w:before="100" w:beforeAutospacing="1" w:after="100" w:afterAutospacing="1"/>
    </w:pPr>
  </w:style>
  <w:style w:type="paragraph" w:customStyle="1" w:styleId="suggestions">
    <w:name w:val="suggestions"/>
    <w:basedOn w:val="a3"/>
    <w:rsid w:val="00A078FE"/>
    <w:pPr>
      <w:ind w:right="-15"/>
    </w:pPr>
  </w:style>
  <w:style w:type="paragraph" w:customStyle="1" w:styleId="suggestions-special">
    <w:name w:val="suggestions-special"/>
    <w:basedOn w:val="a3"/>
    <w:rsid w:val="00A078FE"/>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A078FE"/>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A078FE"/>
    <w:pPr>
      <w:spacing w:line="360" w:lineRule="atLeast"/>
    </w:pPr>
    <w:rPr>
      <w:color w:val="000000"/>
    </w:rPr>
  </w:style>
  <w:style w:type="paragraph" w:customStyle="1" w:styleId="suggestions-result-current">
    <w:name w:val="suggestions-result-current"/>
    <w:basedOn w:val="a3"/>
    <w:rsid w:val="00A078FE"/>
    <w:pPr>
      <w:shd w:val="clear" w:color="auto" w:fill="4C59A6"/>
      <w:spacing w:before="100" w:beforeAutospacing="1" w:after="100" w:afterAutospacing="1"/>
    </w:pPr>
    <w:rPr>
      <w:color w:val="FFFFFF"/>
    </w:rPr>
  </w:style>
  <w:style w:type="paragraph" w:customStyle="1" w:styleId="autoellipsis-matched">
    <w:name w:val="autoellipsis-matched"/>
    <w:basedOn w:val="a3"/>
    <w:rsid w:val="00A078FE"/>
    <w:pPr>
      <w:spacing w:before="100" w:beforeAutospacing="1" w:after="100" w:afterAutospacing="1"/>
    </w:pPr>
    <w:rPr>
      <w:b/>
      <w:bCs/>
    </w:rPr>
  </w:style>
  <w:style w:type="paragraph" w:customStyle="1" w:styleId="mwembedplayer">
    <w:name w:val="mwembedplayer"/>
    <w:basedOn w:val="a3"/>
    <w:rsid w:val="00A078FE"/>
    <w:pPr>
      <w:spacing w:before="100" w:beforeAutospacing="1" w:after="100" w:afterAutospacing="1"/>
    </w:pPr>
  </w:style>
  <w:style w:type="paragraph" w:customStyle="1" w:styleId="loadingspinner">
    <w:name w:val="loadingspinner"/>
    <w:basedOn w:val="a3"/>
    <w:rsid w:val="00A078FE"/>
    <w:pPr>
      <w:spacing w:before="100" w:beforeAutospacing="1" w:after="100" w:afterAutospacing="1"/>
    </w:pPr>
  </w:style>
  <w:style w:type="paragraph" w:customStyle="1" w:styleId="mw-imported-resource">
    <w:name w:val="mw-imported-resource"/>
    <w:basedOn w:val="a3"/>
    <w:rsid w:val="00A078FE"/>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A078FE"/>
    <w:pPr>
      <w:spacing w:before="30" w:after="100" w:afterAutospacing="1"/>
      <w:ind w:left="45"/>
    </w:pPr>
  </w:style>
  <w:style w:type="paragraph" w:customStyle="1" w:styleId="mw-fullscreen-overlay">
    <w:name w:val="mw-fullscreen-overlay"/>
    <w:basedOn w:val="a3"/>
    <w:rsid w:val="00A078FE"/>
    <w:pPr>
      <w:shd w:val="clear" w:color="auto" w:fill="000000"/>
      <w:spacing w:before="100" w:beforeAutospacing="1" w:after="100" w:afterAutospacing="1"/>
    </w:pPr>
  </w:style>
  <w:style w:type="paragraph" w:customStyle="1" w:styleId="play-btn-large">
    <w:name w:val="play-btn-large"/>
    <w:basedOn w:val="a3"/>
    <w:rsid w:val="00A078FE"/>
    <w:pPr>
      <w:spacing w:before="100" w:beforeAutospacing="1" w:after="100" w:afterAutospacing="1"/>
    </w:pPr>
  </w:style>
  <w:style w:type="paragraph" w:customStyle="1" w:styleId="carouselcontainer">
    <w:name w:val="carouselcontainer"/>
    <w:basedOn w:val="a3"/>
    <w:rsid w:val="00A078FE"/>
    <w:pPr>
      <w:spacing w:before="100" w:beforeAutospacing="1" w:after="100" w:afterAutospacing="1"/>
    </w:pPr>
  </w:style>
  <w:style w:type="paragraph" w:customStyle="1" w:styleId="carouselvideotitle">
    <w:name w:val="carouselvideotitle"/>
    <w:basedOn w:val="a3"/>
    <w:rsid w:val="00A078FE"/>
    <w:pPr>
      <w:spacing w:before="100" w:beforeAutospacing="1" w:after="100" w:afterAutospacing="1"/>
    </w:pPr>
    <w:rPr>
      <w:b/>
      <w:bCs/>
      <w:color w:val="FFFFFF"/>
    </w:rPr>
  </w:style>
  <w:style w:type="paragraph" w:customStyle="1" w:styleId="carouselvideotitletext">
    <w:name w:val="carouselvideotitletext"/>
    <w:basedOn w:val="a3"/>
    <w:rsid w:val="00A078FE"/>
    <w:pPr>
      <w:spacing w:before="100" w:beforeAutospacing="1" w:after="100" w:afterAutospacing="1"/>
    </w:pPr>
  </w:style>
  <w:style w:type="paragraph" w:customStyle="1" w:styleId="carouseltitleduration">
    <w:name w:val="carouseltitleduration"/>
    <w:basedOn w:val="a3"/>
    <w:rsid w:val="00A078FE"/>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A078FE"/>
    <w:pPr>
      <w:spacing w:before="100" w:beforeAutospacing="1" w:after="100" w:afterAutospacing="1"/>
      <w:jc w:val="center"/>
    </w:pPr>
    <w:rPr>
      <w:color w:val="FFFFFF"/>
    </w:rPr>
  </w:style>
  <w:style w:type="paragraph" w:customStyle="1" w:styleId="carouselimgduration">
    <w:name w:val="carouselimgduration"/>
    <w:basedOn w:val="a3"/>
    <w:rsid w:val="00A078FE"/>
    <w:pPr>
      <w:spacing w:before="100" w:beforeAutospacing="1" w:after="100" w:afterAutospacing="1"/>
    </w:pPr>
    <w:rPr>
      <w:color w:val="FFFFFF"/>
    </w:rPr>
  </w:style>
  <w:style w:type="paragraph" w:customStyle="1" w:styleId="carouselprevbutton">
    <w:name w:val="carouselprevbutton"/>
    <w:basedOn w:val="a3"/>
    <w:rsid w:val="00A078FE"/>
    <w:pPr>
      <w:spacing w:before="100" w:beforeAutospacing="1" w:after="100" w:afterAutospacing="1"/>
    </w:pPr>
  </w:style>
  <w:style w:type="paragraph" w:customStyle="1" w:styleId="carouselnextbutton">
    <w:name w:val="carouselnextbutton"/>
    <w:basedOn w:val="a3"/>
    <w:rsid w:val="00A078FE"/>
    <w:pPr>
      <w:spacing w:before="100" w:beforeAutospacing="1" w:after="100" w:afterAutospacing="1"/>
    </w:pPr>
  </w:style>
  <w:style w:type="paragraph" w:customStyle="1" w:styleId="alert-container">
    <w:name w:val="alert-container"/>
    <w:basedOn w:val="a3"/>
    <w:rsid w:val="00A078FE"/>
    <w:pPr>
      <w:spacing w:before="100" w:beforeAutospacing="1" w:after="100" w:afterAutospacing="1"/>
    </w:pPr>
  </w:style>
  <w:style w:type="paragraph" w:customStyle="1" w:styleId="alert-title">
    <w:name w:val="alert-title"/>
    <w:basedOn w:val="a3"/>
    <w:rsid w:val="00A078FE"/>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A078FE"/>
    <w:pPr>
      <w:spacing w:before="100" w:beforeAutospacing="1" w:after="100" w:afterAutospacing="1"/>
      <w:jc w:val="center"/>
    </w:pPr>
    <w:rPr>
      <w:sz w:val="21"/>
      <w:szCs w:val="21"/>
    </w:rPr>
  </w:style>
  <w:style w:type="paragraph" w:customStyle="1" w:styleId="alert-buttons-container">
    <w:name w:val="alert-buttons-container"/>
    <w:basedOn w:val="a3"/>
    <w:rsid w:val="00A078FE"/>
    <w:pPr>
      <w:spacing w:before="100" w:beforeAutospacing="1" w:after="100" w:afterAutospacing="1"/>
      <w:jc w:val="center"/>
    </w:pPr>
  </w:style>
  <w:style w:type="paragraph" w:customStyle="1" w:styleId="alert-button">
    <w:name w:val="alert-button"/>
    <w:basedOn w:val="a3"/>
    <w:rsid w:val="00A078FE"/>
    <w:pPr>
      <w:shd w:val="clear" w:color="auto" w:fill="474747"/>
      <w:spacing w:before="100" w:beforeAutospacing="1" w:after="100" w:afterAutospacing="1"/>
    </w:pPr>
    <w:rPr>
      <w:color w:val="FFFFFF"/>
    </w:rPr>
  </w:style>
  <w:style w:type="paragraph" w:customStyle="1" w:styleId="mw-plusminus-pos">
    <w:name w:val="mw-plusminus-pos"/>
    <w:basedOn w:val="a3"/>
    <w:rsid w:val="00A078FE"/>
    <w:pPr>
      <w:spacing w:before="100" w:beforeAutospacing="1" w:after="100" w:afterAutospacing="1"/>
    </w:pPr>
    <w:rPr>
      <w:color w:val="00B000"/>
    </w:rPr>
  </w:style>
  <w:style w:type="paragraph" w:customStyle="1" w:styleId="mw-plusminus-neg">
    <w:name w:val="mw-plusminus-neg"/>
    <w:basedOn w:val="a3"/>
    <w:rsid w:val="00A078FE"/>
    <w:pPr>
      <w:spacing w:before="100" w:beforeAutospacing="1" w:after="100" w:afterAutospacing="1"/>
    </w:pPr>
    <w:rPr>
      <w:color w:val="FF2050"/>
    </w:rPr>
  </w:style>
  <w:style w:type="paragraph" w:customStyle="1" w:styleId="mw-plusminus-null">
    <w:name w:val="mw-plusminus-null"/>
    <w:basedOn w:val="a3"/>
    <w:rsid w:val="00A078FE"/>
    <w:pPr>
      <w:spacing w:before="100" w:beforeAutospacing="1" w:after="100" w:afterAutospacing="1"/>
    </w:pPr>
    <w:rPr>
      <w:color w:val="999999"/>
    </w:rPr>
  </w:style>
  <w:style w:type="paragraph" w:customStyle="1" w:styleId="mw-tag-markers">
    <w:name w:val="mw-tag-markers"/>
    <w:basedOn w:val="a3"/>
    <w:rsid w:val="00A078FE"/>
    <w:pPr>
      <w:spacing w:before="100" w:beforeAutospacing="1" w:after="100" w:afterAutospacing="1"/>
    </w:pPr>
    <w:rPr>
      <w:rFonts w:ascii="Arial" w:hAnsi="Arial" w:cs="Arial"/>
      <w:i/>
      <w:iCs/>
      <w:sz w:val="22"/>
      <w:szCs w:val="22"/>
    </w:rPr>
  </w:style>
  <w:style w:type="paragraph" w:customStyle="1" w:styleId="history-size">
    <w:name w:val="history-size"/>
    <w:basedOn w:val="a3"/>
    <w:rsid w:val="00A078FE"/>
    <w:pPr>
      <w:spacing w:before="100" w:beforeAutospacing="1" w:after="100" w:afterAutospacing="1"/>
    </w:pPr>
    <w:rPr>
      <w:sz w:val="19"/>
      <w:szCs w:val="19"/>
    </w:rPr>
  </w:style>
  <w:style w:type="paragraph" w:customStyle="1" w:styleId="mw-whatlinkshere-tools">
    <w:name w:val="mw-whatlinkshere-tools"/>
    <w:basedOn w:val="a3"/>
    <w:rsid w:val="00A078FE"/>
    <w:pPr>
      <w:spacing w:before="100" w:beforeAutospacing="1" w:after="100" w:afterAutospacing="1"/>
    </w:pPr>
    <w:rPr>
      <w:sz w:val="19"/>
      <w:szCs w:val="19"/>
    </w:rPr>
  </w:style>
  <w:style w:type="paragraph" w:customStyle="1" w:styleId="italique">
    <w:name w:val="italique"/>
    <w:basedOn w:val="a3"/>
    <w:rsid w:val="00A078FE"/>
    <w:pPr>
      <w:spacing w:before="100" w:beforeAutospacing="1" w:after="100" w:afterAutospacing="1"/>
    </w:pPr>
    <w:rPr>
      <w:i/>
      <w:iCs/>
    </w:rPr>
  </w:style>
  <w:style w:type="paragraph" w:customStyle="1" w:styleId="nowrap">
    <w:name w:val="nowrap"/>
    <w:basedOn w:val="a3"/>
    <w:rsid w:val="00A078FE"/>
    <w:pPr>
      <w:spacing w:before="100" w:beforeAutospacing="1" w:after="100" w:afterAutospacing="1"/>
    </w:pPr>
  </w:style>
  <w:style w:type="paragraph" w:customStyle="1" w:styleId="rcoptions">
    <w:name w:val="rcoptions"/>
    <w:basedOn w:val="a3"/>
    <w:rsid w:val="00A078FE"/>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A078FE"/>
    <w:pPr>
      <w:spacing w:before="100" w:beforeAutospacing="1" w:after="100" w:afterAutospacing="1"/>
    </w:pPr>
    <w:rPr>
      <w:vanish/>
    </w:rPr>
  </w:style>
  <w:style w:type="paragraph" w:customStyle="1" w:styleId="fieldsetlike">
    <w:name w:val="fieldsetlike"/>
    <w:basedOn w:val="a3"/>
    <w:rsid w:val="00A078FE"/>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A078FE"/>
    <w:pPr>
      <w:pBdr>
        <w:bottom w:val="single" w:sz="6" w:space="6" w:color="AAAAAA"/>
      </w:pBdr>
      <w:shd w:val="clear" w:color="auto" w:fill="FFFFFF"/>
      <w:spacing w:after="120"/>
    </w:pPr>
    <w:rPr>
      <w:i/>
      <w:iCs/>
    </w:rPr>
  </w:style>
  <w:style w:type="paragraph" w:customStyle="1" w:styleId="indicateur-langue">
    <w:name w:val="indicateur-langue"/>
    <w:basedOn w:val="a3"/>
    <w:rsid w:val="00A078FE"/>
    <w:pPr>
      <w:spacing w:before="100" w:beforeAutospacing="1" w:after="100" w:afterAutospacing="1"/>
    </w:pPr>
    <w:rPr>
      <w:rFonts w:ascii="Courier New" w:hAnsi="Courier New" w:cs="Courier New"/>
      <w:b/>
      <w:bCs/>
    </w:rPr>
  </w:style>
  <w:style w:type="paragraph" w:customStyle="1" w:styleId="romain">
    <w:name w:val="romain"/>
    <w:basedOn w:val="a3"/>
    <w:rsid w:val="00A078FE"/>
    <w:pPr>
      <w:spacing w:before="100" w:beforeAutospacing="1" w:after="100" w:afterAutospacing="1"/>
    </w:pPr>
    <w:rPr>
      <w:smallCaps/>
    </w:rPr>
  </w:style>
  <w:style w:type="paragraph" w:customStyle="1" w:styleId="reference">
    <w:name w:val="reference"/>
    <w:basedOn w:val="a3"/>
    <w:rsid w:val="00A078FE"/>
    <w:pPr>
      <w:spacing w:before="100" w:beforeAutospacing="1" w:after="100" w:afterAutospacing="1"/>
    </w:pPr>
    <w:rPr>
      <w:sz w:val="19"/>
      <w:szCs w:val="19"/>
    </w:rPr>
  </w:style>
  <w:style w:type="paragraph" w:customStyle="1" w:styleId="exposant">
    <w:name w:val="exposant"/>
    <w:basedOn w:val="a3"/>
    <w:rsid w:val="00A078FE"/>
    <w:pPr>
      <w:spacing w:before="100" w:beforeAutospacing="1" w:after="100" w:afterAutospacing="1"/>
    </w:pPr>
    <w:rPr>
      <w:sz w:val="19"/>
      <w:szCs w:val="19"/>
    </w:rPr>
  </w:style>
  <w:style w:type="paragraph" w:customStyle="1" w:styleId="mw-magiclink-isbn">
    <w:name w:val="mw-magiclink-isbn"/>
    <w:basedOn w:val="a3"/>
    <w:rsid w:val="00A078FE"/>
    <w:pPr>
      <w:spacing w:before="100" w:beforeAutospacing="1" w:after="100" w:afterAutospacing="1"/>
    </w:pPr>
  </w:style>
  <w:style w:type="paragraph" w:customStyle="1" w:styleId="biblist">
    <w:name w:val="biblist"/>
    <w:basedOn w:val="a3"/>
    <w:rsid w:val="00A078FE"/>
    <w:pPr>
      <w:spacing w:before="100" w:beforeAutospacing="1" w:after="100" w:afterAutospacing="1"/>
    </w:pPr>
  </w:style>
  <w:style w:type="paragraph" w:customStyle="1" w:styleId="wikinorme">
    <w:name w:val="wikinorme"/>
    <w:basedOn w:val="a3"/>
    <w:rsid w:val="00A078FE"/>
    <w:pPr>
      <w:spacing w:before="100" w:beforeAutospacing="1" w:after="100" w:afterAutospacing="1"/>
    </w:pPr>
    <w:rPr>
      <w:vanish/>
    </w:rPr>
  </w:style>
  <w:style w:type="paragraph" w:customStyle="1" w:styleId="bibtex">
    <w:name w:val="bibtex"/>
    <w:basedOn w:val="a3"/>
    <w:rsid w:val="00A078FE"/>
    <w:pPr>
      <w:spacing w:before="100" w:beforeAutospacing="1" w:after="100" w:afterAutospacing="1"/>
    </w:pPr>
    <w:rPr>
      <w:vanish/>
    </w:rPr>
  </w:style>
  <w:style w:type="paragraph" w:customStyle="1" w:styleId="isbd">
    <w:name w:val="isbd"/>
    <w:basedOn w:val="a3"/>
    <w:rsid w:val="00A078FE"/>
    <w:pPr>
      <w:spacing w:before="100" w:beforeAutospacing="1" w:after="100" w:afterAutospacing="1"/>
    </w:pPr>
    <w:rPr>
      <w:vanish/>
    </w:rPr>
  </w:style>
  <w:style w:type="paragraph" w:customStyle="1" w:styleId="iso690">
    <w:name w:val="iso690"/>
    <w:basedOn w:val="a3"/>
    <w:rsid w:val="00A078FE"/>
    <w:pPr>
      <w:spacing w:before="100" w:beforeAutospacing="1" w:after="100" w:afterAutospacing="1"/>
    </w:pPr>
    <w:rPr>
      <w:vanish/>
    </w:rPr>
  </w:style>
  <w:style w:type="paragraph" w:customStyle="1" w:styleId="specialbib">
    <w:name w:val="specialbib"/>
    <w:basedOn w:val="a3"/>
    <w:rsid w:val="00A078FE"/>
    <w:pPr>
      <w:spacing w:before="100" w:beforeAutospacing="1" w:after="100" w:afterAutospacing="1"/>
    </w:pPr>
    <w:rPr>
      <w:vanish/>
    </w:rPr>
  </w:style>
  <w:style w:type="paragraph" w:customStyle="1" w:styleId="citevirgule">
    <w:name w:val="cite_virgule"/>
    <w:basedOn w:val="a3"/>
    <w:rsid w:val="00A078FE"/>
    <w:pPr>
      <w:spacing w:before="100" w:beforeAutospacing="1" w:after="100" w:afterAutospacing="1"/>
    </w:pPr>
  </w:style>
  <w:style w:type="paragraph" w:customStyle="1" w:styleId="boite-sans-fond">
    <w:name w:val="boite-sans-fond"/>
    <w:basedOn w:val="a3"/>
    <w:rsid w:val="00A078FE"/>
    <w:pPr>
      <w:spacing w:before="100" w:beforeAutospacing="1" w:after="100" w:afterAutospacing="1"/>
    </w:pPr>
  </w:style>
  <w:style w:type="paragraph" w:customStyle="1" w:styleId="boite-grise">
    <w:name w:val="boite-grise"/>
    <w:basedOn w:val="a3"/>
    <w:rsid w:val="00A078FE"/>
    <w:pPr>
      <w:shd w:val="clear" w:color="auto" w:fill="F9F9F9"/>
      <w:spacing w:before="100" w:beforeAutospacing="1" w:after="100" w:afterAutospacing="1"/>
    </w:pPr>
  </w:style>
  <w:style w:type="paragraph" w:customStyle="1" w:styleId="bandeau-niveau-grave">
    <w:name w:val="bandeau-niveau-grave"/>
    <w:basedOn w:val="a3"/>
    <w:rsid w:val="00A078FE"/>
    <w:pPr>
      <w:shd w:val="clear" w:color="auto" w:fill="FFCCCC"/>
      <w:spacing w:before="100" w:beforeAutospacing="1" w:after="100" w:afterAutospacing="1"/>
    </w:pPr>
  </w:style>
  <w:style w:type="paragraph" w:customStyle="1" w:styleId="bandeau-niveau-modere">
    <w:name w:val="bandeau-niveau-modere"/>
    <w:basedOn w:val="a3"/>
    <w:rsid w:val="00A078FE"/>
    <w:pPr>
      <w:shd w:val="clear" w:color="auto" w:fill="FFEEDD"/>
      <w:spacing w:before="100" w:beforeAutospacing="1" w:after="100" w:afterAutospacing="1"/>
    </w:pPr>
  </w:style>
  <w:style w:type="paragraph" w:customStyle="1" w:styleId="bandeau-niveau-ebauche">
    <w:name w:val="bandeau-niveau-ebauche"/>
    <w:basedOn w:val="a3"/>
    <w:rsid w:val="00A078FE"/>
    <w:pPr>
      <w:shd w:val="clear" w:color="auto" w:fill="FBFBFB"/>
      <w:spacing w:before="100" w:beforeAutospacing="1" w:after="100" w:afterAutospacing="1"/>
    </w:pPr>
  </w:style>
  <w:style w:type="paragraph" w:customStyle="1" w:styleId="bandeau-niveau-information">
    <w:name w:val="bandeau-niveau-information"/>
    <w:basedOn w:val="a3"/>
    <w:rsid w:val="00A078FE"/>
    <w:pPr>
      <w:shd w:val="clear" w:color="auto" w:fill="FBFBFB"/>
      <w:spacing w:before="100" w:beforeAutospacing="1" w:after="100" w:afterAutospacing="1"/>
    </w:pPr>
  </w:style>
  <w:style w:type="paragraph" w:customStyle="1" w:styleId="bandeau">
    <w:name w:val="bandeau"/>
    <w:basedOn w:val="a3"/>
    <w:rsid w:val="00A078FE"/>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A078FE"/>
    <w:pPr>
      <w:spacing w:before="100" w:beforeAutospacing="1" w:after="100" w:afterAutospacing="1"/>
      <w:jc w:val="center"/>
    </w:pPr>
  </w:style>
  <w:style w:type="paragraph" w:customStyle="1" w:styleId="bandeau-titre">
    <w:name w:val="bandeau-titre"/>
    <w:basedOn w:val="a3"/>
    <w:rsid w:val="00A078FE"/>
    <w:pPr>
      <w:spacing w:before="100" w:beforeAutospacing="1" w:after="120" w:line="336" w:lineRule="atLeast"/>
    </w:pPr>
  </w:style>
  <w:style w:type="paragraph" w:customStyle="1" w:styleId="bandeau-texte">
    <w:name w:val="bandeau-texte"/>
    <w:basedOn w:val="a3"/>
    <w:rsid w:val="00A078FE"/>
    <w:pPr>
      <w:spacing w:before="100" w:beforeAutospacing="1" w:after="100" w:afterAutospacing="1" w:line="288" w:lineRule="atLeast"/>
    </w:pPr>
    <w:rPr>
      <w:sz w:val="22"/>
      <w:szCs w:val="22"/>
    </w:rPr>
  </w:style>
  <w:style w:type="paragraph" w:customStyle="1" w:styleId="indentation">
    <w:name w:val="indentation"/>
    <w:basedOn w:val="a3"/>
    <w:rsid w:val="00A078FE"/>
    <w:pPr>
      <w:spacing w:before="100" w:beforeAutospacing="1" w:after="100" w:afterAutospacing="1" w:line="360" w:lineRule="atLeast"/>
      <w:ind w:firstLine="345"/>
    </w:pPr>
  </w:style>
  <w:style w:type="paragraph" w:customStyle="1" w:styleId="loupe">
    <w:name w:val="loupe"/>
    <w:basedOn w:val="a3"/>
    <w:rsid w:val="00A078FE"/>
    <w:pPr>
      <w:spacing w:before="100" w:beforeAutospacing="1" w:after="100" w:afterAutospacing="1" w:line="360" w:lineRule="atLeast"/>
      <w:ind w:firstLine="345"/>
    </w:pPr>
  </w:style>
  <w:style w:type="paragraph" w:customStyle="1" w:styleId="general">
    <w:name w:val="general"/>
    <w:basedOn w:val="a3"/>
    <w:rsid w:val="00A078FE"/>
    <w:pPr>
      <w:spacing w:before="100" w:beforeAutospacing="1" w:after="100" w:afterAutospacing="1" w:line="360" w:lineRule="atLeast"/>
      <w:ind w:firstLine="345"/>
    </w:pPr>
  </w:style>
  <w:style w:type="paragraph" w:customStyle="1" w:styleId="accessibilite">
    <w:name w:val="accessibilite"/>
    <w:basedOn w:val="a3"/>
    <w:rsid w:val="00A078FE"/>
    <w:pPr>
      <w:spacing w:before="100" w:beforeAutospacing="1" w:after="100" w:afterAutospacing="1" w:line="360" w:lineRule="atLeast"/>
      <w:ind w:firstLine="345"/>
    </w:pPr>
  </w:style>
  <w:style w:type="paragraph" w:customStyle="1" w:styleId="etoile-or">
    <w:name w:val="etoile-or"/>
    <w:basedOn w:val="a3"/>
    <w:rsid w:val="00A078FE"/>
    <w:pPr>
      <w:spacing w:before="100" w:beforeAutospacing="1" w:after="100" w:afterAutospacing="1" w:line="360" w:lineRule="atLeast"/>
      <w:ind w:firstLine="345"/>
    </w:pPr>
  </w:style>
  <w:style w:type="paragraph" w:customStyle="1" w:styleId="etoile-argent">
    <w:name w:val="etoile-argent"/>
    <w:basedOn w:val="a3"/>
    <w:rsid w:val="00A078FE"/>
    <w:pPr>
      <w:spacing w:before="100" w:beforeAutospacing="1" w:after="100" w:afterAutospacing="1" w:line="360" w:lineRule="atLeast"/>
      <w:ind w:firstLine="345"/>
    </w:pPr>
  </w:style>
  <w:style w:type="paragraph" w:customStyle="1" w:styleId="categorie">
    <w:name w:val="categorie"/>
    <w:basedOn w:val="a3"/>
    <w:rsid w:val="00A078FE"/>
    <w:pPr>
      <w:spacing w:before="100" w:beforeAutospacing="1" w:after="100" w:afterAutospacing="1" w:line="360" w:lineRule="atLeast"/>
      <w:ind w:firstLine="345"/>
    </w:pPr>
  </w:style>
  <w:style w:type="paragraph" w:customStyle="1" w:styleId="recyclage">
    <w:name w:val="recyclage"/>
    <w:basedOn w:val="a3"/>
    <w:rsid w:val="00A078FE"/>
    <w:pPr>
      <w:spacing w:before="100" w:beforeAutospacing="1" w:after="100" w:afterAutospacing="1" w:line="360" w:lineRule="atLeast"/>
      <w:ind w:firstLine="345"/>
    </w:pPr>
  </w:style>
  <w:style w:type="paragraph" w:customStyle="1" w:styleId="archives">
    <w:name w:val="archives"/>
    <w:basedOn w:val="a3"/>
    <w:rsid w:val="00A078FE"/>
    <w:pPr>
      <w:spacing w:before="100" w:beforeAutospacing="1" w:after="100" w:afterAutospacing="1" w:line="360" w:lineRule="atLeast"/>
      <w:ind w:firstLine="345"/>
    </w:pPr>
  </w:style>
  <w:style w:type="paragraph" w:customStyle="1" w:styleId="conflit-edition">
    <w:name w:val="conflit-edition"/>
    <w:basedOn w:val="a3"/>
    <w:rsid w:val="00A078FE"/>
    <w:pPr>
      <w:spacing w:before="100" w:beforeAutospacing="1" w:after="100" w:afterAutospacing="1" w:line="360" w:lineRule="atLeast"/>
      <w:ind w:firstLine="345"/>
    </w:pPr>
  </w:style>
  <w:style w:type="paragraph" w:customStyle="1" w:styleId="sons">
    <w:name w:val="sons"/>
    <w:basedOn w:val="a3"/>
    <w:rsid w:val="00A078FE"/>
    <w:pPr>
      <w:spacing w:before="100" w:beforeAutospacing="1" w:after="100" w:afterAutospacing="1" w:line="360" w:lineRule="atLeast"/>
      <w:ind w:firstLine="345"/>
    </w:pPr>
  </w:style>
  <w:style w:type="paragraph" w:customStyle="1" w:styleId="videos">
    <w:name w:val="videos"/>
    <w:basedOn w:val="a3"/>
    <w:rsid w:val="00A078FE"/>
    <w:pPr>
      <w:spacing w:before="100" w:beforeAutospacing="1" w:after="100" w:afterAutospacing="1" w:line="360" w:lineRule="atLeast"/>
      <w:ind w:firstLine="345"/>
    </w:pPr>
  </w:style>
  <w:style w:type="paragraph" w:customStyle="1" w:styleId="incomplet">
    <w:name w:val="incomplet"/>
    <w:basedOn w:val="a3"/>
    <w:rsid w:val="00A078FE"/>
    <w:pPr>
      <w:spacing w:before="100" w:beforeAutospacing="1" w:after="100" w:afterAutospacing="1" w:line="360" w:lineRule="atLeast"/>
      <w:ind w:firstLine="345"/>
    </w:pPr>
  </w:style>
  <w:style w:type="paragraph" w:customStyle="1" w:styleId="sources">
    <w:name w:val="sources"/>
    <w:basedOn w:val="a3"/>
    <w:rsid w:val="00A078FE"/>
    <w:pPr>
      <w:spacing w:before="100" w:beforeAutospacing="1" w:after="100" w:afterAutospacing="1" w:line="360" w:lineRule="atLeast"/>
      <w:ind w:firstLine="345"/>
    </w:pPr>
  </w:style>
  <w:style w:type="paragraph" w:customStyle="1" w:styleId="important">
    <w:name w:val="important"/>
    <w:basedOn w:val="a3"/>
    <w:rsid w:val="00A078FE"/>
    <w:pPr>
      <w:spacing w:before="100" w:beforeAutospacing="1" w:after="100" w:afterAutospacing="1" w:line="360" w:lineRule="atLeast"/>
      <w:ind w:firstLine="345"/>
    </w:pPr>
  </w:style>
  <w:style w:type="paragraph" w:customStyle="1" w:styleId="en-travaux">
    <w:name w:val="en-travaux"/>
    <w:basedOn w:val="a3"/>
    <w:rsid w:val="00A078FE"/>
    <w:pPr>
      <w:spacing w:before="100" w:beforeAutospacing="1" w:after="100" w:afterAutospacing="1" w:line="360" w:lineRule="atLeast"/>
      <w:ind w:firstLine="345"/>
    </w:pPr>
  </w:style>
  <w:style w:type="paragraph" w:customStyle="1" w:styleId="incubator">
    <w:name w:val="incubator"/>
    <w:basedOn w:val="a3"/>
    <w:rsid w:val="00A078FE"/>
    <w:pPr>
      <w:spacing w:before="100" w:beforeAutospacing="1" w:after="100" w:afterAutospacing="1" w:line="360" w:lineRule="atLeast"/>
      <w:ind w:firstLine="345"/>
    </w:pPr>
  </w:style>
  <w:style w:type="paragraph" w:customStyle="1" w:styleId="extension">
    <w:name w:val="extension"/>
    <w:basedOn w:val="a3"/>
    <w:rsid w:val="00A078FE"/>
    <w:pPr>
      <w:spacing w:before="100" w:beforeAutospacing="1" w:after="100" w:afterAutospacing="1" w:line="360" w:lineRule="atLeast"/>
      <w:ind w:firstLine="345"/>
    </w:pPr>
  </w:style>
  <w:style w:type="paragraph" w:customStyle="1" w:styleId="wikispecies">
    <w:name w:val="wikispecies"/>
    <w:basedOn w:val="a3"/>
    <w:rsid w:val="00A078FE"/>
    <w:pPr>
      <w:spacing w:before="100" w:beforeAutospacing="1" w:after="100" w:afterAutospacing="1" w:line="360" w:lineRule="atLeast"/>
      <w:ind w:firstLine="345"/>
    </w:pPr>
  </w:style>
  <w:style w:type="paragraph" w:customStyle="1" w:styleId="metawiki">
    <w:name w:val="metawiki"/>
    <w:basedOn w:val="a3"/>
    <w:rsid w:val="00A078FE"/>
    <w:pPr>
      <w:spacing w:before="100" w:beforeAutospacing="1" w:after="100" w:afterAutospacing="1" w:line="360" w:lineRule="atLeast"/>
      <w:ind w:firstLine="345"/>
    </w:pPr>
  </w:style>
  <w:style w:type="paragraph" w:customStyle="1" w:styleId="wikiversity">
    <w:name w:val="wikiversity"/>
    <w:basedOn w:val="a3"/>
    <w:rsid w:val="00A078FE"/>
    <w:pPr>
      <w:spacing w:before="100" w:beforeAutospacing="1" w:after="100" w:afterAutospacing="1" w:line="360" w:lineRule="atLeast"/>
      <w:ind w:firstLine="345"/>
    </w:pPr>
  </w:style>
  <w:style w:type="paragraph" w:customStyle="1" w:styleId="wikipedia">
    <w:name w:val="wikipedia"/>
    <w:basedOn w:val="a3"/>
    <w:rsid w:val="00A078FE"/>
    <w:pPr>
      <w:spacing w:before="100" w:beforeAutospacing="1" w:after="100" w:afterAutospacing="1" w:line="360" w:lineRule="atLeast"/>
      <w:ind w:firstLine="345"/>
    </w:pPr>
  </w:style>
  <w:style w:type="paragraph" w:customStyle="1" w:styleId="wikibooks">
    <w:name w:val="wikibooks"/>
    <w:basedOn w:val="a3"/>
    <w:rsid w:val="00A078FE"/>
    <w:pPr>
      <w:spacing w:before="100" w:beforeAutospacing="1" w:after="100" w:afterAutospacing="1" w:line="360" w:lineRule="atLeast"/>
      <w:ind w:firstLine="345"/>
    </w:pPr>
  </w:style>
  <w:style w:type="paragraph" w:customStyle="1" w:styleId="wikinews">
    <w:name w:val="wikinews"/>
    <w:basedOn w:val="a3"/>
    <w:rsid w:val="00A078FE"/>
    <w:pPr>
      <w:spacing w:before="100" w:beforeAutospacing="1" w:after="100" w:afterAutospacing="1" w:line="360" w:lineRule="atLeast"/>
      <w:ind w:firstLine="345"/>
    </w:pPr>
  </w:style>
  <w:style w:type="paragraph" w:customStyle="1" w:styleId="wikiquote">
    <w:name w:val="wikiquote"/>
    <w:basedOn w:val="a3"/>
    <w:rsid w:val="00A078FE"/>
    <w:pPr>
      <w:spacing w:before="100" w:beforeAutospacing="1" w:after="100" w:afterAutospacing="1" w:line="360" w:lineRule="atLeast"/>
      <w:ind w:firstLine="345"/>
    </w:pPr>
  </w:style>
  <w:style w:type="paragraph" w:customStyle="1" w:styleId="wikisource">
    <w:name w:val="wikisource"/>
    <w:basedOn w:val="a3"/>
    <w:rsid w:val="00A078FE"/>
    <w:pPr>
      <w:spacing w:before="100" w:beforeAutospacing="1" w:after="100" w:afterAutospacing="1" w:line="360" w:lineRule="atLeast"/>
      <w:ind w:firstLine="345"/>
    </w:pPr>
  </w:style>
  <w:style w:type="paragraph" w:customStyle="1" w:styleId="commons">
    <w:name w:val="commons"/>
    <w:basedOn w:val="a3"/>
    <w:rsid w:val="00A078FE"/>
    <w:pPr>
      <w:spacing w:before="100" w:beforeAutospacing="1" w:after="100" w:afterAutospacing="1" w:line="360" w:lineRule="atLeast"/>
      <w:ind w:firstLine="345"/>
    </w:pPr>
  </w:style>
  <w:style w:type="paragraph" w:customStyle="1" w:styleId="wikimedia">
    <w:name w:val="wikimedia"/>
    <w:basedOn w:val="a3"/>
    <w:rsid w:val="00A078FE"/>
    <w:pPr>
      <w:spacing w:before="100" w:beforeAutospacing="1" w:after="100" w:afterAutospacing="1" w:line="360" w:lineRule="atLeast"/>
      <w:ind w:firstLine="345"/>
    </w:pPr>
  </w:style>
  <w:style w:type="paragraph" w:customStyle="1" w:styleId="wiktionary">
    <w:name w:val="wiktionary"/>
    <w:basedOn w:val="a3"/>
    <w:rsid w:val="00A078FE"/>
    <w:pPr>
      <w:spacing w:before="100" w:beforeAutospacing="1" w:after="100" w:afterAutospacing="1" w:line="360" w:lineRule="atLeast"/>
      <w:ind w:firstLine="345"/>
    </w:pPr>
  </w:style>
  <w:style w:type="paragraph" w:customStyle="1" w:styleId="wikidata">
    <w:name w:val="wikidata"/>
    <w:basedOn w:val="a3"/>
    <w:rsid w:val="00A078FE"/>
    <w:pPr>
      <w:spacing w:before="100" w:beforeAutospacing="1" w:after="100" w:afterAutospacing="1" w:line="360" w:lineRule="atLeast"/>
      <w:ind w:firstLine="345"/>
    </w:pPr>
  </w:style>
  <w:style w:type="paragraph" w:customStyle="1" w:styleId="wikivoyage">
    <w:name w:val="wikivoyage"/>
    <w:basedOn w:val="a3"/>
    <w:rsid w:val="00A078FE"/>
    <w:pPr>
      <w:spacing w:before="100" w:beforeAutospacing="1" w:after="100" w:afterAutospacing="1" w:line="360" w:lineRule="atLeast"/>
      <w:ind w:firstLine="345"/>
    </w:pPr>
  </w:style>
  <w:style w:type="paragraph" w:customStyle="1" w:styleId="grosse-icone">
    <w:name w:val="grosse-icone"/>
    <w:basedOn w:val="a3"/>
    <w:rsid w:val="00A078FE"/>
    <w:pPr>
      <w:spacing w:before="100" w:beforeAutospacing="1" w:after="100" w:afterAutospacing="1"/>
    </w:pPr>
  </w:style>
  <w:style w:type="paragraph" w:customStyle="1" w:styleId="alerte">
    <w:name w:val="alerte"/>
    <w:basedOn w:val="a3"/>
    <w:rsid w:val="00A078FE"/>
    <w:pPr>
      <w:shd w:val="clear" w:color="auto" w:fill="FFFFDD"/>
      <w:spacing w:before="100" w:beforeAutospacing="1" w:after="96"/>
    </w:pPr>
    <w:rPr>
      <w:i/>
      <w:iCs/>
    </w:rPr>
  </w:style>
  <w:style w:type="paragraph" w:customStyle="1" w:styleId="grave">
    <w:name w:val="grave"/>
    <w:basedOn w:val="a3"/>
    <w:rsid w:val="00A078FE"/>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A078FE"/>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A078FE"/>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A078FE"/>
    <w:pPr>
      <w:spacing w:before="100" w:beforeAutospacing="1" w:after="100" w:afterAutospacing="1"/>
      <w:ind w:left="360" w:right="360"/>
    </w:pPr>
  </w:style>
  <w:style w:type="paragraph" w:customStyle="1" w:styleId="bandeau-portail-icone">
    <w:name w:val="bandeau-portail-icone"/>
    <w:basedOn w:val="a3"/>
    <w:rsid w:val="00A078FE"/>
    <w:pPr>
      <w:spacing w:before="100" w:beforeAutospacing="1" w:after="100" w:afterAutospacing="1"/>
      <w:ind w:right="120"/>
    </w:pPr>
  </w:style>
  <w:style w:type="paragraph" w:customStyle="1" w:styleId="bandeau-portail-texte">
    <w:name w:val="bandeau-portail-texte"/>
    <w:basedOn w:val="a3"/>
    <w:rsid w:val="00A078FE"/>
    <w:pPr>
      <w:spacing w:before="100" w:beforeAutospacing="1" w:after="100" w:afterAutospacing="1"/>
    </w:pPr>
    <w:rPr>
      <w:b/>
      <w:bCs/>
    </w:rPr>
  </w:style>
  <w:style w:type="paragraph" w:customStyle="1" w:styleId="exemple">
    <w:name w:val="exemple"/>
    <w:basedOn w:val="a3"/>
    <w:rsid w:val="00A078FE"/>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A078FE"/>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A078FE"/>
    <w:pPr>
      <w:shd w:val="clear" w:color="auto" w:fill="A0A0FF"/>
    </w:pPr>
  </w:style>
  <w:style w:type="paragraph" w:customStyle="1" w:styleId="avancetexte">
    <w:name w:val="avance_texte"/>
    <w:basedOn w:val="a3"/>
    <w:rsid w:val="00A078FE"/>
    <w:pPr>
      <w:spacing w:line="240" w:lineRule="atLeast"/>
      <w:jc w:val="center"/>
    </w:pPr>
    <w:rPr>
      <w:sz w:val="21"/>
      <w:szCs w:val="21"/>
    </w:rPr>
  </w:style>
  <w:style w:type="paragraph" w:customStyle="1" w:styleId="mw-lag-warn-normal">
    <w:name w:val="mw-lag-warn-normal"/>
    <w:basedOn w:val="a3"/>
    <w:rsid w:val="00A078FE"/>
    <w:pPr>
      <w:spacing w:before="100" w:beforeAutospacing="1" w:after="100" w:afterAutospacing="1"/>
    </w:pPr>
    <w:rPr>
      <w:vanish/>
    </w:rPr>
  </w:style>
  <w:style w:type="paragraph" w:customStyle="1" w:styleId="mw-alerte">
    <w:name w:val="mw-alerte"/>
    <w:basedOn w:val="a3"/>
    <w:rsid w:val="00A078F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A078F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A078FE"/>
    <w:pPr>
      <w:spacing w:before="100" w:beforeAutospacing="1" w:after="100" w:afterAutospacing="1"/>
    </w:pPr>
    <w:rPr>
      <w:sz w:val="22"/>
      <w:szCs w:val="22"/>
    </w:rPr>
  </w:style>
  <w:style w:type="paragraph" w:customStyle="1" w:styleId="navtoggle">
    <w:name w:val="navtoggle"/>
    <w:basedOn w:val="a3"/>
    <w:rsid w:val="00A078FE"/>
    <w:pPr>
      <w:spacing w:before="100" w:beforeAutospacing="1" w:after="100" w:afterAutospacing="1"/>
    </w:pPr>
    <w:rPr>
      <w:sz w:val="22"/>
      <w:szCs w:val="22"/>
    </w:rPr>
  </w:style>
  <w:style w:type="paragraph" w:customStyle="1" w:styleId="alternance">
    <w:name w:val="alternance"/>
    <w:basedOn w:val="a3"/>
    <w:rsid w:val="00A078FE"/>
    <w:pPr>
      <w:spacing w:before="100" w:beforeAutospacing="1" w:after="100" w:afterAutospacing="1"/>
    </w:pPr>
  </w:style>
  <w:style w:type="paragraph" w:customStyle="1" w:styleId="alternance2">
    <w:name w:val="alternance2"/>
    <w:basedOn w:val="a3"/>
    <w:rsid w:val="00A078FE"/>
    <w:pPr>
      <w:spacing w:before="100" w:beforeAutospacing="1" w:after="100" w:afterAutospacing="1"/>
    </w:pPr>
  </w:style>
  <w:style w:type="paragraph" w:customStyle="1" w:styleId="infobox">
    <w:name w:val="infobox"/>
    <w:basedOn w:val="a3"/>
    <w:rsid w:val="00A078FE"/>
    <w:pPr>
      <w:shd w:val="clear" w:color="auto" w:fill="EEEEEE"/>
      <w:spacing w:after="120"/>
      <w:ind w:left="240"/>
    </w:pPr>
    <w:rPr>
      <w:color w:val="000000"/>
      <w:sz w:val="23"/>
      <w:szCs w:val="23"/>
    </w:rPr>
  </w:style>
  <w:style w:type="paragraph" w:customStyle="1" w:styleId="globegris">
    <w:name w:val="globegris"/>
    <w:basedOn w:val="a3"/>
    <w:rsid w:val="00A078FE"/>
    <w:pPr>
      <w:spacing w:before="100" w:beforeAutospacing="1" w:after="100" w:afterAutospacing="1"/>
    </w:pPr>
  </w:style>
  <w:style w:type="paragraph" w:customStyle="1" w:styleId="assistant">
    <w:name w:val="assistant"/>
    <w:basedOn w:val="a3"/>
    <w:rsid w:val="00A078FE"/>
    <w:pPr>
      <w:spacing w:before="100" w:beforeAutospacing="1" w:after="100" w:afterAutospacing="1"/>
    </w:pPr>
  </w:style>
  <w:style w:type="paragraph" w:customStyle="1" w:styleId="headergris">
    <w:name w:val="headergris"/>
    <w:basedOn w:val="a3"/>
    <w:rsid w:val="00A078FE"/>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A078F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A078FE"/>
    <w:pPr>
      <w:spacing w:before="100" w:beforeAutospacing="1" w:after="100" w:afterAutospacing="1"/>
      <w:ind w:right="120"/>
      <w:jc w:val="right"/>
    </w:pPr>
    <w:rPr>
      <w:sz w:val="15"/>
      <w:szCs w:val="15"/>
    </w:rPr>
  </w:style>
  <w:style w:type="paragraph" w:customStyle="1" w:styleId="geo-default">
    <w:name w:val="geo-default"/>
    <w:basedOn w:val="a3"/>
    <w:rsid w:val="00A078FE"/>
    <w:pPr>
      <w:spacing w:before="100" w:beforeAutospacing="1" w:after="100" w:afterAutospacing="1"/>
    </w:pPr>
  </w:style>
  <w:style w:type="paragraph" w:customStyle="1" w:styleId="geo-nondefault">
    <w:name w:val="geo-nondefault"/>
    <w:basedOn w:val="a3"/>
    <w:rsid w:val="00A078FE"/>
    <w:pPr>
      <w:spacing w:before="100" w:beforeAutospacing="1" w:after="100" w:afterAutospacing="1"/>
    </w:pPr>
    <w:rPr>
      <w:vanish/>
    </w:rPr>
  </w:style>
  <w:style w:type="paragraph" w:customStyle="1" w:styleId="geo-dms">
    <w:name w:val="geo-dms"/>
    <w:basedOn w:val="a3"/>
    <w:rsid w:val="00A078FE"/>
    <w:pPr>
      <w:spacing w:before="100" w:beforeAutospacing="1" w:after="100" w:afterAutospacing="1"/>
    </w:pPr>
  </w:style>
  <w:style w:type="paragraph" w:customStyle="1" w:styleId="geo-dec">
    <w:name w:val="geo-dec"/>
    <w:basedOn w:val="a3"/>
    <w:rsid w:val="00A078FE"/>
    <w:pPr>
      <w:spacing w:before="100" w:beforeAutospacing="1" w:after="100" w:afterAutospacing="1"/>
    </w:pPr>
  </w:style>
  <w:style w:type="paragraph" w:customStyle="1" w:styleId="geo-multi-punct">
    <w:name w:val="geo-multi-punct"/>
    <w:basedOn w:val="a3"/>
    <w:rsid w:val="00A078FE"/>
    <w:pPr>
      <w:spacing w:before="100" w:beforeAutospacing="1" w:after="100" w:afterAutospacing="1"/>
    </w:pPr>
    <w:rPr>
      <w:vanish/>
    </w:rPr>
  </w:style>
  <w:style w:type="paragraph" w:customStyle="1" w:styleId="infoboxv2">
    <w:name w:val="infobox_v2"/>
    <w:basedOn w:val="a3"/>
    <w:rsid w:val="00A078FE"/>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A078FE"/>
    <w:pPr>
      <w:spacing w:before="100" w:beforeAutospacing="1" w:after="100" w:afterAutospacing="1"/>
    </w:pPr>
  </w:style>
  <w:style w:type="paragraph" w:customStyle="1" w:styleId="degrade">
    <w:name w:val="degrade"/>
    <w:basedOn w:val="a3"/>
    <w:rsid w:val="00A078FE"/>
    <w:pPr>
      <w:spacing w:before="100" w:beforeAutospacing="1" w:after="100" w:afterAutospacing="1"/>
    </w:pPr>
  </w:style>
  <w:style w:type="paragraph" w:customStyle="1" w:styleId="degraderev">
    <w:name w:val="degrade_rev"/>
    <w:basedOn w:val="a3"/>
    <w:rsid w:val="00A078FE"/>
    <w:pPr>
      <w:spacing w:before="100" w:beforeAutospacing="1" w:after="100" w:afterAutospacing="1"/>
    </w:pPr>
  </w:style>
  <w:style w:type="paragraph" w:customStyle="1" w:styleId="ombre">
    <w:name w:val="ombre"/>
    <w:basedOn w:val="a3"/>
    <w:rsid w:val="00A078FE"/>
    <w:pPr>
      <w:spacing w:before="100" w:beforeAutospacing="1" w:after="100" w:afterAutospacing="1"/>
    </w:pPr>
  </w:style>
  <w:style w:type="paragraph" w:customStyle="1" w:styleId="ombrepale">
    <w:name w:val="ombre_pale"/>
    <w:basedOn w:val="a3"/>
    <w:rsid w:val="00A078FE"/>
    <w:pPr>
      <w:spacing w:before="100" w:beforeAutospacing="1" w:after="100" w:afterAutospacing="1"/>
    </w:pPr>
  </w:style>
  <w:style w:type="paragraph" w:customStyle="1" w:styleId="ombrebl">
    <w:name w:val="ombre_bl"/>
    <w:basedOn w:val="a3"/>
    <w:rsid w:val="00A078FE"/>
    <w:pPr>
      <w:spacing w:before="100" w:beforeAutospacing="1" w:after="100" w:afterAutospacing="1"/>
    </w:pPr>
  </w:style>
  <w:style w:type="paragraph" w:customStyle="1" w:styleId="ombreblpale">
    <w:name w:val="ombre_blpale"/>
    <w:basedOn w:val="a3"/>
    <w:rsid w:val="00A078FE"/>
    <w:pPr>
      <w:spacing w:before="100" w:beforeAutospacing="1" w:after="100" w:afterAutospacing="1"/>
    </w:pPr>
  </w:style>
  <w:style w:type="paragraph" w:customStyle="1" w:styleId="ombrerg">
    <w:name w:val="ombre_rg"/>
    <w:basedOn w:val="a3"/>
    <w:rsid w:val="00A078FE"/>
    <w:pPr>
      <w:spacing w:before="100" w:beforeAutospacing="1" w:after="100" w:afterAutospacing="1"/>
    </w:pPr>
  </w:style>
  <w:style w:type="paragraph" w:customStyle="1" w:styleId="ombrergpale">
    <w:name w:val="ombre_rgpale"/>
    <w:basedOn w:val="a3"/>
    <w:rsid w:val="00A078FE"/>
    <w:pPr>
      <w:spacing w:before="100" w:beforeAutospacing="1" w:after="100" w:afterAutospacing="1"/>
    </w:pPr>
  </w:style>
  <w:style w:type="paragraph" w:customStyle="1" w:styleId="hidden">
    <w:name w:val="hidden"/>
    <w:basedOn w:val="a3"/>
    <w:rsid w:val="00A078FE"/>
    <w:pPr>
      <w:spacing w:before="100" w:beforeAutospacing="1" w:after="100" w:afterAutospacing="1"/>
    </w:pPr>
  </w:style>
  <w:style w:type="paragraph" w:customStyle="1" w:styleId="cinema-bandeau">
    <w:name w:val="cinema-bandeau"/>
    <w:basedOn w:val="a3"/>
    <w:rsid w:val="00A078FE"/>
    <w:pPr>
      <w:spacing w:before="100" w:beforeAutospacing="1" w:after="100" w:afterAutospacing="1"/>
    </w:pPr>
  </w:style>
  <w:style w:type="paragraph" w:customStyle="1" w:styleId="mw-textarea-protected">
    <w:name w:val="mw-textarea-protected"/>
    <w:basedOn w:val="a3"/>
    <w:rsid w:val="00A078FE"/>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A078FE"/>
    <w:pPr>
      <w:spacing w:before="100" w:beforeAutospacing="1" w:after="100" w:afterAutospacing="1"/>
    </w:pPr>
  </w:style>
  <w:style w:type="paragraph" w:customStyle="1" w:styleId="wikimagtitre">
    <w:name w:val="wikimag_titre"/>
    <w:basedOn w:val="a3"/>
    <w:rsid w:val="00A078FE"/>
    <w:pPr>
      <w:spacing w:before="100" w:beforeAutospacing="1" w:after="100" w:afterAutospacing="1"/>
    </w:pPr>
  </w:style>
  <w:style w:type="paragraph" w:customStyle="1" w:styleId="ui-button-large">
    <w:name w:val="ui-button-large"/>
    <w:basedOn w:val="a3"/>
    <w:rsid w:val="00A078FE"/>
    <w:pPr>
      <w:spacing w:before="100" w:beforeAutospacing="1" w:after="100" w:afterAutospacing="1"/>
    </w:pPr>
  </w:style>
  <w:style w:type="paragraph" w:customStyle="1" w:styleId="fr-collapsible-content">
    <w:name w:val="fr-collapsible-content"/>
    <w:basedOn w:val="a3"/>
    <w:rsid w:val="00A078FE"/>
    <w:pPr>
      <w:spacing w:before="100" w:beforeAutospacing="1" w:after="100" w:afterAutospacing="1"/>
    </w:pPr>
  </w:style>
  <w:style w:type="paragraph" w:customStyle="1" w:styleId="navboxnewtitle">
    <w:name w:val="navboxnew_title"/>
    <w:basedOn w:val="a3"/>
    <w:rsid w:val="00A078FE"/>
    <w:pPr>
      <w:spacing w:before="100" w:beforeAutospacing="1" w:after="100" w:afterAutospacing="1"/>
    </w:pPr>
  </w:style>
  <w:style w:type="paragraph" w:customStyle="1" w:styleId="navboxnewtitlesub">
    <w:name w:val="navboxnew_titlesub"/>
    <w:basedOn w:val="a3"/>
    <w:rsid w:val="00A078FE"/>
    <w:pPr>
      <w:spacing w:before="100" w:beforeAutospacing="1" w:after="100" w:afterAutospacing="1"/>
    </w:pPr>
  </w:style>
  <w:style w:type="paragraph" w:customStyle="1" w:styleId="navboxnewcell">
    <w:name w:val="navboxnew_cell"/>
    <w:basedOn w:val="a3"/>
    <w:rsid w:val="00A078FE"/>
    <w:pPr>
      <w:spacing w:before="100" w:beforeAutospacing="1" w:after="100" w:afterAutospacing="1"/>
    </w:pPr>
  </w:style>
  <w:style w:type="paragraph" w:customStyle="1" w:styleId="navboxnewth">
    <w:name w:val="navboxnew_th"/>
    <w:basedOn w:val="a3"/>
    <w:rsid w:val="00A078FE"/>
    <w:pPr>
      <w:spacing w:before="100" w:beforeAutospacing="1" w:after="100" w:afterAutospacing="1"/>
    </w:pPr>
  </w:style>
  <w:style w:type="paragraph" w:customStyle="1" w:styleId="impair">
    <w:name w:val="impair"/>
    <w:basedOn w:val="a3"/>
    <w:rsid w:val="00A078FE"/>
    <w:pPr>
      <w:spacing w:before="100" w:beforeAutospacing="1" w:after="100" w:afterAutospacing="1"/>
    </w:pPr>
  </w:style>
  <w:style w:type="paragraph" w:customStyle="1" w:styleId="pair">
    <w:name w:val="pair"/>
    <w:basedOn w:val="a3"/>
    <w:rsid w:val="00A078FE"/>
    <w:pPr>
      <w:spacing w:before="100" w:beforeAutospacing="1" w:after="100" w:afterAutospacing="1"/>
    </w:pPr>
  </w:style>
  <w:style w:type="paragraph" w:customStyle="1" w:styleId="navboxnewbanner">
    <w:name w:val="navboxnew_banner"/>
    <w:basedOn w:val="a3"/>
    <w:rsid w:val="00A078FE"/>
    <w:pPr>
      <w:spacing w:before="100" w:beforeAutospacing="1" w:after="100" w:afterAutospacing="1"/>
    </w:pPr>
  </w:style>
  <w:style w:type="paragraph" w:customStyle="1" w:styleId="navboxnewimage">
    <w:name w:val="navboxnew_image"/>
    <w:basedOn w:val="a3"/>
    <w:rsid w:val="00A078FE"/>
    <w:pPr>
      <w:spacing w:before="100" w:beforeAutospacing="1" w:after="100" w:afterAutospacing="1"/>
    </w:pPr>
  </w:style>
  <w:style w:type="paragraph" w:customStyle="1" w:styleId="navboxnewrow">
    <w:name w:val="navboxnew_row"/>
    <w:basedOn w:val="a3"/>
    <w:rsid w:val="00A078FE"/>
    <w:pPr>
      <w:spacing w:before="100" w:beforeAutospacing="1" w:after="100" w:afterAutospacing="1"/>
    </w:pPr>
  </w:style>
  <w:style w:type="paragraph" w:customStyle="1" w:styleId="navboxnewie">
    <w:name w:val="navboxnew_ie"/>
    <w:basedOn w:val="a3"/>
    <w:rsid w:val="00A078FE"/>
    <w:pPr>
      <w:spacing w:before="100" w:beforeAutospacing="1" w:after="100" w:afterAutospacing="1"/>
    </w:pPr>
  </w:style>
  <w:style w:type="paragraph" w:customStyle="1" w:styleId="navboxnewinline">
    <w:name w:val="navboxnew_inline"/>
    <w:basedOn w:val="a3"/>
    <w:rsid w:val="00A078FE"/>
    <w:pPr>
      <w:spacing w:before="100" w:beforeAutospacing="1" w:after="100" w:afterAutospacing="1"/>
    </w:pPr>
  </w:style>
  <w:style w:type="paragraph" w:customStyle="1" w:styleId="ui-button-text">
    <w:name w:val="ui-button-text"/>
    <w:basedOn w:val="a3"/>
    <w:rsid w:val="00A078FE"/>
    <w:pPr>
      <w:spacing w:before="100" w:beforeAutospacing="1" w:after="100" w:afterAutospacing="1"/>
    </w:pPr>
  </w:style>
  <w:style w:type="paragraph" w:customStyle="1" w:styleId="ui-dialog-titlebar">
    <w:name w:val="ui-dialog-titlebar"/>
    <w:basedOn w:val="a3"/>
    <w:rsid w:val="00A078FE"/>
    <w:pPr>
      <w:spacing w:before="100" w:beforeAutospacing="1" w:after="100" w:afterAutospacing="1"/>
    </w:pPr>
  </w:style>
  <w:style w:type="paragraph" w:customStyle="1" w:styleId="ui-dialog-title">
    <w:name w:val="ui-dialog-title"/>
    <w:basedOn w:val="a3"/>
    <w:rsid w:val="00A078FE"/>
    <w:pPr>
      <w:spacing w:before="100" w:beforeAutospacing="1" w:after="100" w:afterAutospacing="1"/>
    </w:pPr>
  </w:style>
  <w:style w:type="paragraph" w:customStyle="1" w:styleId="ui-dialog-titlebar-close">
    <w:name w:val="ui-dialog-titlebar-close"/>
    <w:basedOn w:val="a3"/>
    <w:rsid w:val="00A078FE"/>
    <w:pPr>
      <w:spacing w:before="100" w:beforeAutospacing="1" w:after="100" w:afterAutospacing="1"/>
    </w:pPr>
  </w:style>
  <w:style w:type="paragraph" w:customStyle="1" w:styleId="ui-dialog-content">
    <w:name w:val="ui-dialog-content"/>
    <w:basedOn w:val="a3"/>
    <w:rsid w:val="00A078FE"/>
    <w:pPr>
      <w:spacing w:before="100" w:beforeAutospacing="1" w:after="100" w:afterAutospacing="1"/>
    </w:pPr>
  </w:style>
  <w:style w:type="paragraph" w:customStyle="1" w:styleId="ui-dialog-buttonpane">
    <w:name w:val="ui-dialog-buttonpane"/>
    <w:basedOn w:val="a3"/>
    <w:rsid w:val="00A078FE"/>
    <w:pPr>
      <w:spacing w:before="100" w:beforeAutospacing="1" w:after="100" w:afterAutospacing="1"/>
    </w:pPr>
  </w:style>
  <w:style w:type="paragraph" w:customStyle="1" w:styleId="fr-collapsible-toggle-keyboard">
    <w:name w:val="fr-collapsible-toggle-keyboard"/>
    <w:basedOn w:val="a3"/>
    <w:rsid w:val="00A078FE"/>
    <w:pPr>
      <w:spacing w:before="100" w:beforeAutospacing="1" w:after="100" w:afterAutospacing="1"/>
    </w:pPr>
  </w:style>
  <w:style w:type="paragraph" w:customStyle="1" w:styleId="navboxnewlast">
    <w:name w:val="navboxnew_last"/>
    <w:basedOn w:val="a3"/>
    <w:rsid w:val="00A078FE"/>
    <w:pPr>
      <w:spacing w:before="100" w:beforeAutospacing="1" w:after="100" w:afterAutospacing="1"/>
    </w:pPr>
  </w:style>
  <w:style w:type="paragraph" w:customStyle="1" w:styleId="special-label">
    <w:name w:val="special-label"/>
    <w:basedOn w:val="a3"/>
    <w:rsid w:val="00A078FE"/>
    <w:pPr>
      <w:spacing w:before="100" w:beforeAutospacing="1" w:after="100" w:afterAutospacing="1"/>
    </w:pPr>
  </w:style>
  <w:style w:type="paragraph" w:customStyle="1" w:styleId="special-query">
    <w:name w:val="special-query"/>
    <w:basedOn w:val="a3"/>
    <w:rsid w:val="00A078FE"/>
    <w:pPr>
      <w:spacing w:before="100" w:beforeAutospacing="1" w:after="100" w:afterAutospacing="1"/>
    </w:pPr>
  </w:style>
  <w:style w:type="paragraph" w:customStyle="1" w:styleId="special-hover">
    <w:name w:val="special-hover"/>
    <w:basedOn w:val="a3"/>
    <w:rsid w:val="00A078FE"/>
    <w:pPr>
      <w:spacing w:before="100" w:beforeAutospacing="1" w:after="100" w:afterAutospacing="1"/>
    </w:pPr>
  </w:style>
  <w:style w:type="paragraph" w:customStyle="1" w:styleId="mw-specialpage-summary">
    <w:name w:val="mw-specialpage-summary"/>
    <w:basedOn w:val="a3"/>
    <w:rsid w:val="00A078FE"/>
    <w:pPr>
      <w:spacing w:before="100" w:beforeAutospacing="1" w:after="100" w:afterAutospacing="1"/>
    </w:pPr>
  </w:style>
  <w:style w:type="paragraph" w:customStyle="1" w:styleId="legendlike">
    <w:name w:val="legendlike"/>
    <w:basedOn w:val="a3"/>
    <w:rsid w:val="00A078FE"/>
    <w:pPr>
      <w:spacing w:before="100" w:beforeAutospacing="1" w:after="100" w:afterAutospacing="1"/>
    </w:pPr>
  </w:style>
  <w:style w:type="paragraph" w:customStyle="1" w:styleId="legendtextlike">
    <w:name w:val="legendtextlike"/>
    <w:basedOn w:val="a3"/>
    <w:rsid w:val="00A078FE"/>
    <w:pPr>
      <w:spacing w:before="100" w:beforeAutospacing="1" w:after="100" w:afterAutospacing="1"/>
    </w:pPr>
  </w:style>
  <w:style w:type="paragraph" w:customStyle="1" w:styleId="scrollbar">
    <w:name w:val="scrollbar"/>
    <w:basedOn w:val="a3"/>
    <w:rsid w:val="00A078FE"/>
    <w:pPr>
      <w:spacing w:before="100" w:beforeAutospacing="1" w:after="100" w:afterAutospacing="1"/>
    </w:pPr>
  </w:style>
  <w:style w:type="paragraph" w:customStyle="1" w:styleId="scrollbarcontainer">
    <w:name w:val="scrollbarcontainer"/>
    <w:basedOn w:val="a3"/>
    <w:rsid w:val="00A078FE"/>
    <w:pPr>
      <w:spacing w:before="100" w:beforeAutospacing="1" w:after="100" w:afterAutospacing="1"/>
    </w:pPr>
  </w:style>
  <w:style w:type="paragraph" w:customStyle="1" w:styleId="magnify">
    <w:name w:val="magnify"/>
    <w:basedOn w:val="a3"/>
    <w:rsid w:val="00A078FE"/>
    <w:pPr>
      <w:spacing w:before="100" w:beforeAutospacing="1" w:after="100" w:afterAutospacing="1"/>
    </w:pPr>
  </w:style>
  <w:style w:type="paragraph" w:customStyle="1" w:styleId="infoboximage">
    <w:name w:val="infoboximage"/>
    <w:basedOn w:val="a3"/>
    <w:rsid w:val="00A078FE"/>
    <w:pPr>
      <w:spacing w:before="100" w:beforeAutospacing="1" w:after="100" w:afterAutospacing="1"/>
    </w:pPr>
  </w:style>
  <w:style w:type="paragraph" w:customStyle="1" w:styleId="infoboxsoustitre">
    <w:name w:val="infoboxsoustitre"/>
    <w:basedOn w:val="a3"/>
    <w:rsid w:val="00A078FE"/>
    <w:pPr>
      <w:spacing w:before="100" w:beforeAutospacing="1" w:after="100" w:afterAutospacing="1"/>
    </w:pPr>
  </w:style>
  <w:style w:type="paragraph" w:customStyle="1" w:styleId="latitude">
    <w:name w:val="latitude"/>
    <w:basedOn w:val="a3"/>
    <w:rsid w:val="00A078FE"/>
    <w:pPr>
      <w:spacing w:before="100" w:beforeAutospacing="1" w:after="100" w:afterAutospacing="1"/>
    </w:pPr>
  </w:style>
  <w:style w:type="paragraph" w:customStyle="1" w:styleId="entete">
    <w:name w:val="entete"/>
    <w:basedOn w:val="a3"/>
    <w:rsid w:val="00A078FE"/>
    <w:pPr>
      <w:spacing w:before="100" w:beforeAutospacing="1" w:after="100" w:afterAutospacing="1"/>
    </w:pPr>
  </w:style>
  <w:style w:type="paragraph" w:customStyle="1" w:styleId="media">
    <w:name w:val="media"/>
    <w:basedOn w:val="a3"/>
    <w:rsid w:val="00A078FE"/>
    <w:pPr>
      <w:spacing w:before="100" w:beforeAutospacing="1" w:after="100" w:afterAutospacing="1"/>
    </w:pPr>
  </w:style>
  <w:style w:type="paragraph" w:customStyle="1" w:styleId="thumbimage">
    <w:name w:val="thumbimage"/>
    <w:basedOn w:val="a3"/>
    <w:rsid w:val="00A078FE"/>
    <w:pPr>
      <w:spacing w:before="100" w:beforeAutospacing="1" w:after="100" w:afterAutospacing="1"/>
    </w:pPr>
  </w:style>
  <w:style w:type="paragraph" w:customStyle="1" w:styleId="thumbinner">
    <w:name w:val="thumbinner"/>
    <w:basedOn w:val="a3"/>
    <w:rsid w:val="00A078FE"/>
    <w:pPr>
      <w:spacing w:before="100" w:beforeAutospacing="1" w:after="100" w:afterAutospacing="1"/>
    </w:pPr>
  </w:style>
  <w:style w:type="paragraph" w:customStyle="1" w:styleId="thumb">
    <w:name w:val="thumb"/>
    <w:basedOn w:val="a3"/>
    <w:rsid w:val="00A078FE"/>
    <w:pPr>
      <w:spacing w:before="100" w:beforeAutospacing="1" w:after="100" w:afterAutospacing="1"/>
    </w:pPr>
  </w:style>
  <w:style w:type="paragraph" w:customStyle="1" w:styleId="thumbcaption">
    <w:name w:val="thumbcaption"/>
    <w:basedOn w:val="a3"/>
    <w:rsid w:val="00A078FE"/>
    <w:pPr>
      <w:spacing w:before="100" w:beforeAutospacing="1" w:after="100" w:afterAutospacing="1"/>
    </w:pPr>
  </w:style>
  <w:style w:type="paragraph" w:customStyle="1" w:styleId="legend">
    <w:name w:val="legend"/>
    <w:basedOn w:val="a3"/>
    <w:rsid w:val="00A078FE"/>
    <w:pPr>
      <w:spacing w:before="100" w:beforeAutospacing="1" w:after="100" w:afterAutospacing="1"/>
    </w:pPr>
  </w:style>
  <w:style w:type="paragraph" w:customStyle="1" w:styleId="image2">
    <w:name w:val="image2"/>
    <w:basedOn w:val="a3"/>
    <w:rsid w:val="00A078FE"/>
    <w:pPr>
      <w:spacing w:before="100" w:beforeAutospacing="1" w:after="100" w:afterAutospacing="1"/>
    </w:pPr>
  </w:style>
  <w:style w:type="paragraph" w:customStyle="1" w:styleId="hr">
    <w:name w:val="hr"/>
    <w:basedOn w:val="a3"/>
    <w:rsid w:val="00A078FE"/>
    <w:pPr>
      <w:spacing w:before="100" w:beforeAutospacing="1" w:after="100" w:afterAutospacing="1"/>
    </w:pPr>
  </w:style>
  <w:style w:type="paragraph" w:customStyle="1" w:styleId="navbar">
    <w:name w:val="navbar"/>
    <w:basedOn w:val="a3"/>
    <w:rsid w:val="00A078FE"/>
    <w:pPr>
      <w:spacing w:before="100" w:beforeAutospacing="1" w:after="100" w:afterAutospacing="1"/>
    </w:pPr>
  </w:style>
  <w:style w:type="paragraph" w:customStyle="1" w:styleId="prevbloc">
    <w:name w:val="prev_bloc"/>
    <w:basedOn w:val="a3"/>
    <w:rsid w:val="00A078FE"/>
    <w:pPr>
      <w:spacing w:before="100" w:beforeAutospacing="1" w:after="100" w:afterAutospacing="1"/>
    </w:pPr>
  </w:style>
  <w:style w:type="paragraph" w:customStyle="1" w:styleId="nextbloc">
    <w:name w:val="next_bloc"/>
    <w:basedOn w:val="a3"/>
    <w:rsid w:val="00A078FE"/>
    <w:pPr>
      <w:spacing w:before="100" w:beforeAutospacing="1" w:after="100" w:afterAutospacing="1"/>
    </w:pPr>
  </w:style>
  <w:style w:type="paragraph" w:customStyle="1" w:styleId="imgtoogle">
    <w:name w:val="img_toogle"/>
    <w:basedOn w:val="a3"/>
    <w:rsid w:val="00A078FE"/>
    <w:pPr>
      <w:spacing w:before="100" w:beforeAutospacing="1" w:after="100" w:afterAutospacing="1"/>
    </w:pPr>
  </w:style>
  <w:style w:type="paragraph" w:customStyle="1" w:styleId="atoogle">
    <w:name w:val="a_toogle"/>
    <w:basedOn w:val="a3"/>
    <w:rsid w:val="00A078FE"/>
    <w:pPr>
      <w:spacing w:before="100" w:beforeAutospacing="1" w:after="100" w:afterAutospacing="1"/>
    </w:pPr>
  </w:style>
  <w:style w:type="paragraph" w:customStyle="1" w:styleId="geopoint">
    <w:name w:val="geopoint"/>
    <w:basedOn w:val="a3"/>
    <w:rsid w:val="00A078FE"/>
    <w:pPr>
      <w:spacing w:before="100" w:beforeAutospacing="1" w:after="100" w:afterAutospacing="1"/>
    </w:pPr>
  </w:style>
  <w:style w:type="paragraph" w:customStyle="1" w:styleId="titre">
    <w:name w:val="titre"/>
    <w:basedOn w:val="a3"/>
    <w:rsid w:val="00A078FE"/>
    <w:pPr>
      <w:spacing w:before="100" w:beforeAutospacing="1" w:after="100" w:afterAutospacing="1"/>
    </w:pPr>
  </w:style>
  <w:style w:type="paragraph" w:customStyle="1" w:styleId="ui-icon-closethick">
    <w:name w:val="ui-icon-closethick"/>
    <w:basedOn w:val="a3"/>
    <w:rsid w:val="00A078FE"/>
    <w:pPr>
      <w:spacing w:before="100" w:beforeAutospacing="1" w:after="100" w:afterAutospacing="1"/>
    </w:pPr>
  </w:style>
  <w:style w:type="paragraph" w:customStyle="1" w:styleId="taxoboxclassification">
    <w:name w:val="taxobox_classification"/>
    <w:basedOn w:val="a3"/>
    <w:rsid w:val="00A078FE"/>
    <w:pPr>
      <w:spacing w:before="100" w:beforeAutospacing="1" w:after="100" w:afterAutospacing="1"/>
    </w:pPr>
  </w:style>
  <w:style w:type="paragraph" w:customStyle="1" w:styleId="rnormal">
    <w:name w:val="rnormal"/>
    <w:basedOn w:val="a3"/>
    <w:rsid w:val="00A078FE"/>
    <w:pPr>
      <w:spacing w:before="100" w:beforeAutospacing="1" w:after="100" w:afterAutospacing="1"/>
    </w:pPr>
  </w:style>
  <w:style w:type="paragraph" w:customStyle="1" w:styleId="alert-text">
    <w:name w:val="alert-text"/>
    <w:basedOn w:val="a3"/>
    <w:rsid w:val="00A078FE"/>
    <w:pPr>
      <w:spacing w:before="100" w:beforeAutospacing="1" w:after="100" w:afterAutospacing="1"/>
    </w:pPr>
    <w:rPr>
      <w:color w:val="000000"/>
    </w:rPr>
  </w:style>
  <w:style w:type="paragraph" w:customStyle="1" w:styleId="regardsactu">
    <w:name w:val="regards_actu"/>
    <w:basedOn w:val="a3"/>
    <w:rsid w:val="00A078FE"/>
    <w:pPr>
      <w:spacing w:before="100" w:beforeAutospacing="1" w:after="100" w:afterAutospacing="1"/>
    </w:pPr>
  </w:style>
  <w:style w:type="paragraph" w:customStyle="1" w:styleId="mw-geshi">
    <w:name w:val="mw-geshi"/>
    <w:basedOn w:val="a3"/>
    <w:rsid w:val="00A078FE"/>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A078FE"/>
    <w:pPr>
      <w:spacing w:before="100" w:beforeAutospacing="1" w:after="100" w:afterAutospacing="1"/>
    </w:pPr>
    <w:rPr>
      <w:sz w:val="22"/>
      <w:szCs w:val="22"/>
    </w:rPr>
  </w:style>
  <w:style w:type="paragraph" w:customStyle="1" w:styleId="fr-collapsible-toggle1">
    <w:name w:val="fr-collapsible-toggle1"/>
    <w:basedOn w:val="a3"/>
    <w:rsid w:val="00A078FE"/>
    <w:pPr>
      <w:spacing w:before="100" w:beforeAutospacing="1" w:after="100" w:afterAutospacing="1"/>
    </w:pPr>
    <w:rPr>
      <w:sz w:val="22"/>
      <w:szCs w:val="22"/>
    </w:rPr>
  </w:style>
  <w:style w:type="paragraph" w:customStyle="1" w:styleId="fr-collapsible-toggle2">
    <w:name w:val="fr-collapsible-toggle2"/>
    <w:basedOn w:val="a3"/>
    <w:rsid w:val="00A078FE"/>
    <w:pPr>
      <w:spacing w:before="100" w:beforeAutospacing="1" w:after="100" w:afterAutospacing="1"/>
    </w:pPr>
    <w:rPr>
      <w:sz w:val="22"/>
      <w:szCs w:val="22"/>
    </w:rPr>
  </w:style>
  <w:style w:type="paragraph" w:customStyle="1" w:styleId="fr-collapsible-toggle3">
    <w:name w:val="fr-collapsible-toggle3"/>
    <w:basedOn w:val="a3"/>
    <w:rsid w:val="00A078FE"/>
    <w:pPr>
      <w:spacing w:before="100" w:beforeAutospacing="1" w:after="100" w:afterAutospacing="1"/>
    </w:pPr>
    <w:rPr>
      <w:sz w:val="22"/>
      <w:szCs w:val="22"/>
    </w:rPr>
  </w:style>
  <w:style w:type="paragraph" w:customStyle="1" w:styleId="navboxnewtitle1">
    <w:name w:val="navboxnew_title1"/>
    <w:basedOn w:val="a3"/>
    <w:rsid w:val="00A078FE"/>
    <w:pPr>
      <w:shd w:val="clear" w:color="auto" w:fill="CCCCFF"/>
      <w:spacing w:after="30"/>
      <w:jc w:val="center"/>
    </w:pPr>
    <w:rPr>
      <w:b/>
      <w:bCs/>
    </w:rPr>
  </w:style>
  <w:style w:type="paragraph" w:customStyle="1" w:styleId="navboxnewtitlesub1">
    <w:name w:val="navboxnew_titlesub1"/>
    <w:basedOn w:val="a3"/>
    <w:rsid w:val="00A078FE"/>
    <w:pPr>
      <w:spacing w:before="100" w:beforeAutospacing="1" w:after="100" w:afterAutospacing="1"/>
    </w:pPr>
    <w:rPr>
      <w:sz w:val="19"/>
      <w:szCs w:val="19"/>
    </w:rPr>
  </w:style>
  <w:style w:type="paragraph" w:customStyle="1" w:styleId="fr-collapsible-content2">
    <w:name w:val="fr-collapsible-content2"/>
    <w:basedOn w:val="a3"/>
    <w:rsid w:val="00A078FE"/>
    <w:pPr>
      <w:spacing w:before="100" w:beforeAutospacing="1" w:after="100" w:afterAutospacing="1"/>
    </w:pPr>
    <w:rPr>
      <w:sz w:val="22"/>
      <w:szCs w:val="22"/>
    </w:rPr>
  </w:style>
  <w:style w:type="paragraph" w:customStyle="1" w:styleId="navboxnewcell1">
    <w:name w:val="navboxnew_cell1"/>
    <w:basedOn w:val="a3"/>
    <w:rsid w:val="00A078FE"/>
    <w:pPr>
      <w:spacing w:before="100" w:beforeAutospacing="1" w:after="100" w:afterAutospacing="1"/>
      <w:jc w:val="center"/>
    </w:pPr>
  </w:style>
  <w:style w:type="paragraph" w:customStyle="1" w:styleId="navboxnewth1">
    <w:name w:val="navboxnew_th1"/>
    <w:basedOn w:val="a3"/>
    <w:rsid w:val="00A078FE"/>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A078FE"/>
    <w:pPr>
      <w:spacing w:before="100" w:beforeAutospacing="1" w:after="100" w:afterAutospacing="1"/>
    </w:pPr>
  </w:style>
  <w:style w:type="paragraph" w:customStyle="1" w:styleId="impair1">
    <w:name w:val="impair1"/>
    <w:basedOn w:val="a3"/>
    <w:rsid w:val="00A078FE"/>
    <w:pPr>
      <w:shd w:val="clear" w:color="auto" w:fill="EEEEFF"/>
      <w:spacing w:before="100" w:beforeAutospacing="1" w:after="100" w:afterAutospacing="1"/>
    </w:pPr>
  </w:style>
  <w:style w:type="paragraph" w:customStyle="1" w:styleId="pair1">
    <w:name w:val="pair1"/>
    <w:basedOn w:val="a3"/>
    <w:rsid w:val="00A078FE"/>
    <w:pPr>
      <w:shd w:val="clear" w:color="auto" w:fill="F9F9F9"/>
      <w:spacing w:before="100" w:beforeAutospacing="1" w:after="100" w:afterAutospacing="1"/>
    </w:pPr>
  </w:style>
  <w:style w:type="paragraph" w:customStyle="1" w:styleId="navboxnewbanner1">
    <w:name w:val="navboxnew_banner1"/>
    <w:basedOn w:val="a3"/>
    <w:rsid w:val="00A078FE"/>
    <w:pPr>
      <w:shd w:val="clear" w:color="auto" w:fill="DDDDFF"/>
      <w:spacing w:after="30"/>
      <w:jc w:val="center"/>
    </w:pPr>
  </w:style>
  <w:style w:type="paragraph" w:customStyle="1" w:styleId="navboxnewimage1">
    <w:name w:val="navboxnew_image1"/>
    <w:basedOn w:val="a3"/>
    <w:rsid w:val="00A078FE"/>
    <w:pPr>
      <w:spacing w:before="100" w:beforeAutospacing="1" w:after="100" w:afterAutospacing="1"/>
    </w:pPr>
  </w:style>
  <w:style w:type="paragraph" w:customStyle="1" w:styleId="navboxnewcell2">
    <w:name w:val="navboxnew_cell2"/>
    <w:basedOn w:val="a3"/>
    <w:rsid w:val="00A078FE"/>
    <w:pPr>
      <w:spacing w:before="100" w:beforeAutospacing="1" w:after="100" w:afterAutospacing="1"/>
      <w:jc w:val="center"/>
    </w:pPr>
  </w:style>
  <w:style w:type="paragraph" w:customStyle="1" w:styleId="navboxnewie1">
    <w:name w:val="navboxnew_ie1"/>
    <w:basedOn w:val="a3"/>
    <w:rsid w:val="00A078FE"/>
    <w:pPr>
      <w:spacing w:before="100" w:beforeAutospacing="1" w:after="100" w:afterAutospacing="1"/>
    </w:pPr>
  </w:style>
  <w:style w:type="paragraph" w:customStyle="1" w:styleId="navboxnewtitle2">
    <w:name w:val="navboxnew_title2"/>
    <w:basedOn w:val="a3"/>
    <w:rsid w:val="00A078FE"/>
    <w:pPr>
      <w:shd w:val="clear" w:color="auto" w:fill="99CC99"/>
      <w:spacing w:before="100" w:beforeAutospacing="1" w:after="100" w:afterAutospacing="1"/>
    </w:pPr>
  </w:style>
  <w:style w:type="paragraph" w:customStyle="1" w:styleId="navboxnewbanner2">
    <w:name w:val="navboxnew_banner2"/>
    <w:basedOn w:val="a3"/>
    <w:rsid w:val="00A078FE"/>
    <w:pPr>
      <w:shd w:val="clear" w:color="auto" w:fill="99CC99"/>
      <w:spacing w:before="100" w:beforeAutospacing="1" w:after="100" w:afterAutospacing="1"/>
    </w:pPr>
  </w:style>
  <w:style w:type="paragraph" w:customStyle="1" w:styleId="navboxnewth2">
    <w:name w:val="navboxnew_th2"/>
    <w:basedOn w:val="a3"/>
    <w:rsid w:val="00A078FE"/>
    <w:pPr>
      <w:shd w:val="clear" w:color="auto" w:fill="B3D9B3"/>
      <w:spacing w:before="100" w:beforeAutospacing="1" w:after="100" w:afterAutospacing="1"/>
    </w:pPr>
  </w:style>
  <w:style w:type="paragraph" w:customStyle="1" w:styleId="navboxnewtitle3">
    <w:name w:val="navboxnew_title3"/>
    <w:basedOn w:val="a3"/>
    <w:rsid w:val="00A078FE"/>
    <w:pPr>
      <w:shd w:val="clear" w:color="auto" w:fill="DFEDFF"/>
      <w:spacing w:before="100" w:beforeAutospacing="1" w:after="100" w:afterAutospacing="1"/>
    </w:pPr>
  </w:style>
  <w:style w:type="paragraph" w:customStyle="1" w:styleId="navboxnewbanner3">
    <w:name w:val="navboxnew_banner3"/>
    <w:basedOn w:val="a3"/>
    <w:rsid w:val="00A078FE"/>
    <w:pPr>
      <w:shd w:val="clear" w:color="auto" w:fill="DFEDFF"/>
      <w:spacing w:before="100" w:beforeAutospacing="1" w:after="100" w:afterAutospacing="1"/>
    </w:pPr>
  </w:style>
  <w:style w:type="paragraph" w:customStyle="1" w:styleId="navboxnewth3">
    <w:name w:val="navboxnew_th3"/>
    <w:basedOn w:val="a3"/>
    <w:rsid w:val="00A078FE"/>
    <w:pPr>
      <w:shd w:val="clear" w:color="auto" w:fill="E7F2FF"/>
      <w:spacing w:before="100" w:beforeAutospacing="1" w:after="100" w:afterAutospacing="1"/>
    </w:pPr>
  </w:style>
  <w:style w:type="paragraph" w:customStyle="1" w:styleId="fr-collapsible-toggle4">
    <w:name w:val="fr-collapsible-toggle4"/>
    <w:basedOn w:val="a3"/>
    <w:rsid w:val="00A078FE"/>
    <w:pPr>
      <w:spacing w:before="100" w:beforeAutospacing="1" w:after="100" w:afterAutospacing="1"/>
    </w:pPr>
    <w:rPr>
      <w:sz w:val="22"/>
      <w:szCs w:val="22"/>
    </w:rPr>
  </w:style>
  <w:style w:type="paragraph" w:customStyle="1" w:styleId="navboxnewtitle4">
    <w:name w:val="navboxnew_title4"/>
    <w:basedOn w:val="a3"/>
    <w:rsid w:val="00A078FE"/>
    <w:pPr>
      <w:shd w:val="clear" w:color="auto" w:fill="CCCCFF"/>
      <w:spacing w:after="30"/>
      <w:jc w:val="center"/>
    </w:pPr>
    <w:rPr>
      <w:b/>
      <w:bCs/>
    </w:rPr>
  </w:style>
  <w:style w:type="paragraph" w:customStyle="1" w:styleId="navboxnewtitlesub2">
    <w:name w:val="navboxnew_titlesub2"/>
    <w:basedOn w:val="a3"/>
    <w:rsid w:val="00A078FE"/>
    <w:pPr>
      <w:spacing w:before="100" w:beforeAutospacing="1" w:after="100" w:afterAutospacing="1"/>
    </w:pPr>
    <w:rPr>
      <w:sz w:val="19"/>
      <w:szCs w:val="19"/>
    </w:rPr>
  </w:style>
  <w:style w:type="paragraph" w:customStyle="1" w:styleId="fr-collapsible-content3">
    <w:name w:val="fr-collapsible-content3"/>
    <w:basedOn w:val="a3"/>
    <w:rsid w:val="00A078FE"/>
    <w:pPr>
      <w:spacing w:before="100" w:beforeAutospacing="1" w:after="100" w:afterAutospacing="1"/>
    </w:pPr>
    <w:rPr>
      <w:sz w:val="22"/>
      <w:szCs w:val="22"/>
    </w:rPr>
  </w:style>
  <w:style w:type="paragraph" w:customStyle="1" w:styleId="navboxnewrow1">
    <w:name w:val="navboxnew_row1"/>
    <w:basedOn w:val="a3"/>
    <w:rsid w:val="00A078FE"/>
    <w:pPr>
      <w:shd w:val="clear" w:color="auto" w:fill="DDDDFF"/>
      <w:spacing w:before="100" w:beforeAutospacing="1" w:after="100" w:afterAutospacing="1"/>
    </w:pPr>
  </w:style>
  <w:style w:type="paragraph" w:customStyle="1" w:styleId="navboxnewth4">
    <w:name w:val="navboxnew_th4"/>
    <w:basedOn w:val="a3"/>
    <w:rsid w:val="00A078FE"/>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A078FE"/>
    <w:pPr>
      <w:pBdr>
        <w:left w:val="single" w:sz="12" w:space="0" w:color="F9F9F9"/>
      </w:pBdr>
      <w:spacing w:before="100" w:beforeAutospacing="1" w:after="100" w:afterAutospacing="1"/>
    </w:pPr>
  </w:style>
  <w:style w:type="paragraph" w:customStyle="1" w:styleId="navboxnewinline1">
    <w:name w:val="navboxnew_inline1"/>
    <w:basedOn w:val="a3"/>
    <w:rsid w:val="00A078FE"/>
    <w:pPr>
      <w:shd w:val="clear" w:color="auto" w:fill="F9F9F9"/>
      <w:spacing w:before="100" w:beforeAutospacing="1" w:after="100" w:afterAutospacing="1"/>
    </w:pPr>
  </w:style>
  <w:style w:type="paragraph" w:customStyle="1" w:styleId="navboxnewinline2">
    <w:name w:val="navboxnew_inline2"/>
    <w:basedOn w:val="a3"/>
    <w:rsid w:val="00A078FE"/>
    <w:pPr>
      <w:shd w:val="clear" w:color="auto" w:fill="EEEEFF"/>
      <w:spacing w:before="100" w:beforeAutospacing="1" w:after="100" w:afterAutospacing="1"/>
    </w:pPr>
  </w:style>
  <w:style w:type="paragraph" w:customStyle="1" w:styleId="navboxnewimage2">
    <w:name w:val="navboxnew_image2"/>
    <w:basedOn w:val="a3"/>
    <w:rsid w:val="00A078FE"/>
    <w:pPr>
      <w:spacing w:before="100" w:beforeAutospacing="1" w:after="100" w:afterAutospacing="1"/>
    </w:pPr>
    <w:rPr>
      <w:vanish/>
    </w:rPr>
  </w:style>
  <w:style w:type="paragraph" w:customStyle="1" w:styleId="navboxnewbanner4">
    <w:name w:val="navboxnew_banner4"/>
    <w:basedOn w:val="a3"/>
    <w:rsid w:val="00A078FE"/>
    <w:pPr>
      <w:shd w:val="clear" w:color="auto" w:fill="CCCCFF"/>
      <w:spacing w:before="30"/>
      <w:jc w:val="center"/>
    </w:pPr>
  </w:style>
  <w:style w:type="paragraph" w:customStyle="1" w:styleId="navboxnew1">
    <w:name w:val="navboxnew1"/>
    <w:basedOn w:val="a3"/>
    <w:rsid w:val="00A078FE"/>
    <w:pPr>
      <w:shd w:val="clear" w:color="auto" w:fill="F9F9F9"/>
      <w:spacing w:before="100" w:beforeAutospacing="1" w:after="100" w:afterAutospacing="1"/>
    </w:pPr>
  </w:style>
  <w:style w:type="paragraph" w:customStyle="1" w:styleId="play-btn-large1">
    <w:name w:val="play-btn-large1"/>
    <w:basedOn w:val="a3"/>
    <w:rsid w:val="00A078FE"/>
    <w:pPr>
      <w:spacing w:after="100" w:afterAutospacing="1"/>
      <w:ind w:left="-525"/>
    </w:pPr>
  </w:style>
  <w:style w:type="paragraph" w:customStyle="1" w:styleId="ui-widget1">
    <w:name w:val="ui-widget1"/>
    <w:basedOn w:val="a3"/>
    <w:rsid w:val="00A078FE"/>
    <w:pPr>
      <w:spacing w:before="100" w:beforeAutospacing="1" w:after="100" w:afterAutospacing="1"/>
    </w:pPr>
    <w:rPr>
      <w:rFonts w:ascii="Arial" w:hAnsi="Arial" w:cs="Arial"/>
    </w:rPr>
  </w:style>
  <w:style w:type="paragraph" w:customStyle="1" w:styleId="ui-state-default1">
    <w:name w:val="ui-state-default1"/>
    <w:basedOn w:val="a3"/>
    <w:rsid w:val="00A078F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A078F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A078F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A078F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A078F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A078F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A078F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A078F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A078F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A078FE"/>
    <w:pPr>
      <w:spacing w:before="100" w:beforeAutospacing="1" w:after="100" w:afterAutospacing="1"/>
    </w:pPr>
    <w:rPr>
      <w:color w:val="FFFFFF"/>
    </w:rPr>
  </w:style>
  <w:style w:type="paragraph" w:customStyle="1" w:styleId="ui-state-error-text2">
    <w:name w:val="ui-state-error-text2"/>
    <w:basedOn w:val="a3"/>
    <w:rsid w:val="00A078FE"/>
    <w:pPr>
      <w:spacing w:before="100" w:beforeAutospacing="1" w:after="100" w:afterAutospacing="1"/>
    </w:pPr>
    <w:rPr>
      <w:color w:val="FFFFFF"/>
    </w:rPr>
  </w:style>
  <w:style w:type="paragraph" w:customStyle="1" w:styleId="ui-priority-primary1">
    <w:name w:val="ui-priority-primary1"/>
    <w:basedOn w:val="a3"/>
    <w:rsid w:val="00A078FE"/>
    <w:pPr>
      <w:spacing w:before="100" w:beforeAutospacing="1" w:after="100" w:afterAutospacing="1"/>
    </w:pPr>
    <w:rPr>
      <w:b/>
      <w:bCs/>
    </w:rPr>
  </w:style>
  <w:style w:type="paragraph" w:customStyle="1" w:styleId="ui-priority-primary2">
    <w:name w:val="ui-priority-primary2"/>
    <w:basedOn w:val="a3"/>
    <w:rsid w:val="00A078FE"/>
    <w:pPr>
      <w:spacing w:before="100" w:beforeAutospacing="1" w:after="100" w:afterAutospacing="1"/>
    </w:pPr>
    <w:rPr>
      <w:b/>
      <w:bCs/>
    </w:rPr>
  </w:style>
  <w:style w:type="paragraph" w:customStyle="1" w:styleId="ui-priority-secondary1">
    <w:name w:val="ui-priority-secondary1"/>
    <w:basedOn w:val="a3"/>
    <w:rsid w:val="00A078FE"/>
    <w:pPr>
      <w:spacing w:before="100" w:beforeAutospacing="1" w:after="100" w:afterAutospacing="1"/>
    </w:pPr>
  </w:style>
  <w:style w:type="paragraph" w:customStyle="1" w:styleId="ui-priority-secondary2">
    <w:name w:val="ui-priority-secondary2"/>
    <w:basedOn w:val="a3"/>
    <w:rsid w:val="00A078FE"/>
    <w:pPr>
      <w:spacing w:before="100" w:beforeAutospacing="1" w:after="100" w:afterAutospacing="1"/>
    </w:pPr>
  </w:style>
  <w:style w:type="paragraph" w:customStyle="1" w:styleId="ui-state-disabled1">
    <w:name w:val="ui-state-disabled1"/>
    <w:basedOn w:val="a3"/>
    <w:rsid w:val="00A078FE"/>
    <w:pPr>
      <w:spacing w:before="100" w:beforeAutospacing="1" w:after="100" w:afterAutospacing="1"/>
    </w:pPr>
  </w:style>
  <w:style w:type="paragraph" w:customStyle="1" w:styleId="ui-state-disabled2">
    <w:name w:val="ui-state-disabled2"/>
    <w:basedOn w:val="a3"/>
    <w:rsid w:val="00A078FE"/>
    <w:pPr>
      <w:spacing w:before="100" w:beforeAutospacing="1" w:after="100" w:afterAutospacing="1"/>
    </w:pPr>
  </w:style>
  <w:style w:type="paragraph" w:customStyle="1" w:styleId="ui-icon1">
    <w:name w:val="ui-icon1"/>
    <w:basedOn w:val="a3"/>
    <w:rsid w:val="00A078FE"/>
    <w:pPr>
      <w:spacing w:before="100" w:beforeAutospacing="1" w:after="100" w:afterAutospacing="1"/>
      <w:ind w:firstLine="7343"/>
    </w:pPr>
  </w:style>
  <w:style w:type="paragraph" w:customStyle="1" w:styleId="ui-icon2">
    <w:name w:val="ui-icon2"/>
    <w:basedOn w:val="a3"/>
    <w:rsid w:val="00A078FE"/>
    <w:pPr>
      <w:spacing w:before="100" w:beforeAutospacing="1" w:after="100" w:afterAutospacing="1"/>
      <w:ind w:firstLine="7343"/>
    </w:pPr>
  </w:style>
  <w:style w:type="paragraph" w:customStyle="1" w:styleId="ui-icon3">
    <w:name w:val="ui-icon3"/>
    <w:basedOn w:val="a3"/>
    <w:rsid w:val="00A078FE"/>
    <w:pPr>
      <w:spacing w:before="100" w:beforeAutospacing="1" w:after="100" w:afterAutospacing="1"/>
      <w:ind w:firstLine="7343"/>
    </w:pPr>
  </w:style>
  <w:style w:type="paragraph" w:customStyle="1" w:styleId="ui-icon4">
    <w:name w:val="ui-icon4"/>
    <w:basedOn w:val="a3"/>
    <w:rsid w:val="00A078FE"/>
    <w:pPr>
      <w:spacing w:before="100" w:beforeAutospacing="1" w:after="100" w:afterAutospacing="1"/>
      <w:ind w:firstLine="7343"/>
    </w:pPr>
  </w:style>
  <w:style w:type="paragraph" w:customStyle="1" w:styleId="ui-icon5">
    <w:name w:val="ui-icon5"/>
    <w:basedOn w:val="a3"/>
    <w:rsid w:val="00A078FE"/>
    <w:pPr>
      <w:spacing w:before="100" w:beforeAutospacing="1" w:after="100" w:afterAutospacing="1"/>
      <w:ind w:firstLine="7343"/>
    </w:pPr>
  </w:style>
  <w:style w:type="paragraph" w:customStyle="1" w:styleId="ui-icon6">
    <w:name w:val="ui-icon6"/>
    <w:basedOn w:val="a3"/>
    <w:rsid w:val="00A078FE"/>
    <w:pPr>
      <w:spacing w:before="100" w:beforeAutospacing="1" w:after="100" w:afterAutospacing="1"/>
      <w:ind w:firstLine="7343"/>
    </w:pPr>
  </w:style>
  <w:style w:type="paragraph" w:customStyle="1" w:styleId="ui-icon7">
    <w:name w:val="ui-icon7"/>
    <w:basedOn w:val="a3"/>
    <w:rsid w:val="00A078FE"/>
    <w:pPr>
      <w:spacing w:before="100" w:beforeAutospacing="1" w:after="100" w:afterAutospacing="1"/>
      <w:ind w:firstLine="7343"/>
    </w:pPr>
  </w:style>
  <w:style w:type="paragraph" w:customStyle="1" w:styleId="ui-icon8">
    <w:name w:val="ui-icon8"/>
    <w:basedOn w:val="a3"/>
    <w:rsid w:val="00A078FE"/>
    <w:pPr>
      <w:spacing w:before="100" w:beforeAutospacing="1" w:after="100" w:afterAutospacing="1"/>
      <w:ind w:firstLine="7343"/>
    </w:pPr>
  </w:style>
  <w:style w:type="paragraph" w:customStyle="1" w:styleId="ui-icon9">
    <w:name w:val="ui-icon9"/>
    <w:basedOn w:val="a3"/>
    <w:rsid w:val="00A078FE"/>
    <w:pPr>
      <w:spacing w:before="100" w:beforeAutospacing="1" w:after="100" w:afterAutospacing="1"/>
      <w:ind w:firstLine="7343"/>
    </w:pPr>
  </w:style>
  <w:style w:type="paragraph" w:customStyle="1" w:styleId="ui-resizable-handle1">
    <w:name w:val="ui-resizable-handle1"/>
    <w:basedOn w:val="a3"/>
    <w:rsid w:val="00A078FE"/>
    <w:pPr>
      <w:spacing w:before="100" w:beforeAutospacing="1" w:after="100" w:afterAutospacing="1"/>
    </w:pPr>
    <w:rPr>
      <w:vanish/>
      <w:sz w:val="2"/>
      <w:szCs w:val="2"/>
    </w:rPr>
  </w:style>
  <w:style w:type="paragraph" w:customStyle="1" w:styleId="ui-resizable-handle2">
    <w:name w:val="ui-resizable-handle2"/>
    <w:basedOn w:val="a3"/>
    <w:rsid w:val="00A078FE"/>
    <w:pPr>
      <w:spacing w:before="100" w:beforeAutospacing="1" w:after="100" w:afterAutospacing="1"/>
    </w:pPr>
    <w:rPr>
      <w:vanish/>
      <w:sz w:val="2"/>
      <w:szCs w:val="2"/>
    </w:rPr>
  </w:style>
  <w:style w:type="paragraph" w:customStyle="1" w:styleId="ui-button-text1">
    <w:name w:val="ui-button-text1"/>
    <w:basedOn w:val="a3"/>
    <w:rsid w:val="00A078FE"/>
    <w:pPr>
      <w:spacing w:before="100" w:beforeAutospacing="1" w:after="100" w:afterAutospacing="1"/>
    </w:pPr>
  </w:style>
  <w:style w:type="paragraph" w:customStyle="1" w:styleId="ui-button-text2">
    <w:name w:val="ui-button-text2"/>
    <w:basedOn w:val="a3"/>
    <w:rsid w:val="00A078FE"/>
    <w:pPr>
      <w:spacing w:before="100" w:beforeAutospacing="1" w:after="100" w:afterAutospacing="1"/>
    </w:pPr>
  </w:style>
  <w:style w:type="paragraph" w:customStyle="1" w:styleId="ui-button-text3">
    <w:name w:val="ui-button-text3"/>
    <w:basedOn w:val="a3"/>
    <w:rsid w:val="00A078FE"/>
    <w:pPr>
      <w:spacing w:before="100" w:beforeAutospacing="1" w:after="100" w:afterAutospacing="1"/>
      <w:ind w:firstLine="11919"/>
    </w:pPr>
  </w:style>
  <w:style w:type="paragraph" w:customStyle="1" w:styleId="ui-button-text4">
    <w:name w:val="ui-button-text4"/>
    <w:basedOn w:val="a3"/>
    <w:rsid w:val="00A078FE"/>
    <w:pPr>
      <w:spacing w:before="100" w:beforeAutospacing="1" w:after="100" w:afterAutospacing="1"/>
      <w:ind w:firstLine="11919"/>
    </w:pPr>
  </w:style>
  <w:style w:type="paragraph" w:customStyle="1" w:styleId="ui-button-text5">
    <w:name w:val="ui-button-text5"/>
    <w:basedOn w:val="a3"/>
    <w:rsid w:val="00A078FE"/>
    <w:pPr>
      <w:spacing w:before="100" w:beforeAutospacing="1" w:after="100" w:afterAutospacing="1"/>
    </w:pPr>
  </w:style>
  <w:style w:type="paragraph" w:customStyle="1" w:styleId="ui-button-text6">
    <w:name w:val="ui-button-text6"/>
    <w:basedOn w:val="a3"/>
    <w:rsid w:val="00A078FE"/>
    <w:pPr>
      <w:spacing w:before="100" w:beforeAutospacing="1" w:after="100" w:afterAutospacing="1"/>
    </w:pPr>
  </w:style>
  <w:style w:type="paragraph" w:customStyle="1" w:styleId="ui-button-text7">
    <w:name w:val="ui-button-text7"/>
    <w:basedOn w:val="a3"/>
    <w:rsid w:val="00A078FE"/>
    <w:pPr>
      <w:spacing w:before="100" w:beforeAutospacing="1" w:after="100" w:afterAutospacing="1"/>
    </w:pPr>
  </w:style>
  <w:style w:type="paragraph" w:customStyle="1" w:styleId="ui-icon10">
    <w:name w:val="ui-icon10"/>
    <w:basedOn w:val="a3"/>
    <w:rsid w:val="00A078FE"/>
    <w:pPr>
      <w:spacing w:after="100" w:afterAutospacing="1"/>
      <w:ind w:left="-120" w:firstLine="7343"/>
    </w:pPr>
  </w:style>
  <w:style w:type="paragraph" w:customStyle="1" w:styleId="ui-icon11">
    <w:name w:val="ui-icon11"/>
    <w:basedOn w:val="a3"/>
    <w:rsid w:val="00A078FE"/>
    <w:pPr>
      <w:spacing w:after="100" w:afterAutospacing="1"/>
      <w:ind w:firstLine="7343"/>
    </w:pPr>
  </w:style>
  <w:style w:type="paragraph" w:customStyle="1" w:styleId="ui-icon12">
    <w:name w:val="ui-icon12"/>
    <w:basedOn w:val="a3"/>
    <w:rsid w:val="00A078FE"/>
    <w:pPr>
      <w:spacing w:after="100" w:afterAutospacing="1"/>
      <w:ind w:firstLine="7343"/>
    </w:pPr>
  </w:style>
  <w:style w:type="paragraph" w:customStyle="1" w:styleId="ui-icon13">
    <w:name w:val="ui-icon13"/>
    <w:basedOn w:val="a3"/>
    <w:rsid w:val="00A078FE"/>
    <w:pPr>
      <w:spacing w:after="100" w:afterAutospacing="1"/>
      <w:ind w:firstLine="7343"/>
    </w:pPr>
  </w:style>
  <w:style w:type="paragraph" w:customStyle="1" w:styleId="ui-icon14">
    <w:name w:val="ui-icon14"/>
    <w:basedOn w:val="a3"/>
    <w:rsid w:val="00A078FE"/>
    <w:pPr>
      <w:spacing w:after="100" w:afterAutospacing="1"/>
      <w:ind w:firstLine="7343"/>
    </w:pPr>
  </w:style>
  <w:style w:type="paragraph" w:customStyle="1" w:styleId="ui-icon15">
    <w:name w:val="ui-icon15"/>
    <w:basedOn w:val="a3"/>
    <w:rsid w:val="00A078FE"/>
    <w:pPr>
      <w:spacing w:after="100" w:afterAutospacing="1"/>
      <w:ind w:firstLine="7343"/>
    </w:pPr>
  </w:style>
  <w:style w:type="paragraph" w:customStyle="1" w:styleId="ui-button1">
    <w:name w:val="ui-button1"/>
    <w:basedOn w:val="a3"/>
    <w:rsid w:val="00A078FE"/>
    <w:pPr>
      <w:spacing w:before="100" w:beforeAutospacing="1" w:after="100" w:afterAutospacing="1"/>
      <w:ind w:right="-72"/>
      <w:jc w:val="center"/>
    </w:pPr>
  </w:style>
  <w:style w:type="paragraph" w:customStyle="1" w:styleId="ui-button2">
    <w:name w:val="ui-button2"/>
    <w:basedOn w:val="a3"/>
    <w:rsid w:val="00A078F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A078F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A078FE"/>
    <w:pPr>
      <w:spacing w:before="100" w:beforeAutospacing="1" w:after="100" w:afterAutospacing="1"/>
    </w:pPr>
  </w:style>
  <w:style w:type="paragraph" w:customStyle="1" w:styleId="ui-icon16">
    <w:name w:val="ui-icon16"/>
    <w:basedOn w:val="a3"/>
    <w:rsid w:val="00A078FE"/>
    <w:pPr>
      <w:spacing w:before="100" w:beforeAutospacing="1" w:after="100" w:afterAutospacing="1"/>
      <w:ind w:firstLine="7343"/>
    </w:pPr>
  </w:style>
  <w:style w:type="paragraph" w:customStyle="1" w:styleId="ui-icon17">
    <w:name w:val="ui-icon17"/>
    <w:basedOn w:val="a3"/>
    <w:rsid w:val="00A078FE"/>
    <w:pPr>
      <w:spacing w:before="100" w:beforeAutospacing="1" w:after="100" w:afterAutospacing="1"/>
      <w:ind w:firstLine="7343"/>
    </w:pPr>
  </w:style>
  <w:style w:type="paragraph" w:customStyle="1" w:styleId="ui-icon18">
    <w:name w:val="ui-icon18"/>
    <w:basedOn w:val="a3"/>
    <w:rsid w:val="00A078FE"/>
    <w:pPr>
      <w:spacing w:before="100" w:beforeAutospacing="1" w:after="100" w:afterAutospacing="1"/>
      <w:ind w:firstLine="7343"/>
    </w:pPr>
  </w:style>
  <w:style w:type="paragraph" w:customStyle="1" w:styleId="ui-icon19">
    <w:name w:val="ui-icon19"/>
    <w:basedOn w:val="a3"/>
    <w:rsid w:val="00A078FE"/>
    <w:pPr>
      <w:spacing w:before="100" w:beforeAutospacing="1" w:after="100" w:afterAutospacing="1"/>
      <w:ind w:firstLine="7343"/>
    </w:pPr>
  </w:style>
  <w:style w:type="paragraph" w:customStyle="1" w:styleId="ui-dialog-titlebar1">
    <w:name w:val="ui-dialog-titlebar1"/>
    <w:basedOn w:val="a3"/>
    <w:rsid w:val="00A078FE"/>
    <w:pPr>
      <w:spacing w:before="100" w:beforeAutospacing="1" w:after="100" w:afterAutospacing="1"/>
    </w:pPr>
  </w:style>
  <w:style w:type="paragraph" w:customStyle="1" w:styleId="ui-dialog-title1">
    <w:name w:val="ui-dialog-title1"/>
    <w:basedOn w:val="a3"/>
    <w:rsid w:val="00A078FE"/>
  </w:style>
  <w:style w:type="paragraph" w:customStyle="1" w:styleId="ui-dialog-titlebar-close1">
    <w:name w:val="ui-dialog-titlebar-close1"/>
    <w:basedOn w:val="a3"/>
    <w:rsid w:val="00A078FE"/>
  </w:style>
  <w:style w:type="paragraph" w:customStyle="1" w:styleId="ui-dialog-titlebar-close2">
    <w:name w:val="ui-dialog-titlebar-close2"/>
    <w:basedOn w:val="a3"/>
    <w:rsid w:val="00A078FE"/>
  </w:style>
  <w:style w:type="paragraph" w:customStyle="1" w:styleId="ui-dialog-content1">
    <w:name w:val="ui-dialog-content1"/>
    <w:basedOn w:val="a3"/>
    <w:rsid w:val="00A078FE"/>
    <w:pPr>
      <w:spacing w:before="100" w:beforeAutospacing="1" w:after="100" w:afterAutospacing="1"/>
    </w:pPr>
  </w:style>
  <w:style w:type="paragraph" w:customStyle="1" w:styleId="ui-dialog-buttonpane1">
    <w:name w:val="ui-dialog-buttonpane1"/>
    <w:basedOn w:val="a3"/>
    <w:rsid w:val="00A078FE"/>
    <w:pPr>
      <w:spacing w:before="120"/>
    </w:pPr>
  </w:style>
  <w:style w:type="paragraph" w:customStyle="1" w:styleId="ui-resizable-se1">
    <w:name w:val="ui-resizable-se1"/>
    <w:basedOn w:val="a3"/>
    <w:rsid w:val="00A078FE"/>
    <w:pPr>
      <w:spacing w:before="100" w:beforeAutospacing="1" w:after="100" w:afterAutospacing="1"/>
    </w:pPr>
  </w:style>
  <w:style w:type="paragraph" w:customStyle="1" w:styleId="ui-dialog-titlebar-close3">
    <w:name w:val="ui-dialog-titlebar-close3"/>
    <w:basedOn w:val="a3"/>
    <w:rsid w:val="00A078FE"/>
  </w:style>
  <w:style w:type="paragraph" w:customStyle="1" w:styleId="ui-dialog-titlebar2">
    <w:name w:val="ui-dialog-titlebar2"/>
    <w:basedOn w:val="a3"/>
    <w:rsid w:val="00A078FE"/>
    <w:pPr>
      <w:spacing w:before="100" w:beforeAutospacing="1" w:after="100" w:afterAutospacing="1"/>
    </w:pPr>
  </w:style>
  <w:style w:type="paragraph" w:customStyle="1" w:styleId="ui-widget-header1">
    <w:name w:val="ui-widget-header1"/>
    <w:basedOn w:val="a3"/>
    <w:rsid w:val="00A078FE"/>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A078FE"/>
    <w:pPr>
      <w:spacing w:before="100" w:beforeAutospacing="1" w:after="100" w:afterAutospacing="1"/>
    </w:pPr>
  </w:style>
  <w:style w:type="paragraph" w:customStyle="1" w:styleId="ui-dialog-buttonpane2">
    <w:name w:val="ui-dialog-buttonpane2"/>
    <w:basedOn w:val="a3"/>
    <w:rsid w:val="00A078FE"/>
  </w:style>
  <w:style w:type="paragraph" w:customStyle="1" w:styleId="special-label1">
    <w:name w:val="special-label1"/>
    <w:basedOn w:val="a3"/>
    <w:rsid w:val="00A078FE"/>
    <w:pPr>
      <w:spacing w:before="100" w:beforeAutospacing="1" w:after="100" w:afterAutospacing="1"/>
    </w:pPr>
    <w:rPr>
      <w:color w:val="808080"/>
    </w:rPr>
  </w:style>
  <w:style w:type="paragraph" w:customStyle="1" w:styleId="special-query1">
    <w:name w:val="special-query1"/>
    <w:basedOn w:val="a3"/>
    <w:rsid w:val="00A078FE"/>
    <w:pPr>
      <w:spacing w:before="100" w:beforeAutospacing="1" w:after="100" w:afterAutospacing="1"/>
    </w:pPr>
    <w:rPr>
      <w:i/>
      <w:iCs/>
      <w:color w:val="000000"/>
    </w:rPr>
  </w:style>
  <w:style w:type="paragraph" w:customStyle="1" w:styleId="special-hover1">
    <w:name w:val="special-hover1"/>
    <w:basedOn w:val="a3"/>
    <w:rsid w:val="00A078FE"/>
    <w:pPr>
      <w:shd w:val="clear" w:color="auto" w:fill="C0C0C0"/>
      <w:spacing w:before="100" w:beforeAutospacing="1" w:after="100" w:afterAutospacing="1"/>
    </w:pPr>
  </w:style>
  <w:style w:type="paragraph" w:customStyle="1" w:styleId="special-label2">
    <w:name w:val="special-label2"/>
    <w:basedOn w:val="a3"/>
    <w:rsid w:val="00A078FE"/>
    <w:pPr>
      <w:spacing w:before="100" w:beforeAutospacing="1" w:after="100" w:afterAutospacing="1"/>
    </w:pPr>
    <w:rPr>
      <w:color w:val="FFFFFF"/>
    </w:rPr>
  </w:style>
  <w:style w:type="paragraph" w:customStyle="1" w:styleId="special-query2">
    <w:name w:val="special-query2"/>
    <w:basedOn w:val="a3"/>
    <w:rsid w:val="00A078FE"/>
    <w:pPr>
      <w:spacing w:before="100" w:beforeAutospacing="1" w:after="100" w:afterAutospacing="1"/>
    </w:pPr>
    <w:rPr>
      <w:color w:val="FFFFFF"/>
    </w:rPr>
  </w:style>
  <w:style w:type="paragraph" w:customStyle="1" w:styleId="mw-specialpage-summary1">
    <w:name w:val="mw-specialpage-summary1"/>
    <w:basedOn w:val="a3"/>
    <w:rsid w:val="00A078FE"/>
    <w:pPr>
      <w:spacing w:before="100" w:beforeAutospacing="1" w:after="100" w:afterAutospacing="1"/>
    </w:pPr>
    <w:rPr>
      <w:vanish/>
    </w:rPr>
  </w:style>
  <w:style w:type="paragraph" w:customStyle="1" w:styleId="editsection1">
    <w:name w:val="editsection1"/>
    <w:basedOn w:val="a3"/>
    <w:rsid w:val="00A078FE"/>
    <w:pPr>
      <w:spacing w:before="100" w:beforeAutospacing="1" w:after="100" w:afterAutospacing="1"/>
    </w:pPr>
    <w:rPr>
      <w:sz w:val="20"/>
      <w:szCs w:val="20"/>
    </w:rPr>
  </w:style>
  <w:style w:type="paragraph" w:customStyle="1" w:styleId="mw-headline1">
    <w:name w:val="mw-headline1"/>
    <w:basedOn w:val="a3"/>
    <w:rsid w:val="00A078FE"/>
    <w:pPr>
      <w:spacing w:before="100" w:beforeAutospacing="1" w:after="100" w:afterAutospacing="1"/>
      <w:ind w:right="72"/>
    </w:pPr>
  </w:style>
  <w:style w:type="paragraph" w:customStyle="1" w:styleId="legendlike1">
    <w:name w:val="legendlike1"/>
    <w:basedOn w:val="a3"/>
    <w:rsid w:val="00A078FE"/>
    <w:pPr>
      <w:spacing w:after="100" w:afterAutospacing="1"/>
    </w:pPr>
  </w:style>
  <w:style w:type="paragraph" w:customStyle="1" w:styleId="legendtextlike1">
    <w:name w:val="legendtextlike1"/>
    <w:basedOn w:val="a3"/>
    <w:rsid w:val="00A078FE"/>
    <w:pPr>
      <w:shd w:val="clear" w:color="auto" w:fill="FFFFFF"/>
      <w:spacing w:before="100" w:beforeAutospacing="1" w:after="100" w:afterAutospacing="1"/>
    </w:pPr>
  </w:style>
  <w:style w:type="paragraph" w:customStyle="1" w:styleId="scrollbar1">
    <w:name w:val="scrollbar1"/>
    <w:basedOn w:val="a3"/>
    <w:rsid w:val="00A078FE"/>
    <w:pPr>
      <w:spacing w:before="100" w:beforeAutospacing="1" w:after="100" w:afterAutospacing="1"/>
    </w:pPr>
  </w:style>
  <w:style w:type="paragraph" w:customStyle="1" w:styleId="scrollbarcontainer1">
    <w:name w:val="scrollbarcontainer1"/>
    <w:basedOn w:val="a3"/>
    <w:rsid w:val="00A078FE"/>
    <w:pPr>
      <w:spacing w:before="100" w:beforeAutospacing="1" w:after="100" w:afterAutospacing="1"/>
    </w:pPr>
  </w:style>
  <w:style w:type="paragraph" w:customStyle="1" w:styleId="magnify1">
    <w:name w:val="magnify1"/>
    <w:basedOn w:val="a3"/>
    <w:rsid w:val="00A078FE"/>
    <w:pPr>
      <w:spacing w:before="100" w:beforeAutospacing="1" w:after="100" w:afterAutospacing="1"/>
    </w:pPr>
    <w:rPr>
      <w:vanish/>
    </w:rPr>
  </w:style>
  <w:style w:type="paragraph" w:customStyle="1" w:styleId="infoboximage1">
    <w:name w:val="infoboximage1"/>
    <w:basedOn w:val="a3"/>
    <w:rsid w:val="00A078FE"/>
    <w:pPr>
      <w:shd w:val="clear" w:color="auto" w:fill="FFFFFF"/>
      <w:spacing w:after="100" w:afterAutospacing="1"/>
      <w:jc w:val="center"/>
    </w:pPr>
    <w:rPr>
      <w:color w:val="000000"/>
    </w:rPr>
  </w:style>
  <w:style w:type="paragraph" w:customStyle="1" w:styleId="infoboxsoustitre1">
    <w:name w:val="infoboxsoustitre1"/>
    <w:basedOn w:val="a3"/>
    <w:rsid w:val="00A078FE"/>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A078FE"/>
    <w:pPr>
      <w:spacing w:before="100" w:beforeAutospacing="1" w:after="100" w:afterAutospacing="1"/>
    </w:pPr>
  </w:style>
  <w:style w:type="paragraph" w:customStyle="1" w:styleId="entete1">
    <w:name w:val="entete1"/>
    <w:basedOn w:val="a3"/>
    <w:rsid w:val="00A078FE"/>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A078FE"/>
    <w:pPr>
      <w:spacing w:before="100" w:beforeAutospacing="1" w:after="100" w:afterAutospacing="1"/>
      <w:jc w:val="center"/>
    </w:pPr>
    <w:rPr>
      <w:b/>
      <w:bCs/>
      <w:color w:val="000000"/>
    </w:rPr>
  </w:style>
  <w:style w:type="paragraph" w:customStyle="1" w:styleId="entete2">
    <w:name w:val="entete2"/>
    <w:basedOn w:val="a3"/>
    <w:rsid w:val="00A078FE"/>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A078FE"/>
    <w:pPr>
      <w:spacing w:before="100" w:beforeAutospacing="1" w:after="100" w:afterAutospacing="1"/>
    </w:pPr>
  </w:style>
  <w:style w:type="paragraph" w:customStyle="1" w:styleId="thumbinner1">
    <w:name w:val="thumbinner1"/>
    <w:basedOn w:val="a3"/>
    <w:rsid w:val="00A078FE"/>
    <w:pPr>
      <w:spacing w:before="100" w:beforeAutospacing="1" w:after="100" w:afterAutospacing="1"/>
    </w:pPr>
  </w:style>
  <w:style w:type="paragraph" w:customStyle="1" w:styleId="thumb1">
    <w:name w:val="thumb1"/>
    <w:basedOn w:val="a3"/>
    <w:rsid w:val="00A078FE"/>
    <w:pPr>
      <w:spacing w:before="100" w:beforeAutospacing="1" w:after="100" w:afterAutospacing="1"/>
    </w:pPr>
  </w:style>
  <w:style w:type="paragraph" w:customStyle="1" w:styleId="thumbcaption1">
    <w:name w:val="thumbcaption1"/>
    <w:basedOn w:val="a3"/>
    <w:rsid w:val="00A078FE"/>
    <w:pPr>
      <w:spacing w:before="100" w:beforeAutospacing="1" w:after="100" w:afterAutospacing="1"/>
    </w:pPr>
    <w:rPr>
      <w:vanish/>
    </w:rPr>
  </w:style>
  <w:style w:type="paragraph" w:customStyle="1" w:styleId="legend1">
    <w:name w:val="legend1"/>
    <w:basedOn w:val="a3"/>
    <w:rsid w:val="00A078FE"/>
    <w:pPr>
      <w:spacing w:before="75" w:after="120"/>
      <w:jc w:val="center"/>
    </w:pPr>
    <w:rPr>
      <w:sz w:val="22"/>
      <w:szCs w:val="22"/>
    </w:rPr>
  </w:style>
  <w:style w:type="paragraph" w:customStyle="1" w:styleId="image21">
    <w:name w:val="image21"/>
    <w:basedOn w:val="a3"/>
    <w:rsid w:val="00A078FE"/>
    <w:pPr>
      <w:spacing w:before="100" w:beforeAutospacing="1" w:after="100" w:afterAutospacing="1"/>
      <w:jc w:val="center"/>
    </w:pPr>
  </w:style>
  <w:style w:type="paragraph" w:customStyle="1" w:styleId="bloc1">
    <w:name w:val="bloc1"/>
    <w:basedOn w:val="a3"/>
    <w:rsid w:val="00A078FE"/>
    <w:pPr>
      <w:shd w:val="clear" w:color="auto" w:fill="DFEDFF"/>
      <w:spacing w:before="75" w:after="75" w:line="264" w:lineRule="atLeast"/>
      <w:jc w:val="center"/>
    </w:pPr>
    <w:rPr>
      <w:b/>
      <w:bCs/>
    </w:rPr>
  </w:style>
  <w:style w:type="paragraph" w:customStyle="1" w:styleId="bordered1">
    <w:name w:val="bordered1"/>
    <w:basedOn w:val="a3"/>
    <w:rsid w:val="00A078FE"/>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A078FE"/>
    <w:pPr>
      <w:shd w:val="clear" w:color="auto" w:fill="DFEDFF"/>
      <w:spacing w:before="75" w:after="75" w:line="15" w:lineRule="atLeast"/>
    </w:pPr>
    <w:rPr>
      <w:sz w:val="2"/>
      <w:szCs w:val="2"/>
    </w:rPr>
  </w:style>
  <w:style w:type="paragraph" w:customStyle="1" w:styleId="navbar1">
    <w:name w:val="navbar1"/>
    <w:basedOn w:val="a3"/>
    <w:rsid w:val="00A078FE"/>
    <w:pPr>
      <w:jc w:val="right"/>
    </w:pPr>
    <w:rPr>
      <w:sz w:val="19"/>
      <w:szCs w:val="19"/>
    </w:rPr>
  </w:style>
  <w:style w:type="paragraph" w:customStyle="1" w:styleId="prevbloc1">
    <w:name w:val="prev_bloc1"/>
    <w:basedOn w:val="a3"/>
    <w:rsid w:val="00A078FE"/>
    <w:pPr>
      <w:spacing w:before="100" w:beforeAutospacing="1" w:after="100" w:afterAutospacing="1"/>
    </w:pPr>
  </w:style>
  <w:style w:type="paragraph" w:customStyle="1" w:styleId="nextbloc1">
    <w:name w:val="next_bloc1"/>
    <w:basedOn w:val="a3"/>
    <w:rsid w:val="00A078FE"/>
    <w:pPr>
      <w:spacing w:before="100" w:beforeAutospacing="1" w:after="100" w:afterAutospacing="1"/>
      <w:jc w:val="right"/>
    </w:pPr>
  </w:style>
  <w:style w:type="paragraph" w:customStyle="1" w:styleId="entete3">
    <w:name w:val="entete3"/>
    <w:basedOn w:val="a3"/>
    <w:rsid w:val="00A078FE"/>
    <w:pPr>
      <w:spacing w:before="100" w:beforeAutospacing="1" w:after="100" w:afterAutospacing="1"/>
    </w:pPr>
  </w:style>
  <w:style w:type="paragraph" w:customStyle="1" w:styleId="bloc2">
    <w:name w:val="bloc2"/>
    <w:basedOn w:val="a3"/>
    <w:rsid w:val="00A078FE"/>
    <w:pPr>
      <w:spacing w:before="100" w:beforeAutospacing="1" w:after="100" w:afterAutospacing="1"/>
    </w:pPr>
  </w:style>
  <w:style w:type="paragraph" w:customStyle="1" w:styleId="taxoboxclassification1">
    <w:name w:val="taxobox_classification1"/>
    <w:basedOn w:val="a3"/>
    <w:rsid w:val="00A078FE"/>
    <w:pPr>
      <w:spacing w:before="100" w:beforeAutospacing="1" w:after="100" w:afterAutospacing="1"/>
    </w:pPr>
    <w:rPr>
      <w:i/>
      <w:iCs/>
    </w:rPr>
  </w:style>
  <w:style w:type="paragraph" w:customStyle="1" w:styleId="rnormal1">
    <w:name w:val="rnormal1"/>
    <w:basedOn w:val="a3"/>
    <w:rsid w:val="00A078FE"/>
    <w:pPr>
      <w:spacing w:before="100" w:beforeAutospacing="1" w:after="100" w:afterAutospacing="1"/>
    </w:pPr>
  </w:style>
  <w:style w:type="paragraph" w:customStyle="1" w:styleId="imgtoogle1">
    <w:name w:val="img_toogle1"/>
    <w:basedOn w:val="a3"/>
    <w:rsid w:val="00A078FE"/>
    <w:pPr>
      <w:spacing w:before="100" w:beforeAutospacing="1" w:after="100" w:afterAutospacing="1"/>
    </w:pPr>
  </w:style>
  <w:style w:type="paragraph" w:customStyle="1" w:styleId="atoogle1">
    <w:name w:val="a_toogle1"/>
    <w:basedOn w:val="a3"/>
    <w:rsid w:val="00A078FE"/>
    <w:pPr>
      <w:spacing w:before="100" w:beforeAutospacing="1" w:after="100" w:afterAutospacing="1"/>
      <w:jc w:val="center"/>
    </w:pPr>
    <w:rPr>
      <w:sz w:val="23"/>
      <w:szCs w:val="23"/>
    </w:rPr>
  </w:style>
  <w:style w:type="paragraph" w:customStyle="1" w:styleId="geopoint1">
    <w:name w:val="geopoint1"/>
    <w:basedOn w:val="a3"/>
    <w:rsid w:val="00A078F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A078FE"/>
  </w:style>
  <w:style w:type="paragraph" w:customStyle="1" w:styleId="titre1">
    <w:name w:val="titre1"/>
    <w:basedOn w:val="a3"/>
    <w:rsid w:val="00A078FE"/>
    <w:pPr>
      <w:spacing w:before="48" w:after="48"/>
      <w:jc w:val="center"/>
    </w:pPr>
  </w:style>
  <w:style w:type="paragraph" w:customStyle="1" w:styleId="e6e73">
    <w:name w:val="¶e6e7аголовок 3"/>
    <w:basedOn w:val="a3"/>
    <w:next w:val="a3"/>
    <w:rsid w:val="00A078FE"/>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A078F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A078FE"/>
    <w:rPr>
      <w:sz w:val="17"/>
      <w:shd w:val="clear" w:color="auto" w:fill="FFFFFF"/>
    </w:rPr>
  </w:style>
  <w:style w:type="paragraph" w:customStyle="1" w:styleId="afffffffffff1">
    <w:name w:val="Подпись к таблице"/>
    <w:basedOn w:val="a3"/>
    <w:link w:val="afffffffffff0"/>
    <w:rsid w:val="00A078FE"/>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A078FE"/>
    <w:rPr>
      <w:sz w:val="14"/>
      <w:shd w:val="clear" w:color="auto" w:fill="FFFFFF"/>
    </w:rPr>
  </w:style>
  <w:style w:type="paragraph" w:customStyle="1" w:styleId="6b">
    <w:name w:val="Основной текст (6)"/>
    <w:basedOn w:val="a3"/>
    <w:link w:val="6a"/>
    <w:rsid w:val="00A078FE"/>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A078FE"/>
    <w:rPr>
      <w:sz w:val="22"/>
    </w:rPr>
  </w:style>
  <w:style w:type="character" w:customStyle="1" w:styleId="useremail">
    <w:name w:val="useremail"/>
    <w:rsid w:val="00A078FE"/>
    <w:rPr>
      <w:b/>
      <w:color w:val="555555"/>
    </w:rPr>
  </w:style>
  <w:style w:type="character" w:customStyle="1" w:styleId="sel1">
    <w:name w:val="sel1"/>
    <w:rsid w:val="00A078FE"/>
    <w:rPr>
      <w:shd w:val="clear" w:color="auto" w:fill="000000"/>
    </w:rPr>
  </w:style>
  <w:style w:type="character" w:customStyle="1" w:styleId="1ffffffa">
    <w:name w:val="Основной текст + Курсив1"/>
    <w:rsid w:val="00A078FE"/>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A078FE"/>
    <w:rPr>
      <w:rFonts w:ascii="Times New Roman" w:hAnsi="Times New Roman"/>
      <w:b/>
      <w:i/>
      <w:spacing w:val="0"/>
      <w:sz w:val="20"/>
    </w:rPr>
  </w:style>
  <w:style w:type="character" w:customStyle="1" w:styleId="sel11">
    <w:name w:val="sel11"/>
    <w:rsid w:val="00A078FE"/>
    <w:rPr>
      <w:b/>
    </w:rPr>
  </w:style>
  <w:style w:type="character" w:customStyle="1" w:styleId="bodyouter">
    <w:name w:val="body_outer"/>
    <w:rsid w:val="00A078FE"/>
  </w:style>
  <w:style w:type="character" w:customStyle="1" w:styleId="at3">
    <w:name w:val="at3"/>
    <w:rsid w:val="00A078FE"/>
    <w:rPr>
      <w:b/>
      <w:i/>
      <w:color w:val="00008B"/>
      <w:u w:val="single"/>
    </w:rPr>
  </w:style>
  <w:style w:type="character" w:customStyle="1" w:styleId="417">
    <w:name w:val="Знак4 Знак Знак1"/>
    <w:locked/>
    <w:rsid w:val="00A078FE"/>
    <w:rPr>
      <w:rFonts w:ascii="Arial" w:hAnsi="Arial"/>
      <w:b/>
      <w:kern w:val="32"/>
      <w:sz w:val="32"/>
      <w:lang w:val="ru-RU" w:eastAsia="ru-RU"/>
    </w:rPr>
  </w:style>
  <w:style w:type="character" w:customStyle="1" w:styleId="21f4">
    <w:name w:val="Знак2 Знак Знак1"/>
    <w:locked/>
    <w:rsid w:val="00A078FE"/>
    <w:rPr>
      <w:b/>
      <w:sz w:val="27"/>
      <w:lang w:val="ru-RU" w:eastAsia="ru-RU"/>
    </w:rPr>
  </w:style>
  <w:style w:type="character" w:customStyle="1" w:styleId="ilad">
    <w:name w:val="il_ad"/>
    <w:rsid w:val="00A078FE"/>
  </w:style>
  <w:style w:type="character" w:customStyle="1" w:styleId="tooltipextranews">
    <w:name w:val="tooltip_extranews"/>
    <w:rsid w:val="00A078FE"/>
    <w:rPr>
      <w:rFonts w:ascii="Times New Roman" w:hAnsi="Times New Roman"/>
    </w:rPr>
  </w:style>
  <w:style w:type="character" w:customStyle="1" w:styleId="needref">
    <w:name w:val="need_ref"/>
    <w:rsid w:val="00A078FE"/>
    <w:rPr>
      <w:rFonts w:ascii="Times New Roman" w:hAnsi="Times New Roman"/>
    </w:rPr>
  </w:style>
  <w:style w:type="character" w:customStyle="1" w:styleId="up">
    <w:name w:val="up"/>
    <w:rsid w:val="00A078FE"/>
    <w:rPr>
      <w:rFonts w:ascii="Times New Roman" w:hAnsi="Times New Roman"/>
    </w:rPr>
  </w:style>
  <w:style w:type="character" w:customStyle="1" w:styleId="down">
    <w:name w:val="down"/>
    <w:rsid w:val="00A078FE"/>
    <w:rPr>
      <w:rFonts w:ascii="Times New Roman" w:hAnsi="Times New Roman"/>
    </w:rPr>
  </w:style>
  <w:style w:type="character" w:customStyle="1" w:styleId="ref">
    <w:name w:val="ref"/>
    <w:rsid w:val="00A078FE"/>
    <w:rPr>
      <w:rFonts w:ascii="Times New Roman" w:hAnsi="Times New Roman"/>
    </w:rPr>
  </w:style>
  <w:style w:type="character" w:customStyle="1" w:styleId="up1">
    <w:name w:val="up1"/>
    <w:rsid w:val="00A078FE"/>
    <w:rPr>
      <w:rFonts w:ascii="Times New Roman" w:hAnsi="Times New Roman"/>
      <w:color w:val="0645AD"/>
    </w:rPr>
  </w:style>
  <w:style w:type="character" w:customStyle="1" w:styleId="down1">
    <w:name w:val="down1"/>
    <w:rsid w:val="00A078FE"/>
    <w:rPr>
      <w:rFonts w:ascii="Times New Roman" w:hAnsi="Times New Roman"/>
      <w:color w:val="0645AD"/>
    </w:rPr>
  </w:style>
  <w:style w:type="character" w:customStyle="1" w:styleId="up2">
    <w:name w:val="up2"/>
    <w:rsid w:val="00A078FE"/>
    <w:rPr>
      <w:rFonts w:ascii="Times New Roman" w:hAnsi="Times New Roman"/>
      <w:vanish/>
    </w:rPr>
  </w:style>
  <w:style w:type="character" w:customStyle="1" w:styleId="down2">
    <w:name w:val="down2"/>
    <w:rsid w:val="00A078FE"/>
    <w:rPr>
      <w:rFonts w:ascii="Times New Roman" w:hAnsi="Times New Roman"/>
      <w:vanish/>
    </w:rPr>
  </w:style>
  <w:style w:type="character" w:customStyle="1" w:styleId="toctoggle">
    <w:name w:val="toctoggle"/>
    <w:rsid w:val="00A078FE"/>
    <w:rPr>
      <w:rFonts w:ascii="Times New Roman" w:hAnsi="Times New Roman"/>
    </w:rPr>
  </w:style>
  <w:style w:type="character" w:customStyle="1" w:styleId="tocnumber">
    <w:name w:val="tocnumber"/>
    <w:rsid w:val="00A078FE"/>
    <w:rPr>
      <w:rFonts w:ascii="Times New Roman" w:hAnsi="Times New Roman"/>
    </w:rPr>
  </w:style>
  <w:style w:type="character" w:customStyle="1" w:styleId="romain1">
    <w:name w:val="romain1"/>
    <w:rsid w:val="00A078FE"/>
    <w:rPr>
      <w:rFonts w:ascii="Times New Roman" w:hAnsi="Times New Roman"/>
      <w:smallCaps/>
    </w:rPr>
  </w:style>
  <w:style w:type="character" w:customStyle="1" w:styleId="editsection2">
    <w:name w:val="editsection2"/>
    <w:rsid w:val="00A078FE"/>
    <w:rPr>
      <w:rFonts w:ascii="Times New Roman" w:hAnsi="Times New Roman"/>
    </w:rPr>
  </w:style>
  <w:style w:type="character" w:customStyle="1" w:styleId="mw-headline2">
    <w:name w:val="mw-headline2"/>
    <w:rsid w:val="00A078FE"/>
    <w:rPr>
      <w:rFonts w:ascii="Times New Roman" w:hAnsi="Times New Roman"/>
    </w:rPr>
  </w:style>
  <w:style w:type="character" w:customStyle="1" w:styleId="750">
    <w:name w:val="Основной текст (7)5"/>
    <w:rsid w:val="00A078FE"/>
    <w:rPr>
      <w:rFonts w:ascii="Times New Roman" w:hAnsi="Times New Roman"/>
      <w:spacing w:val="0"/>
      <w:sz w:val="20"/>
    </w:rPr>
  </w:style>
  <w:style w:type="character" w:customStyle="1" w:styleId="term1">
    <w:name w:val="term1"/>
    <w:rsid w:val="00A078FE"/>
    <w:rPr>
      <w:b/>
      <w:i/>
      <w:color w:val="121F48"/>
    </w:rPr>
  </w:style>
  <w:style w:type="character" w:customStyle="1" w:styleId="fontstyle290">
    <w:name w:val="fontstyle29"/>
    <w:rsid w:val="00A078FE"/>
    <w:rPr>
      <w:rFonts w:ascii="Times New Roman" w:hAnsi="Times New Roman"/>
    </w:rPr>
  </w:style>
  <w:style w:type="character" w:customStyle="1" w:styleId="4c">
    <w:name w:val="Знак4 Знак Знак"/>
    <w:locked/>
    <w:rsid w:val="00A078FE"/>
    <w:rPr>
      <w:rFonts w:ascii="Arial" w:hAnsi="Arial"/>
      <w:b/>
      <w:kern w:val="32"/>
      <w:sz w:val="32"/>
      <w:lang w:val="ru-RU" w:eastAsia="ru-RU"/>
    </w:rPr>
  </w:style>
  <w:style w:type="character" w:customStyle="1" w:styleId="2fff7">
    <w:name w:val="Знак2 Знак Знак"/>
    <w:semiHidden/>
    <w:locked/>
    <w:rsid w:val="00A078FE"/>
    <w:rPr>
      <w:rFonts w:ascii="Arial" w:hAnsi="Arial"/>
      <w:b/>
      <w:sz w:val="26"/>
      <w:lang w:val="ru-RU" w:eastAsia="ru-RU"/>
    </w:rPr>
  </w:style>
  <w:style w:type="character" w:customStyle="1" w:styleId="-FN0">
    <w:name w:val="Текст сноски-FN Знак Знак Знак"/>
    <w:semiHidden/>
    <w:locked/>
    <w:rsid w:val="00A078FE"/>
    <w:rPr>
      <w:lang w:eastAsia="ru-RU"/>
    </w:rPr>
  </w:style>
  <w:style w:type="character" w:customStyle="1" w:styleId="style50">
    <w:name w:val="style5"/>
    <w:rsid w:val="00A078FE"/>
  </w:style>
  <w:style w:type="character" w:customStyle="1" w:styleId="721">
    <w:name w:val="Основной текст (7)2"/>
    <w:rsid w:val="00A078FE"/>
    <w:rPr>
      <w:rFonts w:ascii="Times New Roman" w:hAnsi="Times New Roman"/>
      <w:spacing w:val="0"/>
      <w:sz w:val="20"/>
    </w:rPr>
  </w:style>
  <w:style w:type="character" w:customStyle="1" w:styleId="760">
    <w:name w:val="Основной текст (7)6"/>
    <w:rsid w:val="00A078FE"/>
    <w:rPr>
      <w:rFonts w:ascii="Times New Roman" w:hAnsi="Times New Roman"/>
      <w:spacing w:val="0"/>
      <w:sz w:val="20"/>
    </w:rPr>
  </w:style>
  <w:style w:type="character" w:customStyle="1" w:styleId="Absatz-Standardschriftart">
    <w:name w:val="Absatz-Standardschriftart"/>
    <w:rsid w:val="00A078FE"/>
  </w:style>
  <w:style w:type="character" w:customStyle="1" w:styleId="WW-Absatz-Standardschriftart">
    <w:name w:val="WW-Absatz-Standardschriftart"/>
    <w:rsid w:val="00A078FE"/>
  </w:style>
  <w:style w:type="character" w:customStyle="1" w:styleId="FontStyle23">
    <w:name w:val="Font Style23"/>
    <w:rsid w:val="00A078FE"/>
    <w:rPr>
      <w:rFonts w:ascii="Times New Roman" w:hAnsi="Times New Roman"/>
      <w:b/>
      <w:sz w:val="20"/>
    </w:rPr>
  </w:style>
  <w:style w:type="character" w:customStyle="1" w:styleId="b-serp-urlitem">
    <w:name w:val="b-serp-url__item"/>
    <w:rsid w:val="00A078FE"/>
    <w:rPr>
      <w:rFonts w:ascii="Times New Roman" w:hAnsi="Times New Roman"/>
    </w:rPr>
  </w:style>
  <w:style w:type="character" w:customStyle="1" w:styleId="79">
    <w:name w:val="Основной текст (7)9"/>
    <w:rsid w:val="00A078FE"/>
    <w:rPr>
      <w:rFonts w:ascii="Times New Roman" w:hAnsi="Times New Roman"/>
      <w:spacing w:val="0"/>
      <w:sz w:val="20"/>
    </w:rPr>
  </w:style>
  <w:style w:type="character" w:customStyle="1" w:styleId="afffffffffff2">
    <w:name w:val="пример"/>
    <w:rsid w:val="00A078FE"/>
    <w:rPr>
      <w:rFonts w:ascii="Times New Roman" w:hAnsi="Times New Roman"/>
    </w:rPr>
  </w:style>
  <w:style w:type="character" w:customStyle="1" w:styleId="first-letter">
    <w:name w:val="first-letter"/>
    <w:rsid w:val="00A078FE"/>
  </w:style>
  <w:style w:type="character" w:customStyle="1" w:styleId="indicateur-langue1">
    <w:name w:val="indicateur-langue1"/>
    <w:rsid w:val="00A078FE"/>
    <w:rPr>
      <w:rFonts w:ascii="Courier New" w:hAnsi="Courier New"/>
      <w:b/>
      <w:sz w:val="24"/>
    </w:rPr>
  </w:style>
  <w:style w:type="character" w:customStyle="1" w:styleId="italique1">
    <w:name w:val="italique1"/>
    <w:rsid w:val="00A078FE"/>
    <w:rPr>
      <w:i/>
    </w:rPr>
  </w:style>
  <w:style w:type="character" w:customStyle="1" w:styleId="hl21">
    <w:name w:val="hl21"/>
    <w:rsid w:val="00A078FE"/>
    <w:rPr>
      <w:b/>
      <w:sz w:val="24"/>
    </w:rPr>
  </w:style>
  <w:style w:type="character" w:customStyle="1" w:styleId="m1">
    <w:name w:val="m1"/>
    <w:rsid w:val="00A078FE"/>
    <w:rPr>
      <w:rFonts w:ascii="Tahoma" w:hAnsi="Tahoma"/>
      <w:sz w:val="18"/>
      <w:u w:val="none"/>
    </w:rPr>
  </w:style>
  <w:style w:type="character" w:customStyle="1" w:styleId="trd12">
    <w:name w:val="trd12"/>
    <w:rsid w:val="00A078FE"/>
  </w:style>
  <w:style w:type="character" w:customStyle="1" w:styleId="mr1">
    <w:name w:val="mr1"/>
    <w:rsid w:val="00A078FE"/>
    <w:rPr>
      <w:rFonts w:ascii="Tahoma" w:hAnsi="Tahoma"/>
      <w:color w:val="800000"/>
      <w:sz w:val="18"/>
      <w:u w:val="none"/>
    </w:rPr>
  </w:style>
  <w:style w:type="character" w:customStyle="1" w:styleId="trd121">
    <w:name w:val="trd121"/>
    <w:rsid w:val="00A078FE"/>
    <w:rPr>
      <w:rFonts w:ascii="Arial" w:hAnsi="Arial"/>
      <w:b/>
      <w:color w:val="800000"/>
      <w:sz w:val="18"/>
      <w:u w:val="none"/>
    </w:rPr>
  </w:style>
  <w:style w:type="character" w:customStyle="1" w:styleId="hlnormal">
    <w:name w:val="hlnormal"/>
    <w:rsid w:val="00A078FE"/>
  </w:style>
  <w:style w:type="character" w:customStyle="1" w:styleId="bod1">
    <w:name w:val="bod1"/>
    <w:rsid w:val="00A078FE"/>
  </w:style>
  <w:style w:type="paragraph" w:customStyle="1" w:styleId="914">
    <w:name w:val="Знак91"/>
    <w:basedOn w:val="a3"/>
    <w:rsid w:val="00A078FE"/>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A078FE"/>
    <w:rPr>
      <w:rFonts w:ascii="Arial" w:hAnsi="Arial"/>
      <w:b/>
      <w:kern w:val="32"/>
      <w:sz w:val="32"/>
      <w:lang w:val="ru-RU" w:eastAsia="ru-RU"/>
    </w:rPr>
  </w:style>
  <w:style w:type="character" w:customStyle="1" w:styleId="2114">
    <w:name w:val="Знак2 Знак Знак11"/>
    <w:locked/>
    <w:rsid w:val="00A078FE"/>
    <w:rPr>
      <w:b/>
      <w:sz w:val="27"/>
      <w:lang w:val="ru-RU" w:eastAsia="ru-RU"/>
    </w:rPr>
  </w:style>
  <w:style w:type="character" w:customStyle="1" w:styleId="422">
    <w:name w:val="Знак4 Знак Знак2"/>
    <w:locked/>
    <w:rsid w:val="00A078FE"/>
    <w:rPr>
      <w:rFonts w:ascii="Arial" w:hAnsi="Arial"/>
      <w:b/>
      <w:kern w:val="32"/>
      <w:sz w:val="32"/>
      <w:lang w:val="ru-RU" w:eastAsia="ru-RU"/>
    </w:rPr>
  </w:style>
  <w:style w:type="character" w:customStyle="1" w:styleId="22b">
    <w:name w:val="Знак2 Знак Знак2"/>
    <w:locked/>
    <w:rsid w:val="00A078FE"/>
    <w:rPr>
      <w:rFonts w:ascii="Arial" w:hAnsi="Arial"/>
      <w:b/>
      <w:sz w:val="26"/>
      <w:lang w:val="ru-RU" w:eastAsia="ru-RU"/>
    </w:rPr>
  </w:style>
  <w:style w:type="character" w:customStyle="1" w:styleId="spellingerror">
    <w:name w:val="spellingerror"/>
    <w:rsid w:val="00A078FE"/>
  </w:style>
  <w:style w:type="character" w:customStyle="1" w:styleId="contextualspellingandgrammarerror">
    <w:name w:val="contextualspellingandgrammarerror"/>
    <w:rsid w:val="00A078FE"/>
  </w:style>
  <w:style w:type="character" w:customStyle="1" w:styleId="normaltextrun1">
    <w:name w:val="normaltextrun1"/>
    <w:rsid w:val="00A078FE"/>
  </w:style>
  <w:style w:type="character" w:customStyle="1" w:styleId="eop">
    <w:name w:val="eop"/>
    <w:rsid w:val="00A078FE"/>
  </w:style>
  <w:style w:type="character" w:customStyle="1" w:styleId="PlainTextChar2">
    <w:name w:val="Plain Text Char2"/>
    <w:aliases w:val="Heading 12 Char1,Знак3 Char,Plain Text Char21,Heading 12 Char12"/>
    <w:locked/>
    <w:rsid w:val="00A078FE"/>
    <w:rPr>
      <w:rFonts w:ascii="Courier New" w:hAnsi="Courier New"/>
      <w:sz w:val="20"/>
    </w:rPr>
  </w:style>
  <w:style w:type="character" w:customStyle="1" w:styleId="FontStyle182">
    <w:name w:val="Font Style182"/>
    <w:rsid w:val="00A078FE"/>
    <w:rPr>
      <w:rFonts w:ascii="Times New Roman" w:hAnsi="Times New Roman"/>
      <w:sz w:val="18"/>
    </w:rPr>
  </w:style>
  <w:style w:type="character" w:customStyle="1" w:styleId="CommentTextChar2">
    <w:name w:val="Comment Text Char2"/>
    <w:locked/>
    <w:rsid w:val="00A078FE"/>
  </w:style>
  <w:style w:type="character" w:customStyle="1" w:styleId="HeaderChar2">
    <w:name w:val="Header Char2"/>
    <w:locked/>
    <w:rsid w:val="00A078FE"/>
    <w:rPr>
      <w:sz w:val="24"/>
    </w:rPr>
  </w:style>
  <w:style w:type="character" w:customStyle="1" w:styleId="FooterChar2">
    <w:name w:val="Footer Char2"/>
    <w:locked/>
    <w:rsid w:val="00A078FE"/>
    <w:rPr>
      <w:sz w:val="24"/>
    </w:rPr>
  </w:style>
  <w:style w:type="character" w:customStyle="1" w:styleId="EndnoteTextChar2">
    <w:name w:val="Endnote Text Char2"/>
    <w:locked/>
    <w:rsid w:val="00A078FE"/>
    <w:rPr>
      <w:color w:val="000000"/>
      <w:sz w:val="24"/>
    </w:rPr>
  </w:style>
  <w:style w:type="character" w:customStyle="1" w:styleId="MacroTextChar1">
    <w:name w:val="Macro Text Char1"/>
    <w:locked/>
    <w:rsid w:val="00A078FE"/>
    <w:rPr>
      <w:rFonts w:ascii="Courier New" w:hAnsi="Courier New"/>
      <w:sz w:val="22"/>
      <w:lang w:val="en-US" w:eastAsia="en-US"/>
    </w:rPr>
  </w:style>
  <w:style w:type="character" w:customStyle="1" w:styleId="TitleChar2">
    <w:name w:val="Title Char2"/>
    <w:locked/>
    <w:rsid w:val="00A078FE"/>
    <w:rPr>
      <w:sz w:val="24"/>
      <w:lang w:val="en-US"/>
    </w:rPr>
  </w:style>
  <w:style w:type="character" w:customStyle="1" w:styleId="SubtitleChar2">
    <w:name w:val="Subtitle Char2"/>
    <w:locked/>
    <w:rsid w:val="00A078FE"/>
    <w:rPr>
      <w:rFonts w:ascii="PragmaticaCTT" w:hAnsi="PragmaticaCTT"/>
      <w:b/>
      <w:sz w:val="24"/>
    </w:rPr>
  </w:style>
  <w:style w:type="character" w:customStyle="1" w:styleId="BodyTextFirstIndentChar2">
    <w:name w:val="Body Text First Indent Char2"/>
    <w:locked/>
    <w:rsid w:val="00A078FE"/>
    <w:rPr>
      <w:rFonts w:ascii="Times New Roman" w:hAnsi="Times New Roman"/>
      <w:sz w:val="24"/>
      <w:lang w:eastAsia="ru-RU"/>
    </w:rPr>
  </w:style>
  <w:style w:type="character" w:customStyle="1" w:styleId="BodyTextIndent2Char2">
    <w:name w:val="Body Text Indent 2 Char2"/>
    <w:locked/>
    <w:rsid w:val="00A078FE"/>
    <w:rPr>
      <w:sz w:val="24"/>
    </w:rPr>
  </w:style>
  <w:style w:type="character" w:customStyle="1" w:styleId="BodyTextIndent3Char2">
    <w:name w:val="Body Text Indent 3 Char2"/>
    <w:locked/>
    <w:rsid w:val="00A078FE"/>
    <w:rPr>
      <w:sz w:val="16"/>
    </w:rPr>
  </w:style>
  <w:style w:type="character" w:customStyle="1" w:styleId="DocumentMapChar2">
    <w:name w:val="Document Map Char2"/>
    <w:locked/>
    <w:rsid w:val="00A078FE"/>
    <w:rPr>
      <w:rFonts w:ascii="Tahoma" w:hAnsi="Tahoma"/>
    </w:rPr>
  </w:style>
  <w:style w:type="character" w:customStyle="1" w:styleId="BalloonTextChar2">
    <w:name w:val="Balloon Text Char2"/>
    <w:locked/>
    <w:rsid w:val="00A078FE"/>
    <w:rPr>
      <w:rFonts w:ascii="Tahoma" w:hAnsi="Tahoma"/>
      <w:sz w:val="16"/>
    </w:rPr>
  </w:style>
  <w:style w:type="character" w:customStyle="1" w:styleId="NoSpacingChar3">
    <w:name w:val="No Spacing Char3"/>
    <w:locked/>
    <w:rsid w:val="00A078FE"/>
    <w:rPr>
      <w:sz w:val="22"/>
      <w:lang w:val="en-US" w:eastAsia="en-US"/>
    </w:rPr>
  </w:style>
  <w:style w:type="paragraph" w:customStyle="1" w:styleId="12d">
    <w:name w:val="Подзаголовок12"/>
    <w:basedOn w:val="a3"/>
    <w:rsid w:val="00A078FE"/>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A078FE"/>
    <w:rPr>
      <w:rFonts w:ascii="Times New Roman" w:hAnsi="Times New Roman"/>
      <w:sz w:val="24"/>
      <w:lang w:val="en-US"/>
    </w:rPr>
  </w:style>
  <w:style w:type="character" w:customStyle="1" w:styleId="1ffffffb">
    <w:name w:val="Заголовок Знак1"/>
    <w:rsid w:val="00A078FE"/>
    <w:rPr>
      <w:rFonts w:ascii="Calibri Light" w:hAnsi="Calibri Light"/>
      <w:spacing w:val="-10"/>
      <w:kern w:val="28"/>
      <w:sz w:val="56"/>
      <w:lang w:eastAsia="ru-RU"/>
    </w:rPr>
  </w:style>
  <w:style w:type="character" w:customStyle="1" w:styleId="QuoteChar4">
    <w:name w:val="Quote Char4"/>
    <w:link w:val="22c"/>
    <w:locked/>
    <w:rsid w:val="00A078FE"/>
    <w:rPr>
      <w:i/>
      <w:color w:val="000000"/>
    </w:rPr>
  </w:style>
  <w:style w:type="paragraph" w:customStyle="1" w:styleId="22c">
    <w:name w:val="Цитата 22"/>
    <w:basedOn w:val="a3"/>
    <w:next w:val="a3"/>
    <w:link w:val="QuoteChar4"/>
    <w:rsid w:val="00A078FE"/>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A078FE"/>
    <w:rPr>
      <w:rFonts w:ascii="Calibri" w:hAnsi="Calibri" w:cs="Times New Roman"/>
      <w:i/>
      <w:color w:val="000000"/>
      <w:sz w:val="20"/>
      <w:szCs w:val="20"/>
    </w:rPr>
  </w:style>
  <w:style w:type="character" w:customStyle="1" w:styleId="IntenseQuoteChar4">
    <w:name w:val="Intense Quote Char4"/>
    <w:link w:val="2fff8"/>
    <w:locked/>
    <w:rsid w:val="00A078FE"/>
    <w:rPr>
      <w:b/>
      <w:i/>
      <w:color w:val="4F81BD"/>
    </w:rPr>
  </w:style>
  <w:style w:type="paragraph" w:customStyle="1" w:styleId="2fff8">
    <w:name w:val="Выделенная цитата2"/>
    <w:basedOn w:val="a3"/>
    <w:next w:val="a3"/>
    <w:link w:val="IntenseQuoteChar4"/>
    <w:rsid w:val="00A078FE"/>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A078FE"/>
    <w:rPr>
      <w:rFonts w:ascii="Calibri" w:hAnsi="Calibri" w:cs="Times New Roman"/>
      <w:b/>
      <w:i/>
      <w:color w:val="4F81BD"/>
      <w:sz w:val="20"/>
      <w:szCs w:val="20"/>
    </w:rPr>
  </w:style>
  <w:style w:type="character" w:customStyle="1" w:styleId="5510">
    <w:name w:val="Знак Знак551"/>
    <w:locked/>
    <w:rsid w:val="00A078FE"/>
    <w:rPr>
      <w:sz w:val="24"/>
      <w:lang w:val="ru-RU" w:eastAsia="ru-RU"/>
    </w:rPr>
  </w:style>
  <w:style w:type="character" w:customStyle="1" w:styleId="6510">
    <w:name w:val="Знак Знак651"/>
    <w:locked/>
    <w:rsid w:val="00A078FE"/>
    <w:rPr>
      <w:b/>
      <w:sz w:val="27"/>
      <w:lang w:val="ru-RU" w:eastAsia="ru-RU"/>
    </w:rPr>
  </w:style>
  <w:style w:type="character" w:customStyle="1" w:styleId="6410">
    <w:name w:val="Знак Знак641"/>
    <w:locked/>
    <w:rsid w:val="00A078FE"/>
    <w:rPr>
      <w:b/>
      <w:sz w:val="28"/>
      <w:lang w:val="ru-RU" w:eastAsia="ru-RU"/>
    </w:rPr>
  </w:style>
  <w:style w:type="character" w:customStyle="1" w:styleId="631">
    <w:name w:val="Знак Знак631"/>
    <w:locked/>
    <w:rsid w:val="00A078FE"/>
    <w:rPr>
      <w:b/>
      <w:i/>
      <w:sz w:val="26"/>
      <w:lang w:val="ru-RU" w:eastAsia="ru-RU"/>
    </w:rPr>
  </w:style>
  <w:style w:type="character" w:customStyle="1" w:styleId="6210">
    <w:name w:val="Знак Знак621"/>
    <w:locked/>
    <w:rsid w:val="00A078FE"/>
    <w:rPr>
      <w:sz w:val="24"/>
      <w:lang w:val="ru-RU" w:eastAsia="ru-RU"/>
    </w:rPr>
  </w:style>
  <w:style w:type="character" w:customStyle="1" w:styleId="6010">
    <w:name w:val="Знак Знак601"/>
    <w:locked/>
    <w:rsid w:val="00A078FE"/>
    <w:rPr>
      <w:i/>
      <w:sz w:val="24"/>
      <w:lang w:val="ru-RU" w:eastAsia="ru-RU"/>
    </w:rPr>
  </w:style>
  <w:style w:type="character" w:customStyle="1" w:styleId="591">
    <w:name w:val="Знак Знак591"/>
    <w:locked/>
    <w:rsid w:val="00A078FE"/>
    <w:rPr>
      <w:rFonts w:ascii="Arial" w:hAnsi="Arial"/>
      <w:sz w:val="22"/>
      <w:lang w:val="ru-RU" w:eastAsia="ru-RU"/>
    </w:rPr>
  </w:style>
  <w:style w:type="character" w:customStyle="1" w:styleId="5810">
    <w:name w:val="Знак Знак581"/>
    <w:locked/>
    <w:rsid w:val="00A078FE"/>
    <w:rPr>
      <w:rFonts w:ascii="Courier New" w:hAnsi="Courier New"/>
      <w:lang w:val="ru-RU" w:eastAsia="ru-RU"/>
    </w:rPr>
  </w:style>
  <w:style w:type="character" w:customStyle="1" w:styleId="5710">
    <w:name w:val="Знак Знак571"/>
    <w:locked/>
    <w:rsid w:val="00A078FE"/>
    <w:rPr>
      <w:lang w:val="ru-RU" w:eastAsia="ru-RU"/>
    </w:rPr>
  </w:style>
  <w:style w:type="character" w:customStyle="1" w:styleId="5610">
    <w:name w:val="Знак Знак561"/>
    <w:locked/>
    <w:rsid w:val="00A078FE"/>
    <w:rPr>
      <w:sz w:val="24"/>
      <w:lang w:val="ru-RU" w:eastAsia="ru-RU"/>
    </w:rPr>
  </w:style>
  <w:style w:type="character" w:customStyle="1" w:styleId="5410">
    <w:name w:val="Знак Знак541"/>
    <w:locked/>
    <w:rsid w:val="00A078FE"/>
    <w:rPr>
      <w:sz w:val="24"/>
      <w:lang w:val="en-US" w:eastAsia="ru-RU"/>
    </w:rPr>
  </w:style>
  <w:style w:type="character" w:customStyle="1" w:styleId="6710">
    <w:name w:val="Знак Знак671"/>
    <w:rsid w:val="00A078FE"/>
    <w:rPr>
      <w:rFonts w:ascii="Arial" w:hAnsi="Arial"/>
      <w:b/>
      <w:sz w:val="26"/>
    </w:rPr>
  </w:style>
  <w:style w:type="character" w:customStyle="1" w:styleId="6610">
    <w:name w:val="Знак Знак661"/>
    <w:rsid w:val="00A078FE"/>
    <w:rPr>
      <w:b/>
      <w:sz w:val="28"/>
    </w:rPr>
  </w:style>
  <w:style w:type="character" w:customStyle="1" w:styleId="7010">
    <w:name w:val="Знак Знак701"/>
    <w:rsid w:val="00A078FE"/>
    <w:rPr>
      <w:rFonts w:ascii="Arial" w:hAnsi="Arial"/>
      <w:b/>
      <w:sz w:val="26"/>
    </w:rPr>
  </w:style>
  <w:style w:type="character" w:customStyle="1" w:styleId="691">
    <w:name w:val="Знак Знак691"/>
    <w:rsid w:val="00A078FE"/>
    <w:rPr>
      <w:b/>
      <w:sz w:val="28"/>
    </w:rPr>
  </w:style>
  <w:style w:type="character" w:customStyle="1" w:styleId="681">
    <w:name w:val="Знак Знак681"/>
    <w:rsid w:val="00A078FE"/>
    <w:rPr>
      <w:b/>
      <w:i/>
      <w:sz w:val="26"/>
    </w:rPr>
  </w:style>
  <w:style w:type="character" w:customStyle="1" w:styleId="2fff9">
    <w:name w:val="Текст сноски Знак2"/>
    <w:semiHidden/>
    <w:rsid w:val="00A078FE"/>
    <w:rPr>
      <w:rFonts w:ascii="Times New Roman" w:hAnsi="Times New Roman"/>
      <w:sz w:val="20"/>
    </w:rPr>
  </w:style>
  <w:style w:type="paragraph" w:customStyle="1" w:styleId="3fd">
    <w:name w:val="3"/>
    <w:basedOn w:val="a3"/>
    <w:next w:val="114"/>
    <w:rsid w:val="00A078FE"/>
    <w:pPr>
      <w:jc w:val="center"/>
    </w:pPr>
    <w:rPr>
      <w:sz w:val="28"/>
      <w:lang w:val="en-US"/>
    </w:rPr>
  </w:style>
  <w:style w:type="paragraph" w:customStyle="1" w:styleId="3fe">
    <w:name w:val="Абзац списка3"/>
    <w:basedOn w:val="a3"/>
    <w:link w:val="ListParagraphChar3"/>
    <w:rsid w:val="00A078FE"/>
    <w:pPr>
      <w:ind w:left="708"/>
    </w:pPr>
    <w:rPr>
      <w:sz w:val="20"/>
      <w:szCs w:val="20"/>
    </w:rPr>
  </w:style>
  <w:style w:type="character" w:customStyle="1" w:styleId="ListParagraphChar3">
    <w:name w:val="List Paragraph Char3"/>
    <w:link w:val="3fe"/>
    <w:locked/>
    <w:rsid w:val="00A078FE"/>
    <w:rPr>
      <w:rFonts w:ascii="Times New Roman" w:eastAsia="Times New Roman" w:hAnsi="Times New Roman" w:cs="Times New Roman"/>
      <w:sz w:val="20"/>
      <w:szCs w:val="20"/>
      <w:lang w:eastAsia="ru-RU"/>
    </w:rPr>
  </w:style>
  <w:style w:type="paragraph" w:customStyle="1" w:styleId="5a">
    <w:name w:val="Обычный5"/>
    <w:rsid w:val="00A078FE"/>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A078FE"/>
    <w:rPr>
      <w:rFonts w:ascii="Times New Roman" w:hAnsi="Times New Roman"/>
    </w:rPr>
  </w:style>
  <w:style w:type="paragraph" w:customStyle="1" w:styleId="msonormal0">
    <w:name w:val="msonormal"/>
    <w:basedOn w:val="a3"/>
    <w:rsid w:val="00A078FE"/>
    <w:pPr>
      <w:spacing w:before="100" w:beforeAutospacing="1" w:after="100" w:afterAutospacing="1"/>
    </w:pPr>
  </w:style>
  <w:style w:type="table" w:customStyle="1" w:styleId="2fffa">
    <w:name w:val="Сетка таблицы2"/>
    <w:rsid w:val="00A078F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A078FE"/>
    <w:rPr>
      <w:lang w:val="en-US"/>
    </w:rPr>
  </w:style>
  <w:style w:type="paragraph" w:customStyle="1" w:styleId="2fffb">
    <w:name w:val="Без интервала2"/>
    <w:link w:val="NoSpacingChar2"/>
    <w:rsid w:val="00A078FE"/>
    <w:pPr>
      <w:spacing w:beforeAutospacing="1" w:after="0" w:afterAutospacing="1" w:line="240" w:lineRule="auto"/>
    </w:pPr>
    <w:rPr>
      <w:lang w:val="en-US"/>
    </w:rPr>
  </w:style>
  <w:style w:type="paragraph" w:customStyle="1" w:styleId="21f5">
    <w:name w:val="Обычный21"/>
    <w:rsid w:val="00A078FE"/>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A078FE"/>
    <w:rPr>
      <w:color w:val="808080"/>
    </w:rPr>
  </w:style>
  <w:style w:type="character" w:customStyle="1" w:styleId="2fffd">
    <w:name w:val="Слабое выделение2"/>
    <w:rsid w:val="00A078FE"/>
    <w:rPr>
      <w:i/>
      <w:color w:val="808080"/>
    </w:rPr>
  </w:style>
  <w:style w:type="character" w:customStyle="1" w:styleId="2fffe">
    <w:name w:val="Сильное выделение2"/>
    <w:rsid w:val="00A078FE"/>
    <w:rPr>
      <w:b/>
      <w:i/>
      <w:color w:val="4F81BD"/>
    </w:rPr>
  </w:style>
  <w:style w:type="character" w:customStyle="1" w:styleId="2ffff">
    <w:name w:val="Слабая ссылка2"/>
    <w:rsid w:val="00A078FE"/>
    <w:rPr>
      <w:smallCaps/>
      <w:color w:val="C0504D"/>
      <w:u w:val="single"/>
    </w:rPr>
  </w:style>
  <w:style w:type="character" w:customStyle="1" w:styleId="2ffff0">
    <w:name w:val="Сильная ссылка2"/>
    <w:rsid w:val="00A078FE"/>
    <w:rPr>
      <w:b/>
      <w:smallCaps/>
      <w:color w:val="C0504D"/>
      <w:spacing w:val="5"/>
      <w:u w:val="single"/>
    </w:rPr>
  </w:style>
  <w:style w:type="character" w:customStyle="1" w:styleId="2ffff1">
    <w:name w:val="Название книги2"/>
    <w:rsid w:val="00A078FE"/>
    <w:rPr>
      <w:b/>
      <w:smallCaps/>
      <w:spacing w:val="5"/>
    </w:rPr>
  </w:style>
  <w:style w:type="paragraph" w:customStyle="1" w:styleId="2ffff2">
    <w:name w:val="Заголовок оглавления2"/>
    <w:basedOn w:val="11"/>
    <w:next w:val="a3"/>
    <w:rsid w:val="00A078FE"/>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A078FE"/>
    <w:pPr>
      <w:jc w:val="center"/>
    </w:pPr>
    <w:rPr>
      <w:sz w:val="20"/>
      <w:szCs w:val="20"/>
      <w:lang w:val="en-US"/>
    </w:rPr>
  </w:style>
  <w:style w:type="character" w:customStyle="1" w:styleId="3ff">
    <w:name w:val="Название Знак3"/>
    <w:link w:val="83"/>
    <w:locked/>
    <w:rsid w:val="00A078FE"/>
    <w:rPr>
      <w:rFonts w:ascii="Times New Roman" w:eastAsia="Times New Roman" w:hAnsi="Times New Roman" w:cs="Times New Roman"/>
      <w:sz w:val="20"/>
      <w:szCs w:val="20"/>
      <w:lang w:val="en-US" w:eastAsia="ru-RU"/>
    </w:rPr>
  </w:style>
  <w:style w:type="paragraph" w:customStyle="1" w:styleId="31e">
    <w:name w:val="Абзац списка31"/>
    <w:basedOn w:val="a3"/>
    <w:rsid w:val="00A078FE"/>
    <w:pPr>
      <w:ind w:left="708"/>
    </w:pPr>
    <w:rPr>
      <w:sz w:val="20"/>
      <w:szCs w:val="20"/>
    </w:rPr>
  </w:style>
  <w:style w:type="character" w:customStyle="1" w:styleId="21f6">
    <w:name w:val="Слабое выделение21"/>
    <w:rsid w:val="00A078FE"/>
    <w:rPr>
      <w:i/>
      <w:color w:val="808080"/>
    </w:rPr>
  </w:style>
  <w:style w:type="paragraph" w:customStyle="1" w:styleId="516">
    <w:name w:val="Обычный51"/>
    <w:basedOn w:val="a3"/>
    <w:rsid w:val="00A078FE"/>
    <w:pPr>
      <w:spacing w:before="100" w:beforeAutospacing="1" w:after="100" w:afterAutospacing="1"/>
    </w:pPr>
  </w:style>
  <w:style w:type="paragraph" w:customStyle="1" w:styleId="21f7">
    <w:name w:val="Без интервала21"/>
    <w:rsid w:val="00A078FE"/>
    <w:pPr>
      <w:spacing w:after="0" w:line="240" w:lineRule="auto"/>
    </w:pPr>
    <w:rPr>
      <w:rFonts w:ascii="Calibri" w:eastAsia="Times New Roman" w:hAnsi="Calibri" w:cs="Times New Roman"/>
      <w:lang w:val="en-US"/>
    </w:rPr>
  </w:style>
  <w:style w:type="character" w:customStyle="1" w:styleId="21f8">
    <w:name w:val="Сильное выделение21"/>
    <w:rsid w:val="00A078FE"/>
    <w:rPr>
      <w:b/>
      <w:i/>
      <w:color w:val="4F81BD"/>
    </w:rPr>
  </w:style>
  <w:style w:type="paragraph" w:customStyle="1" w:styleId="2ffff3">
    <w:name w:val="Подзаголовок2"/>
    <w:basedOn w:val="a3"/>
    <w:rsid w:val="00A078FE"/>
    <w:pPr>
      <w:spacing w:line="312" w:lineRule="auto"/>
    </w:pPr>
    <w:rPr>
      <w:rFonts w:ascii="Arial" w:hAnsi="Arial" w:cs="Arial"/>
      <w:b/>
      <w:bCs/>
      <w:color w:val="000000"/>
      <w:sz w:val="20"/>
      <w:szCs w:val="20"/>
    </w:rPr>
  </w:style>
  <w:style w:type="paragraph" w:customStyle="1" w:styleId="6c">
    <w:name w:val="Обычный6"/>
    <w:basedOn w:val="a3"/>
    <w:rsid w:val="00A078FE"/>
    <w:pPr>
      <w:spacing w:before="100" w:beforeAutospacing="1" w:after="100" w:afterAutospacing="1"/>
    </w:pPr>
  </w:style>
  <w:style w:type="paragraph" w:customStyle="1" w:styleId="3ff0">
    <w:name w:val="Подзаголовок3"/>
    <w:basedOn w:val="a3"/>
    <w:rsid w:val="00A078FE"/>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A078FE"/>
    <w:rPr>
      <w:rFonts w:ascii="Courier New" w:hAnsi="Courier New"/>
      <w:sz w:val="20"/>
    </w:rPr>
  </w:style>
  <w:style w:type="character" w:customStyle="1" w:styleId="3311">
    <w:name w:val="Знак3 Знак Знак Знак31"/>
    <w:locked/>
    <w:rsid w:val="00A078FE"/>
    <w:rPr>
      <w:rFonts w:ascii="Arial" w:hAnsi="Arial"/>
      <w:b/>
      <w:kern w:val="32"/>
      <w:sz w:val="32"/>
    </w:rPr>
  </w:style>
  <w:style w:type="character" w:customStyle="1" w:styleId="353">
    <w:name w:val="Знак3 Знак Знак5 Знак Знак"/>
    <w:semiHidden/>
    <w:locked/>
    <w:rsid w:val="00A078FE"/>
    <w:rPr>
      <w:rFonts w:ascii="Courier New" w:hAnsi="Courier New"/>
      <w:color w:val="000000"/>
      <w:sz w:val="24"/>
    </w:rPr>
  </w:style>
  <w:style w:type="paragraph" w:customStyle="1" w:styleId="3ff1">
    <w:name w:val="Без интервала3"/>
    <w:rsid w:val="00A078FE"/>
    <w:pPr>
      <w:spacing w:after="0" w:line="240" w:lineRule="auto"/>
    </w:pPr>
    <w:rPr>
      <w:rFonts w:ascii="Calibri" w:eastAsia="Times New Roman" w:hAnsi="Calibri" w:cs="Times New Roman"/>
      <w:lang w:val="en-US"/>
    </w:rPr>
  </w:style>
  <w:style w:type="character" w:customStyle="1" w:styleId="172">
    <w:name w:val="Знак Знак172"/>
    <w:locked/>
    <w:rsid w:val="00A078FE"/>
    <w:rPr>
      <w:sz w:val="16"/>
    </w:rPr>
  </w:style>
  <w:style w:type="paragraph" w:customStyle="1" w:styleId="233">
    <w:name w:val="Основной текст 23"/>
    <w:basedOn w:val="a3"/>
    <w:rsid w:val="00A078FE"/>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A078FE"/>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A078FE"/>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A078FE"/>
    <w:rPr>
      <w:rFonts w:ascii="Times New Roman" w:hAnsi="Times New Roman"/>
      <w:b/>
      <w:i/>
      <w:sz w:val="26"/>
    </w:rPr>
  </w:style>
  <w:style w:type="character" w:customStyle="1" w:styleId="Heading6Char1">
    <w:name w:val="Heading 6 Char1"/>
    <w:locked/>
    <w:rsid w:val="00A078FE"/>
    <w:rPr>
      <w:rFonts w:ascii="Times New Roman" w:hAnsi="Times New Roman"/>
      <w:b/>
      <w:lang w:eastAsia="ru-RU"/>
    </w:rPr>
  </w:style>
  <w:style w:type="character" w:customStyle="1" w:styleId="Heading7Char1">
    <w:name w:val="Heading 7 Char1"/>
    <w:locked/>
    <w:rsid w:val="00A078FE"/>
    <w:rPr>
      <w:rFonts w:ascii="Times New Roman" w:hAnsi="Times New Roman"/>
      <w:sz w:val="20"/>
      <w:lang w:eastAsia="ru-RU"/>
    </w:rPr>
  </w:style>
  <w:style w:type="character" w:customStyle="1" w:styleId="Heading8Char1">
    <w:name w:val="Heading 8 Char1"/>
    <w:locked/>
    <w:rsid w:val="00A078FE"/>
    <w:rPr>
      <w:rFonts w:ascii="Calibri" w:hAnsi="Calibri"/>
      <w:i/>
      <w:sz w:val="24"/>
    </w:rPr>
  </w:style>
  <w:style w:type="character" w:customStyle="1" w:styleId="Heading9Char1">
    <w:name w:val="Heading 9 Char1"/>
    <w:locked/>
    <w:rsid w:val="00A078FE"/>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A078FE"/>
    <w:rPr>
      <w:rFonts w:ascii="Times New Roman" w:hAnsi="Times New Roman"/>
      <w:sz w:val="24"/>
    </w:rPr>
  </w:style>
  <w:style w:type="character" w:customStyle="1" w:styleId="BodyText3Char2">
    <w:name w:val="Body Text 3 Char2"/>
    <w:aliases w:val="Знак5 Char2"/>
    <w:locked/>
    <w:rsid w:val="00A078FE"/>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A078FE"/>
    <w:rPr>
      <w:rFonts w:ascii="Courier New" w:hAnsi="Courier New"/>
      <w:color w:val="000000"/>
      <w:sz w:val="24"/>
    </w:rPr>
  </w:style>
  <w:style w:type="character" w:customStyle="1" w:styleId="BodyTextFirstIndent2Char2">
    <w:name w:val="Body Text First Indent 2 Char2"/>
    <w:locked/>
    <w:rsid w:val="00A078FE"/>
    <w:rPr>
      <w:rFonts w:ascii="Times New Roman" w:hAnsi="Times New Roman"/>
      <w:sz w:val="24"/>
      <w:lang w:eastAsia="ru-RU"/>
    </w:rPr>
  </w:style>
  <w:style w:type="character" w:customStyle="1" w:styleId="HTMLPreformattedChar1">
    <w:name w:val="HTML Preformatted Char1"/>
    <w:locked/>
    <w:rsid w:val="00A078FE"/>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A078FE"/>
    <w:rPr>
      <w:rFonts w:ascii="Cambria" w:hAnsi="Cambria"/>
      <w:b/>
      <w:kern w:val="32"/>
      <w:sz w:val="32"/>
    </w:rPr>
  </w:style>
  <w:style w:type="character" w:customStyle="1" w:styleId="Heading3Char2">
    <w:name w:val="Heading 3 Char2"/>
    <w:aliases w:val="Знак2 Char3,Heading 3 Char21"/>
    <w:locked/>
    <w:rsid w:val="00A078FE"/>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A078FE"/>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A078FE"/>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A078FE"/>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078FE"/>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078FE"/>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078FE"/>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A078FE"/>
    <w:rPr>
      <w:sz w:val="24"/>
    </w:rPr>
  </w:style>
  <w:style w:type="character" w:customStyle="1" w:styleId="3120">
    <w:name w:val="Основной текст 3 Знак12"/>
    <w:aliases w:val="Знак5 Знак11"/>
    <w:rsid w:val="00A078FE"/>
    <w:rPr>
      <w:sz w:val="16"/>
    </w:rPr>
  </w:style>
  <w:style w:type="character" w:customStyle="1" w:styleId="3140">
    <w:name w:val="Основной текст 3 Знак14"/>
    <w:aliases w:val="Знак5 Знак12,Знак5 Знак13"/>
    <w:semiHidden/>
    <w:rsid w:val="00A078FE"/>
    <w:rPr>
      <w:sz w:val="16"/>
    </w:rPr>
  </w:style>
  <w:style w:type="character" w:customStyle="1" w:styleId="CommentSubjectChar3">
    <w:name w:val="Comment Subject Char3"/>
    <w:locked/>
    <w:rsid w:val="00A078FE"/>
    <w:rPr>
      <w:sz w:val="16"/>
    </w:rPr>
  </w:style>
  <w:style w:type="character" w:customStyle="1" w:styleId="1200">
    <w:name w:val="Тема примечания Знак120"/>
    <w:semiHidden/>
    <w:rsid w:val="00A078FE"/>
    <w:rPr>
      <w:rFonts w:ascii="Times New Roman" w:hAnsi="Times New Roman"/>
      <w:b/>
      <w:sz w:val="20"/>
      <w:lang w:val="ru-RU" w:eastAsia="ru-RU"/>
    </w:rPr>
  </w:style>
  <w:style w:type="character" w:customStyle="1" w:styleId="1190">
    <w:name w:val="Тема примечания Знак119"/>
    <w:semiHidden/>
    <w:rsid w:val="00A078FE"/>
    <w:rPr>
      <w:rFonts w:ascii="Times New Roman" w:hAnsi="Times New Roman"/>
      <w:b/>
      <w:sz w:val="20"/>
      <w:lang w:val="ru-RU" w:eastAsia="ru-RU"/>
    </w:rPr>
  </w:style>
  <w:style w:type="character" w:customStyle="1" w:styleId="1180">
    <w:name w:val="Тема примечания Знак118"/>
    <w:semiHidden/>
    <w:rsid w:val="00A078FE"/>
    <w:rPr>
      <w:rFonts w:ascii="Times New Roman" w:hAnsi="Times New Roman"/>
      <w:b/>
      <w:sz w:val="20"/>
      <w:lang w:val="ru-RU" w:eastAsia="ru-RU"/>
    </w:rPr>
  </w:style>
  <w:style w:type="character" w:customStyle="1" w:styleId="1170">
    <w:name w:val="Тема примечания Знак117"/>
    <w:rsid w:val="00A078FE"/>
    <w:rPr>
      <w:rFonts w:ascii="Times New Roman" w:hAnsi="Times New Roman"/>
      <w:b/>
      <w:sz w:val="20"/>
      <w:lang w:val="ru-RU" w:eastAsia="ru-RU"/>
    </w:rPr>
  </w:style>
  <w:style w:type="character" w:customStyle="1" w:styleId="1160">
    <w:name w:val="Тема примечания Знак116"/>
    <w:semiHidden/>
    <w:rsid w:val="00A078FE"/>
    <w:rPr>
      <w:rFonts w:ascii="Times New Roman" w:hAnsi="Times New Roman"/>
      <w:b/>
      <w:sz w:val="20"/>
      <w:lang w:val="ru-RU" w:eastAsia="ru-RU"/>
    </w:rPr>
  </w:style>
  <w:style w:type="character" w:customStyle="1" w:styleId="1150">
    <w:name w:val="Тема примечания Знак115"/>
    <w:semiHidden/>
    <w:rsid w:val="00A078FE"/>
    <w:rPr>
      <w:rFonts w:ascii="Times New Roman" w:hAnsi="Times New Roman"/>
      <w:b/>
      <w:sz w:val="20"/>
      <w:lang w:val="ru-RU" w:eastAsia="ru-RU"/>
    </w:rPr>
  </w:style>
  <w:style w:type="character" w:customStyle="1" w:styleId="1140">
    <w:name w:val="Тема примечания Знак114"/>
    <w:semiHidden/>
    <w:rsid w:val="00A078FE"/>
    <w:rPr>
      <w:rFonts w:ascii="Times New Roman" w:hAnsi="Times New Roman"/>
      <w:b/>
      <w:sz w:val="20"/>
      <w:lang w:val="ru-RU" w:eastAsia="ru-RU"/>
    </w:rPr>
  </w:style>
  <w:style w:type="character" w:customStyle="1" w:styleId="1130">
    <w:name w:val="Тема примечания Знак113"/>
    <w:semiHidden/>
    <w:rsid w:val="00A078FE"/>
    <w:rPr>
      <w:rFonts w:ascii="Times New Roman" w:hAnsi="Times New Roman"/>
      <w:b/>
      <w:sz w:val="20"/>
      <w:lang w:val="ru-RU" w:eastAsia="ru-RU"/>
    </w:rPr>
  </w:style>
  <w:style w:type="character" w:customStyle="1" w:styleId="1120">
    <w:name w:val="Тема примечания Знак112"/>
    <w:semiHidden/>
    <w:rsid w:val="00A078FE"/>
    <w:rPr>
      <w:rFonts w:ascii="Times New Roman" w:hAnsi="Times New Roman"/>
      <w:b/>
      <w:sz w:val="20"/>
      <w:lang w:val="ru-RU" w:eastAsia="ru-RU"/>
    </w:rPr>
  </w:style>
  <w:style w:type="character" w:customStyle="1" w:styleId="1112">
    <w:name w:val="Тема примечания Знак111"/>
    <w:rsid w:val="00A078FE"/>
    <w:rPr>
      <w:rFonts w:ascii="Times New Roman" w:hAnsi="Times New Roman"/>
      <w:b/>
      <w:sz w:val="20"/>
      <w:lang w:val="ru-RU" w:eastAsia="ru-RU"/>
    </w:rPr>
  </w:style>
  <w:style w:type="character" w:customStyle="1" w:styleId="1101">
    <w:name w:val="Тема примечания Знак110"/>
    <w:semiHidden/>
    <w:rsid w:val="00A078FE"/>
    <w:rPr>
      <w:rFonts w:ascii="Times New Roman" w:hAnsi="Times New Roman"/>
      <w:b/>
      <w:sz w:val="20"/>
      <w:lang w:val="ru-RU" w:eastAsia="ru-RU"/>
    </w:rPr>
  </w:style>
  <w:style w:type="character" w:customStyle="1" w:styleId="192">
    <w:name w:val="Тема примечания Знак19"/>
    <w:rsid w:val="00A078FE"/>
    <w:rPr>
      <w:rFonts w:ascii="Times New Roman" w:hAnsi="Times New Roman"/>
      <w:b/>
      <w:sz w:val="20"/>
      <w:lang w:val="ru-RU" w:eastAsia="ru-RU"/>
    </w:rPr>
  </w:style>
  <w:style w:type="character" w:customStyle="1" w:styleId="182">
    <w:name w:val="Тема примечания Знак18"/>
    <w:semiHidden/>
    <w:rsid w:val="00A078FE"/>
    <w:rPr>
      <w:rFonts w:ascii="Times New Roman" w:hAnsi="Times New Roman"/>
      <w:b/>
      <w:sz w:val="20"/>
      <w:lang w:val="ru-RU" w:eastAsia="ru-RU"/>
    </w:rPr>
  </w:style>
  <w:style w:type="character" w:customStyle="1" w:styleId="173">
    <w:name w:val="Тема примечания Знак17"/>
    <w:semiHidden/>
    <w:rsid w:val="00A078FE"/>
    <w:rPr>
      <w:rFonts w:ascii="Times New Roman" w:hAnsi="Times New Roman"/>
      <w:b/>
      <w:sz w:val="20"/>
      <w:lang w:val="ru-RU" w:eastAsia="ru-RU"/>
    </w:rPr>
  </w:style>
  <w:style w:type="character" w:customStyle="1" w:styleId="163">
    <w:name w:val="Тема примечания Знак16"/>
    <w:semiHidden/>
    <w:rsid w:val="00A078FE"/>
    <w:rPr>
      <w:rFonts w:ascii="Times New Roman" w:hAnsi="Times New Roman"/>
      <w:b/>
      <w:sz w:val="20"/>
      <w:lang w:val="ru-RU" w:eastAsia="ru-RU"/>
    </w:rPr>
  </w:style>
  <w:style w:type="character" w:customStyle="1" w:styleId="152">
    <w:name w:val="Тема примечания Знак15"/>
    <w:rsid w:val="00A078FE"/>
    <w:rPr>
      <w:rFonts w:ascii="Times New Roman" w:hAnsi="Times New Roman"/>
      <w:b/>
      <w:sz w:val="20"/>
      <w:lang w:val="ru-RU" w:eastAsia="ru-RU"/>
    </w:rPr>
  </w:style>
  <w:style w:type="character" w:customStyle="1" w:styleId="146">
    <w:name w:val="Тема примечания Знак14"/>
    <w:semiHidden/>
    <w:rsid w:val="00A078FE"/>
    <w:rPr>
      <w:rFonts w:ascii="Times New Roman" w:hAnsi="Times New Roman"/>
      <w:b/>
      <w:sz w:val="20"/>
      <w:lang w:val="ru-RU" w:eastAsia="ru-RU"/>
    </w:rPr>
  </w:style>
  <w:style w:type="character" w:customStyle="1" w:styleId="138">
    <w:name w:val="Тема примечания Знак13"/>
    <w:semiHidden/>
    <w:rsid w:val="00A078FE"/>
    <w:rPr>
      <w:rFonts w:ascii="Times New Roman" w:hAnsi="Times New Roman"/>
      <w:b/>
      <w:sz w:val="20"/>
      <w:lang w:val="ru-RU" w:eastAsia="ru-RU"/>
    </w:rPr>
  </w:style>
  <w:style w:type="character" w:customStyle="1" w:styleId="12e">
    <w:name w:val="Тема примечания Знак12"/>
    <w:rsid w:val="00A078FE"/>
    <w:rPr>
      <w:rFonts w:ascii="Times New Roman" w:hAnsi="Times New Roman"/>
      <w:b/>
      <w:sz w:val="20"/>
      <w:lang w:val="ru-RU" w:eastAsia="ru-RU"/>
    </w:rPr>
  </w:style>
  <w:style w:type="character" w:customStyle="1" w:styleId="11f2">
    <w:name w:val="Тема примечания Знак11"/>
    <w:rsid w:val="00A078FE"/>
    <w:rPr>
      <w:b/>
      <w:lang w:val="ru-RU" w:eastAsia="ru-RU"/>
    </w:rPr>
  </w:style>
  <w:style w:type="character" w:customStyle="1" w:styleId="HTMLAddressChar2">
    <w:name w:val="HTML Address Char2"/>
    <w:locked/>
    <w:rsid w:val="00A078FE"/>
    <w:rPr>
      <w:i/>
      <w:sz w:val="24"/>
      <w:lang w:eastAsia="ru-RU"/>
    </w:rPr>
  </w:style>
  <w:style w:type="character" w:customStyle="1" w:styleId="HTML120">
    <w:name w:val="Адрес HTML Знак120"/>
    <w:semiHidden/>
    <w:rsid w:val="00A078FE"/>
    <w:rPr>
      <w:i/>
      <w:sz w:val="24"/>
    </w:rPr>
  </w:style>
  <w:style w:type="character" w:customStyle="1" w:styleId="HTML119">
    <w:name w:val="Адрес HTML Знак119"/>
    <w:semiHidden/>
    <w:rsid w:val="00A078FE"/>
    <w:rPr>
      <w:i/>
      <w:sz w:val="24"/>
    </w:rPr>
  </w:style>
  <w:style w:type="character" w:customStyle="1" w:styleId="HTML118">
    <w:name w:val="Адрес HTML Знак118"/>
    <w:semiHidden/>
    <w:rsid w:val="00A078FE"/>
    <w:rPr>
      <w:i/>
      <w:sz w:val="24"/>
    </w:rPr>
  </w:style>
  <w:style w:type="character" w:customStyle="1" w:styleId="HTML117">
    <w:name w:val="Адрес HTML Знак117"/>
    <w:rsid w:val="00A078FE"/>
    <w:rPr>
      <w:i/>
      <w:sz w:val="24"/>
    </w:rPr>
  </w:style>
  <w:style w:type="character" w:customStyle="1" w:styleId="HTML116">
    <w:name w:val="Адрес HTML Знак116"/>
    <w:semiHidden/>
    <w:rsid w:val="00A078FE"/>
    <w:rPr>
      <w:i/>
      <w:sz w:val="24"/>
    </w:rPr>
  </w:style>
  <w:style w:type="character" w:customStyle="1" w:styleId="HTML115">
    <w:name w:val="Адрес HTML Знак115"/>
    <w:semiHidden/>
    <w:rsid w:val="00A078FE"/>
    <w:rPr>
      <w:i/>
      <w:sz w:val="24"/>
    </w:rPr>
  </w:style>
  <w:style w:type="character" w:customStyle="1" w:styleId="HTML114">
    <w:name w:val="Адрес HTML Знак114"/>
    <w:semiHidden/>
    <w:rsid w:val="00A078FE"/>
    <w:rPr>
      <w:i/>
      <w:sz w:val="24"/>
    </w:rPr>
  </w:style>
  <w:style w:type="character" w:customStyle="1" w:styleId="HTML113">
    <w:name w:val="Адрес HTML Знак113"/>
    <w:semiHidden/>
    <w:rsid w:val="00A078FE"/>
    <w:rPr>
      <w:i/>
      <w:sz w:val="24"/>
    </w:rPr>
  </w:style>
  <w:style w:type="character" w:customStyle="1" w:styleId="HTML112">
    <w:name w:val="Адрес HTML Знак112"/>
    <w:semiHidden/>
    <w:rsid w:val="00A078FE"/>
    <w:rPr>
      <w:i/>
      <w:sz w:val="24"/>
    </w:rPr>
  </w:style>
  <w:style w:type="character" w:customStyle="1" w:styleId="HTML111">
    <w:name w:val="Адрес HTML Знак111"/>
    <w:rsid w:val="00A078FE"/>
    <w:rPr>
      <w:i/>
      <w:sz w:val="24"/>
    </w:rPr>
  </w:style>
  <w:style w:type="character" w:customStyle="1" w:styleId="HTML110">
    <w:name w:val="Адрес HTML Знак110"/>
    <w:semiHidden/>
    <w:rsid w:val="00A078FE"/>
    <w:rPr>
      <w:i/>
      <w:sz w:val="24"/>
    </w:rPr>
  </w:style>
  <w:style w:type="character" w:customStyle="1" w:styleId="HTML19">
    <w:name w:val="Адрес HTML Знак19"/>
    <w:rsid w:val="00A078FE"/>
    <w:rPr>
      <w:i/>
      <w:sz w:val="24"/>
    </w:rPr>
  </w:style>
  <w:style w:type="character" w:customStyle="1" w:styleId="HTML18">
    <w:name w:val="Адрес HTML Знак18"/>
    <w:semiHidden/>
    <w:rsid w:val="00A078FE"/>
    <w:rPr>
      <w:i/>
      <w:sz w:val="24"/>
    </w:rPr>
  </w:style>
  <w:style w:type="character" w:customStyle="1" w:styleId="HTML17">
    <w:name w:val="Адрес HTML Знак17"/>
    <w:semiHidden/>
    <w:rsid w:val="00A078FE"/>
    <w:rPr>
      <w:i/>
      <w:sz w:val="24"/>
    </w:rPr>
  </w:style>
  <w:style w:type="character" w:customStyle="1" w:styleId="HTML16">
    <w:name w:val="Адрес HTML Знак16"/>
    <w:semiHidden/>
    <w:rsid w:val="00A078FE"/>
    <w:rPr>
      <w:i/>
      <w:sz w:val="24"/>
    </w:rPr>
  </w:style>
  <w:style w:type="character" w:customStyle="1" w:styleId="HTML15">
    <w:name w:val="Адрес HTML Знак15"/>
    <w:rsid w:val="00A078FE"/>
    <w:rPr>
      <w:i/>
      <w:sz w:val="24"/>
    </w:rPr>
  </w:style>
  <w:style w:type="character" w:customStyle="1" w:styleId="HTML14">
    <w:name w:val="Адрес HTML Знак14"/>
    <w:semiHidden/>
    <w:rsid w:val="00A078FE"/>
    <w:rPr>
      <w:i/>
      <w:sz w:val="24"/>
    </w:rPr>
  </w:style>
  <w:style w:type="character" w:customStyle="1" w:styleId="HTML130">
    <w:name w:val="Адрес HTML Знак13"/>
    <w:semiHidden/>
    <w:rsid w:val="00A078FE"/>
    <w:rPr>
      <w:i/>
      <w:sz w:val="24"/>
    </w:rPr>
  </w:style>
  <w:style w:type="character" w:customStyle="1" w:styleId="HTML121">
    <w:name w:val="Адрес HTML Знак12"/>
    <w:rsid w:val="00A078FE"/>
    <w:rPr>
      <w:i/>
      <w:sz w:val="22"/>
    </w:rPr>
  </w:style>
  <w:style w:type="character" w:customStyle="1" w:styleId="1220">
    <w:name w:val="Знак1 Знак Знак22"/>
    <w:locked/>
    <w:rsid w:val="00A078FE"/>
    <w:rPr>
      <w:sz w:val="24"/>
    </w:rPr>
  </w:style>
  <w:style w:type="character" w:customStyle="1" w:styleId="IntenseQuoteChar7">
    <w:name w:val="Intense Quote Char7"/>
    <w:locked/>
    <w:rsid w:val="00A078FE"/>
    <w:rPr>
      <w:rFonts w:ascii="Calibri" w:hAnsi="Calibri"/>
      <w:b/>
      <w:i/>
      <w:color w:val="4F81BD"/>
      <w:sz w:val="24"/>
    </w:rPr>
  </w:style>
  <w:style w:type="character" w:customStyle="1" w:styleId="1250">
    <w:name w:val="Знак1 Знак Знак25"/>
    <w:locked/>
    <w:rsid w:val="00A078FE"/>
    <w:rPr>
      <w:sz w:val="24"/>
    </w:rPr>
  </w:style>
  <w:style w:type="character" w:customStyle="1" w:styleId="1240">
    <w:name w:val="Знак1 Знак Знак24"/>
    <w:locked/>
    <w:rsid w:val="00A078FE"/>
    <w:rPr>
      <w:sz w:val="24"/>
    </w:rPr>
  </w:style>
  <w:style w:type="character" w:customStyle="1" w:styleId="1230">
    <w:name w:val="Знак1 Знак Знак23"/>
    <w:locked/>
    <w:rsid w:val="00A078FE"/>
    <w:rPr>
      <w:sz w:val="24"/>
    </w:rPr>
  </w:style>
  <w:style w:type="character" w:customStyle="1" w:styleId="1201">
    <w:name w:val="Выделенная цитата Знак120"/>
    <w:rsid w:val="00A078FE"/>
    <w:rPr>
      <w:i/>
      <w:color w:val="5B9BD5"/>
      <w:sz w:val="24"/>
    </w:rPr>
  </w:style>
  <w:style w:type="character" w:customStyle="1" w:styleId="1191">
    <w:name w:val="Выделенная цитата Знак119"/>
    <w:rsid w:val="00A078FE"/>
    <w:rPr>
      <w:i/>
      <w:color w:val="5B9BD5"/>
      <w:sz w:val="24"/>
    </w:rPr>
  </w:style>
  <w:style w:type="character" w:customStyle="1" w:styleId="1181">
    <w:name w:val="Выделенная цитата Знак118"/>
    <w:rsid w:val="00A078FE"/>
    <w:rPr>
      <w:i/>
      <w:color w:val="5B9BD5"/>
      <w:sz w:val="24"/>
    </w:rPr>
  </w:style>
  <w:style w:type="character" w:customStyle="1" w:styleId="1171">
    <w:name w:val="Выделенная цитата Знак117"/>
    <w:rsid w:val="00A078FE"/>
    <w:rPr>
      <w:i/>
      <w:color w:val="5B9BD5"/>
      <w:sz w:val="24"/>
    </w:rPr>
  </w:style>
  <w:style w:type="character" w:customStyle="1" w:styleId="1161">
    <w:name w:val="Выделенная цитата Знак116"/>
    <w:rsid w:val="00A078FE"/>
    <w:rPr>
      <w:i/>
      <w:color w:val="5B9BD5"/>
      <w:sz w:val="24"/>
    </w:rPr>
  </w:style>
  <w:style w:type="character" w:customStyle="1" w:styleId="1151">
    <w:name w:val="Выделенная цитата Знак115"/>
    <w:rsid w:val="00A078FE"/>
    <w:rPr>
      <w:i/>
      <w:color w:val="5B9BD5"/>
      <w:sz w:val="24"/>
    </w:rPr>
  </w:style>
  <w:style w:type="character" w:customStyle="1" w:styleId="1141">
    <w:name w:val="Выделенная цитата Знак114"/>
    <w:rsid w:val="00A078FE"/>
    <w:rPr>
      <w:i/>
      <w:color w:val="5B9BD5"/>
      <w:sz w:val="24"/>
    </w:rPr>
  </w:style>
  <w:style w:type="character" w:customStyle="1" w:styleId="1131">
    <w:name w:val="Выделенная цитата Знак113"/>
    <w:rsid w:val="00A078FE"/>
    <w:rPr>
      <w:i/>
      <w:color w:val="5B9BD5"/>
      <w:sz w:val="24"/>
    </w:rPr>
  </w:style>
  <w:style w:type="character" w:customStyle="1" w:styleId="1121">
    <w:name w:val="Выделенная цитата Знак112"/>
    <w:rsid w:val="00A078FE"/>
    <w:rPr>
      <w:i/>
      <w:color w:val="5B9BD5"/>
      <w:sz w:val="24"/>
    </w:rPr>
  </w:style>
  <w:style w:type="character" w:customStyle="1" w:styleId="1113">
    <w:name w:val="Выделенная цитата Знак111"/>
    <w:rsid w:val="00A078FE"/>
    <w:rPr>
      <w:i/>
      <w:color w:val="5B9BD5"/>
      <w:sz w:val="24"/>
    </w:rPr>
  </w:style>
  <w:style w:type="character" w:customStyle="1" w:styleId="1102">
    <w:name w:val="Выделенная цитата Знак110"/>
    <w:rsid w:val="00A078FE"/>
    <w:rPr>
      <w:i/>
      <w:color w:val="5B9BD5"/>
      <w:sz w:val="24"/>
    </w:rPr>
  </w:style>
  <w:style w:type="character" w:customStyle="1" w:styleId="193">
    <w:name w:val="Выделенная цитата Знак19"/>
    <w:rsid w:val="00A078FE"/>
    <w:rPr>
      <w:i/>
      <w:color w:val="5B9BD5"/>
      <w:sz w:val="24"/>
    </w:rPr>
  </w:style>
  <w:style w:type="character" w:customStyle="1" w:styleId="183">
    <w:name w:val="Выделенная цитата Знак18"/>
    <w:rsid w:val="00A078FE"/>
    <w:rPr>
      <w:i/>
      <w:color w:val="5B9BD5"/>
      <w:sz w:val="24"/>
    </w:rPr>
  </w:style>
  <w:style w:type="character" w:customStyle="1" w:styleId="174">
    <w:name w:val="Выделенная цитата Знак17"/>
    <w:rsid w:val="00A078FE"/>
    <w:rPr>
      <w:i/>
      <w:color w:val="5B9BD5"/>
      <w:sz w:val="24"/>
    </w:rPr>
  </w:style>
  <w:style w:type="character" w:customStyle="1" w:styleId="164">
    <w:name w:val="Выделенная цитата Знак16"/>
    <w:rsid w:val="00A078FE"/>
    <w:rPr>
      <w:i/>
      <w:color w:val="5B9BD5"/>
      <w:sz w:val="24"/>
    </w:rPr>
  </w:style>
  <w:style w:type="character" w:customStyle="1" w:styleId="153">
    <w:name w:val="Выделенная цитата Знак15"/>
    <w:rsid w:val="00A078FE"/>
    <w:rPr>
      <w:i/>
      <w:color w:val="5B9BD5"/>
      <w:sz w:val="24"/>
    </w:rPr>
  </w:style>
  <w:style w:type="character" w:customStyle="1" w:styleId="147">
    <w:name w:val="Выделенная цитата Знак14"/>
    <w:rsid w:val="00A078FE"/>
    <w:rPr>
      <w:i/>
      <w:color w:val="5B9BD5"/>
      <w:sz w:val="24"/>
    </w:rPr>
  </w:style>
  <w:style w:type="character" w:customStyle="1" w:styleId="139">
    <w:name w:val="Выделенная цитата Знак13"/>
    <w:rsid w:val="00A078FE"/>
    <w:rPr>
      <w:i/>
      <w:color w:val="5B9BD5"/>
      <w:sz w:val="24"/>
    </w:rPr>
  </w:style>
  <w:style w:type="character" w:customStyle="1" w:styleId="12f">
    <w:name w:val="Выделенная цитата Знак12"/>
    <w:rsid w:val="00A078FE"/>
    <w:rPr>
      <w:i/>
      <w:color w:val="5B9BD5"/>
      <w:sz w:val="24"/>
    </w:rPr>
  </w:style>
  <w:style w:type="character" w:customStyle="1" w:styleId="3113">
    <w:name w:val="Основной текст 3 Знак11"/>
    <w:aliases w:val="Знак5 Знак25"/>
    <w:locked/>
    <w:rsid w:val="00A078FE"/>
    <w:rPr>
      <w:rFonts w:ascii="Times New Roman" w:hAnsi="Times New Roman"/>
      <w:sz w:val="16"/>
      <w:lang w:val="ru-RU" w:eastAsia="ru-RU"/>
    </w:rPr>
  </w:style>
  <w:style w:type="character" w:customStyle="1" w:styleId="HTML11a">
    <w:name w:val="Адрес HTML Знак11"/>
    <w:rsid w:val="00A078FE"/>
    <w:rPr>
      <w:rFonts w:ascii="Times New Roman" w:hAnsi="Times New Roman"/>
      <w:i/>
      <w:sz w:val="24"/>
    </w:rPr>
  </w:style>
  <w:style w:type="character" w:customStyle="1" w:styleId="1ffffffc">
    <w:name w:val="Без интервала Знак1"/>
    <w:link w:val="4d"/>
    <w:locked/>
    <w:rsid w:val="00A078FE"/>
  </w:style>
  <w:style w:type="paragraph" w:customStyle="1" w:styleId="4d">
    <w:name w:val="Без интервала4"/>
    <w:link w:val="1ffffffc"/>
    <w:rsid w:val="00A078FE"/>
    <w:pPr>
      <w:spacing w:after="0" w:line="240" w:lineRule="auto"/>
    </w:pPr>
  </w:style>
  <w:style w:type="character" w:customStyle="1" w:styleId="3114">
    <w:name w:val="Знак3 Знак Знак11"/>
    <w:aliases w:val="Знак3 Знак Знак Знак12"/>
    <w:locked/>
    <w:rsid w:val="00A078FE"/>
    <w:rPr>
      <w:rFonts w:ascii="Arial" w:hAnsi="Arial"/>
      <w:b/>
      <w:i/>
      <w:sz w:val="28"/>
      <w:lang w:val="ru-RU" w:eastAsia="en-US"/>
    </w:rPr>
  </w:style>
  <w:style w:type="character" w:customStyle="1" w:styleId="11f3">
    <w:name w:val="Выделенная цитата Знак11"/>
    <w:rsid w:val="00A078FE"/>
    <w:rPr>
      <w:b/>
      <w:i/>
      <w:color w:val="4F81BD"/>
      <w:sz w:val="24"/>
    </w:rPr>
  </w:style>
  <w:style w:type="character" w:customStyle="1" w:styleId="2115">
    <w:name w:val="Цитата 2 Знак11"/>
    <w:rsid w:val="00A078FE"/>
    <w:rPr>
      <w:i/>
      <w:color w:val="404040"/>
      <w:sz w:val="24"/>
    </w:rPr>
  </w:style>
  <w:style w:type="character" w:customStyle="1" w:styleId="1ffffffd">
    <w:name w:val="Абзац списка Знак1"/>
    <w:locked/>
    <w:rsid w:val="00A078FE"/>
    <w:rPr>
      <w:rFonts w:ascii="Times New Roman" w:hAnsi="Times New Roman"/>
      <w:sz w:val="24"/>
    </w:rPr>
  </w:style>
  <w:style w:type="character" w:customStyle="1" w:styleId="202">
    <w:name w:val="Знак Знак202"/>
    <w:rsid w:val="00A078FE"/>
    <w:rPr>
      <w:rFonts w:ascii="Arial" w:hAnsi="Arial"/>
      <w:sz w:val="22"/>
    </w:rPr>
  </w:style>
  <w:style w:type="paragraph" w:customStyle="1" w:styleId="3ff2">
    <w:name w:val="Знак Знак Знак Знак Знак Знак3"/>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A078FE"/>
    <w:rPr>
      <w:b/>
      <w:sz w:val="27"/>
      <w:lang w:val="ru-RU" w:eastAsia="ru-RU"/>
    </w:rPr>
  </w:style>
  <w:style w:type="character" w:customStyle="1" w:styleId="102">
    <w:name w:val="Знак Знак102"/>
    <w:locked/>
    <w:rsid w:val="00A078FE"/>
    <w:rPr>
      <w:sz w:val="16"/>
      <w:lang w:val="ru-RU" w:eastAsia="ru-RU"/>
    </w:rPr>
  </w:style>
  <w:style w:type="character" w:customStyle="1" w:styleId="6120">
    <w:name w:val="Знак Знак612"/>
    <w:rsid w:val="00A078FE"/>
    <w:rPr>
      <w:rFonts w:ascii="Arial" w:hAnsi="Arial"/>
      <w:b/>
      <w:i/>
      <w:sz w:val="28"/>
      <w:lang w:val="ru-RU" w:eastAsia="en-US"/>
    </w:rPr>
  </w:style>
  <w:style w:type="character" w:customStyle="1" w:styleId="1630">
    <w:name w:val="Знак Знак163"/>
    <w:locked/>
    <w:rsid w:val="00A078FE"/>
    <w:rPr>
      <w:b/>
      <w:caps/>
      <w:sz w:val="24"/>
      <w:lang w:val="ru-RU" w:eastAsia="ru-RU"/>
    </w:rPr>
  </w:style>
  <w:style w:type="character" w:customStyle="1" w:styleId="4e">
    <w:name w:val="Знак Знак Знак4"/>
    <w:rsid w:val="00A078FE"/>
    <w:rPr>
      <w:rFonts w:ascii="Times New Roman" w:hAnsi="Times New Roman"/>
      <w:b/>
      <w:caps/>
      <w:sz w:val="28"/>
    </w:rPr>
  </w:style>
  <w:style w:type="character" w:customStyle="1" w:styleId="2520">
    <w:name w:val="Знак Знак252"/>
    <w:rsid w:val="00A078FE"/>
    <w:rPr>
      <w:rFonts w:ascii="Times New Roman" w:hAnsi="Times New Roman"/>
      <w:b/>
      <w:sz w:val="28"/>
    </w:rPr>
  </w:style>
  <w:style w:type="character" w:customStyle="1" w:styleId="2220">
    <w:name w:val="Знак Знак222"/>
    <w:rsid w:val="00A078FE"/>
    <w:rPr>
      <w:rFonts w:ascii="Times New Roman" w:hAnsi="Times New Roman"/>
      <w:sz w:val="24"/>
    </w:rPr>
  </w:style>
  <w:style w:type="character" w:customStyle="1" w:styleId="1920">
    <w:name w:val="Знак Знак192"/>
    <w:rsid w:val="00A078FE"/>
    <w:rPr>
      <w:rFonts w:ascii="Times New Roman" w:hAnsi="Times New Roman"/>
      <w:sz w:val="16"/>
      <w:lang w:eastAsia="ru-RU"/>
    </w:rPr>
  </w:style>
  <w:style w:type="character" w:customStyle="1" w:styleId="1820">
    <w:name w:val="Знак Знак182"/>
    <w:rsid w:val="00A078FE"/>
    <w:rPr>
      <w:rFonts w:ascii="Courier New" w:hAnsi="Courier New"/>
    </w:rPr>
  </w:style>
  <w:style w:type="character" w:customStyle="1" w:styleId="1520">
    <w:name w:val="Знак Знак152"/>
    <w:rsid w:val="00A078FE"/>
    <w:rPr>
      <w:b/>
      <w:sz w:val="28"/>
    </w:rPr>
  </w:style>
  <w:style w:type="character" w:customStyle="1" w:styleId="4120">
    <w:name w:val="Знак Знак412"/>
    <w:locked/>
    <w:rsid w:val="00A078FE"/>
    <w:rPr>
      <w:rFonts w:ascii="Arial" w:hAnsi="Arial"/>
      <w:b/>
      <w:i/>
      <w:sz w:val="28"/>
      <w:lang w:val="ru-RU" w:eastAsia="en-US"/>
    </w:rPr>
  </w:style>
  <w:style w:type="character" w:customStyle="1" w:styleId="2330">
    <w:name w:val="Знак Знак23 Знак3"/>
    <w:aliases w:val="Знак Знак3 Знак3"/>
    <w:locked/>
    <w:rsid w:val="00A078FE"/>
    <w:rPr>
      <w:rFonts w:ascii="Tahoma" w:hAnsi="Tahoma"/>
      <w:sz w:val="16"/>
    </w:rPr>
  </w:style>
  <w:style w:type="paragraph" w:customStyle="1" w:styleId="4f">
    <w:name w:val="Знак Знак Знак Знак Знак Знак Знак Знак Знак Знак Знак Знак Знак4"/>
    <w:basedOn w:val="a3"/>
    <w:rsid w:val="00A078FE"/>
    <w:pPr>
      <w:spacing w:after="160" w:line="240" w:lineRule="exact"/>
    </w:pPr>
    <w:rPr>
      <w:rFonts w:ascii="Verdana" w:hAnsi="Verdana"/>
      <w:lang w:val="en-US" w:eastAsia="en-US"/>
    </w:rPr>
  </w:style>
  <w:style w:type="paragraph" w:customStyle="1" w:styleId="32a">
    <w:name w:val="Знак32"/>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A078FE"/>
    <w:rPr>
      <w:b/>
      <w:caps/>
      <w:sz w:val="24"/>
      <w:lang w:val="ru-RU" w:eastAsia="ru-RU"/>
    </w:rPr>
  </w:style>
  <w:style w:type="character" w:customStyle="1" w:styleId="2ffff5">
    <w:name w:val="Без интервала Знак2"/>
    <w:locked/>
    <w:rsid w:val="00A078FE"/>
    <w:rPr>
      <w:sz w:val="24"/>
      <w:lang w:eastAsia="en-US"/>
    </w:rPr>
  </w:style>
  <w:style w:type="character" w:customStyle="1" w:styleId="1122">
    <w:name w:val="Знак1 Знак Знак12"/>
    <w:locked/>
    <w:rsid w:val="00A078FE"/>
    <w:rPr>
      <w:rFonts w:ascii="Times New Roman" w:hAnsi="Times New Roman"/>
      <w:sz w:val="24"/>
      <w:lang w:eastAsia="ru-RU"/>
    </w:rPr>
  </w:style>
  <w:style w:type="character" w:customStyle="1" w:styleId="462">
    <w:name w:val="Знак Знак462"/>
    <w:locked/>
    <w:rsid w:val="00A078FE"/>
    <w:rPr>
      <w:b/>
      <w:sz w:val="27"/>
      <w:lang w:val="ru-RU" w:eastAsia="ru-RU"/>
    </w:rPr>
  </w:style>
  <w:style w:type="character" w:customStyle="1" w:styleId="482">
    <w:name w:val="Знак Знак482"/>
    <w:locked/>
    <w:rsid w:val="00A078FE"/>
    <w:rPr>
      <w:b/>
      <w:sz w:val="27"/>
      <w:lang w:val="ru-RU" w:eastAsia="ru-RU"/>
    </w:rPr>
  </w:style>
  <w:style w:type="character" w:customStyle="1" w:styleId="442">
    <w:name w:val="Знак Знак442"/>
    <w:locked/>
    <w:rsid w:val="00A078FE"/>
    <w:rPr>
      <w:sz w:val="24"/>
    </w:rPr>
  </w:style>
  <w:style w:type="character" w:customStyle="1" w:styleId="5120">
    <w:name w:val="Знак Знак512"/>
    <w:locked/>
    <w:rsid w:val="00A078FE"/>
    <w:rPr>
      <w:b/>
      <w:sz w:val="27"/>
      <w:lang w:val="ru-RU" w:eastAsia="ru-RU"/>
    </w:rPr>
  </w:style>
  <w:style w:type="character" w:customStyle="1" w:styleId="432">
    <w:name w:val="Знак Знак432"/>
    <w:locked/>
    <w:rsid w:val="00A078FE"/>
    <w:rPr>
      <w:color w:val="000000"/>
      <w:sz w:val="24"/>
      <w:lang w:eastAsia="ru-RU"/>
    </w:rPr>
  </w:style>
  <w:style w:type="character" w:customStyle="1" w:styleId="4220">
    <w:name w:val="Знак Знак422"/>
    <w:rsid w:val="00A078FE"/>
    <w:rPr>
      <w:rFonts w:ascii="Times New Roman" w:hAnsi="Times New Roman"/>
      <w:sz w:val="16"/>
    </w:rPr>
  </w:style>
  <w:style w:type="character" w:customStyle="1" w:styleId="4920">
    <w:name w:val="Знак Знак492"/>
    <w:rsid w:val="00A078FE"/>
    <w:rPr>
      <w:rFonts w:ascii="Times New Roman" w:hAnsi="Times New Roman"/>
      <w:b/>
      <w:caps/>
      <w:sz w:val="24"/>
      <w:lang w:eastAsia="ru-RU"/>
    </w:rPr>
  </w:style>
  <w:style w:type="character" w:customStyle="1" w:styleId="472">
    <w:name w:val="Знак Знак472"/>
    <w:rsid w:val="00A078FE"/>
    <w:rPr>
      <w:rFonts w:ascii="Times New Roman" w:hAnsi="Times New Roman"/>
      <w:b/>
      <w:sz w:val="27"/>
      <w:lang w:eastAsia="ru-RU"/>
    </w:rPr>
  </w:style>
  <w:style w:type="character" w:customStyle="1" w:styleId="452">
    <w:name w:val="Знак Знак452"/>
    <w:rsid w:val="00A078FE"/>
    <w:rPr>
      <w:rFonts w:ascii="Times New Roman" w:hAnsi="Times New Roman"/>
      <w:b/>
      <w:i/>
      <w:sz w:val="26"/>
      <w:lang w:eastAsia="ru-RU"/>
    </w:rPr>
  </w:style>
  <w:style w:type="character" w:customStyle="1" w:styleId="5020">
    <w:name w:val="Знак Знак502"/>
    <w:locked/>
    <w:rsid w:val="00A078FE"/>
    <w:rPr>
      <w:b/>
      <w:sz w:val="28"/>
      <w:lang w:val="ru-RU" w:eastAsia="ru-RU"/>
    </w:rPr>
  </w:style>
  <w:style w:type="character" w:customStyle="1" w:styleId="522">
    <w:name w:val="Знак Знак522"/>
    <w:rsid w:val="00A078FE"/>
    <w:rPr>
      <w:rFonts w:ascii="Arial" w:hAnsi="Arial"/>
      <w:b/>
      <w:i/>
      <w:sz w:val="28"/>
    </w:rPr>
  </w:style>
  <w:style w:type="character" w:customStyle="1" w:styleId="5121">
    <w:name w:val="Знак5 Знак Знак12"/>
    <w:locked/>
    <w:rsid w:val="00A078FE"/>
    <w:rPr>
      <w:sz w:val="16"/>
      <w:lang w:val="ru-RU" w:eastAsia="ru-RU"/>
    </w:rPr>
  </w:style>
  <w:style w:type="character" w:customStyle="1" w:styleId="624">
    <w:name w:val="Знак6 Знак Знак2"/>
    <w:rsid w:val="00A078FE"/>
    <w:rPr>
      <w:sz w:val="24"/>
      <w:lang w:val="ru-RU" w:eastAsia="ru-RU"/>
    </w:rPr>
  </w:style>
  <w:style w:type="character" w:customStyle="1" w:styleId="UnresolvedMention">
    <w:name w:val="Unresolved Mention"/>
    <w:semiHidden/>
    <w:rsid w:val="00A078FE"/>
    <w:rPr>
      <w:color w:val="605E5C"/>
      <w:shd w:val="clear" w:color="auto" w:fill="E1DFDD"/>
    </w:rPr>
  </w:style>
  <w:style w:type="character" w:customStyle="1" w:styleId="203">
    <w:name w:val="Знак Знак203"/>
    <w:rsid w:val="00A078FE"/>
    <w:rPr>
      <w:rFonts w:ascii="Arial" w:hAnsi="Arial"/>
      <w:sz w:val="22"/>
    </w:rPr>
  </w:style>
  <w:style w:type="paragraph" w:customStyle="1" w:styleId="4f0">
    <w:name w:val="Знак Знак Знак Знак Знак Знак4"/>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A078FE"/>
    <w:rPr>
      <w:sz w:val="16"/>
      <w:lang w:val="ru-RU" w:eastAsia="ru-RU"/>
    </w:rPr>
  </w:style>
  <w:style w:type="character" w:customStyle="1" w:styleId="1430">
    <w:name w:val="Знак Знак143"/>
    <w:locked/>
    <w:rsid w:val="00A078FE"/>
    <w:rPr>
      <w:b/>
      <w:sz w:val="27"/>
      <w:lang w:val="ru-RU" w:eastAsia="ru-RU"/>
    </w:rPr>
  </w:style>
  <w:style w:type="character" w:customStyle="1" w:styleId="103">
    <w:name w:val="Знак Знак103"/>
    <w:locked/>
    <w:rsid w:val="00A078FE"/>
    <w:rPr>
      <w:sz w:val="16"/>
      <w:lang w:val="ru-RU" w:eastAsia="ru-RU"/>
    </w:rPr>
  </w:style>
  <w:style w:type="character" w:customStyle="1" w:styleId="6130">
    <w:name w:val="Знак Знак613"/>
    <w:rsid w:val="00A078FE"/>
    <w:rPr>
      <w:rFonts w:ascii="Arial" w:hAnsi="Arial"/>
      <w:b/>
      <w:i/>
      <w:sz w:val="28"/>
      <w:lang w:val="ru-RU" w:eastAsia="en-US"/>
    </w:rPr>
  </w:style>
  <w:style w:type="character" w:customStyle="1" w:styleId="1640">
    <w:name w:val="Знак Знак164"/>
    <w:locked/>
    <w:rsid w:val="00A078FE"/>
    <w:rPr>
      <w:b/>
      <w:caps/>
      <w:sz w:val="24"/>
      <w:lang w:val="ru-RU" w:eastAsia="ru-RU"/>
    </w:rPr>
  </w:style>
  <w:style w:type="character" w:customStyle="1" w:styleId="5b">
    <w:name w:val="Знак Знак Знак5"/>
    <w:rsid w:val="00A078FE"/>
    <w:rPr>
      <w:rFonts w:ascii="Times New Roman" w:hAnsi="Times New Roman"/>
      <w:b/>
      <w:caps/>
      <w:sz w:val="28"/>
    </w:rPr>
  </w:style>
  <w:style w:type="character" w:customStyle="1" w:styleId="253">
    <w:name w:val="Знак Знак253"/>
    <w:rsid w:val="00A078FE"/>
    <w:rPr>
      <w:rFonts w:ascii="Times New Roman" w:hAnsi="Times New Roman"/>
      <w:b/>
      <w:sz w:val="28"/>
    </w:rPr>
  </w:style>
  <w:style w:type="character" w:customStyle="1" w:styleId="2230">
    <w:name w:val="Знак Знак223"/>
    <w:rsid w:val="00A078FE"/>
    <w:rPr>
      <w:rFonts w:ascii="Times New Roman" w:hAnsi="Times New Roman"/>
      <w:sz w:val="24"/>
    </w:rPr>
  </w:style>
  <w:style w:type="character" w:customStyle="1" w:styleId="1930">
    <w:name w:val="Знак Знак193"/>
    <w:rsid w:val="00A078FE"/>
    <w:rPr>
      <w:rFonts w:ascii="Times New Roman" w:hAnsi="Times New Roman"/>
      <w:sz w:val="16"/>
      <w:lang w:eastAsia="ru-RU"/>
    </w:rPr>
  </w:style>
  <w:style w:type="character" w:customStyle="1" w:styleId="1830">
    <w:name w:val="Знак Знак183"/>
    <w:rsid w:val="00A078FE"/>
    <w:rPr>
      <w:rFonts w:ascii="Courier New" w:hAnsi="Courier New"/>
    </w:rPr>
  </w:style>
  <w:style w:type="character" w:customStyle="1" w:styleId="1730">
    <w:name w:val="Знак Знак173"/>
    <w:rsid w:val="00A078FE"/>
    <w:rPr>
      <w:rFonts w:ascii="Times New Roman" w:hAnsi="Times New Roman"/>
      <w:sz w:val="24"/>
    </w:rPr>
  </w:style>
  <w:style w:type="character" w:customStyle="1" w:styleId="1530">
    <w:name w:val="Знак Знак153"/>
    <w:rsid w:val="00A078FE"/>
    <w:rPr>
      <w:b/>
      <w:sz w:val="28"/>
    </w:rPr>
  </w:style>
  <w:style w:type="character" w:customStyle="1" w:styleId="4130">
    <w:name w:val="Знак Знак413"/>
    <w:locked/>
    <w:rsid w:val="00A078FE"/>
    <w:rPr>
      <w:rFonts w:ascii="Arial" w:hAnsi="Arial"/>
      <w:b/>
      <w:i/>
      <w:sz w:val="28"/>
      <w:lang w:val="ru-RU" w:eastAsia="en-US"/>
    </w:rPr>
  </w:style>
  <w:style w:type="character" w:customStyle="1" w:styleId="2340">
    <w:name w:val="Знак Знак23 Знак4"/>
    <w:aliases w:val="Знак Знак3 Знак4"/>
    <w:locked/>
    <w:rsid w:val="00A078FE"/>
    <w:rPr>
      <w:rFonts w:ascii="Tahoma" w:hAnsi="Tahoma"/>
      <w:sz w:val="16"/>
    </w:rPr>
  </w:style>
  <w:style w:type="paragraph" w:customStyle="1" w:styleId="5c">
    <w:name w:val="Знак Знак Знак Знак Знак Знак Знак Знак Знак Знак Знак Знак Знак5"/>
    <w:basedOn w:val="a3"/>
    <w:rsid w:val="00A078FE"/>
    <w:pPr>
      <w:spacing w:after="160" w:line="240" w:lineRule="exact"/>
    </w:pPr>
    <w:rPr>
      <w:rFonts w:ascii="Verdana" w:hAnsi="Verdana"/>
      <w:lang w:val="en-US" w:eastAsia="en-US"/>
    </w:rPr>
  </w:style>
  <w:style w:type="paragraph" w:customStyle="1" w:styleId="332">
    <w:name w:val="Знак33"/>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A078FE"/>
    <w:rPr>
      <w:b/>
      <w:caps/>
      <w:sz w:val="24"/>
      <w:lang w:val="ru-RU" w:eastAsia="ru-RU"/>
    </w:rPr>
  </w:style>
  <w:style w:type="character" w:customStyle="1" w:styleId="3ff3">
    <w:name w:val="Без интервала Знак3"/>
    <w:locked/>
    <w:rsid w:val="00A078FE"/>
    <w:rPr>
      <w:sz w:val="24"/>
      <w:lang w:eastAsia="en-US"/>
    </w:rPr>
  </w:style>
  <w:style w:type="character" w:customStyle="1" w:styleId="1132">
    <w:name w:val="Знак1 Знак Знак13"/>
    <w:locked/>
    <w:rsid w:val="00A078FE"/>
    <w:rPr>
      <w:rFonts w:ascii="Times New Roman" w:hAnsi="Times New Roman"/>
      <w:sz w:val="24"/>
      <w:lang w:eastAsia="ru-RU"/>
    </w:rPr>
  </w:style>
  <w:style w:type="character" w:customStyle="1" w:styleId="463">
    <w:name w:val="Знак Знак463"/>
    <w:locked/>
    <w:rsid w:val="00A078FE"/>
    <w:rPr>
      <w:b/>
      <w:sz w:val="27"/>
      <w:lang w:val="ru-RU" w:eastAsia="ru-RU"/>
    </w:rPr>
  </w:style>
  <w:style w:type="character" w:customStyle="1" w:styleId="483">
    <w:name w:val="Знак Знак483"/>
    <w:locked/>
    <w:rsid w:val="00A078FE"/>
    <w:rPr>
      <w:b/>
      <w:sz w:val="27"/>
      <w:lang w:val="ru-RU" w:eastAsia="ru-RU"/>
    </w:rPr>
  </w:style>
  <w:style w:type="character" w:customStyle="1" w:styleId="443">
    <w:name w:val="Знак Знак443"/>
    <w:locked/>
    <w:rsid w:val="00A078FE"/>
    <w:rPr>
      <w:sz w:val="24"/>
    </w:rPr>
  </w:style>
  <w:style w:type="character" w:customStyle="1" w:styleId="5130">
    <w:name w:val="Знак Знак513"/>
    <w:locked/>
    <w:rsid w:val="00A078FE"/>
    <w:rPr>
      <w:b/>
      <w:sz w:val="27"/>
      <w:lang w:val="ru-RU" w:eastAsia="ru-RU"/>
    </w:rPr>
  </w:style>
  <w:style w:type="character" w:customStyle="1" w:styleId="433">
    <w:name w:val="Знак Знак433"/>
    <w:locked/>
    <w:rsid w:val="00A078FE"/>
    <w:rPr>
      <w:color w:val="000000"/>
      <w:sz w:val="24"/>
      <w:lang w:eastAsia="ru-RU"/>
    </w:rPr>
  </w:style>
  <w:style w:type="character" w:customStyle="1" w:styleId="423">
    <w:name w:val="Знак Знак423"/>
    <w:rsid w:val="00A078FE"/>
    <w:rPr>
      <w:rFonts w:ascii="Times New Roman" w:hAnsi="Times New Roman"/>
      <w:sz w:val="16"/>
    </w:rPr>
  </w:style>
  <w:style w:type="character" w:customStyle="1" w:styleId="493">
    <w:name w:val="Знак Знак493"/>
    <w:rsid w:val="00A078FE"/>
    <w:rPr>
      <w:rFonts w:ascii="Times New Roman" w:hAnsi="Times New Roman"/>
      <w:b/>
      <w:caps/>
      <w:sz w:val="24"/>
      <w:lang w:eastAsia="ru-RU"/>
    </w:rPr>
  </w:style>
  <w:style w:type="character" w:customStyle="1" w:styleId="473">
    <w:name w:val="Знак Знак473"/>
    <w:rsid w:val="00A078FE"/>
    <w:rPr>
      <w:rFonts w:ascii="Times New Roman" w:hAnsi="Times New Roman"/>
      <w:b/>
      <w:sz w:val="27"/>
      <w:lang w:eastAsia="ru-RU"/>
    </w:rPr>
  </w:style>
  <w:style w:type="character" w:customStyle="1" w:styleId="453">
    <w:name w:val="Знак Знак453"/>
    <w:rsid w:val="00A078FE"/>
    <w:rPr>
      <w:rFonts w:ascii="Times New Roman" w:hAnsi="Times New Roman"/>
      <w:b/>
      <w:i/>
      <w:sz w:val="26"/>
      <w:lang w:eastAsia="ru-RU"/>
    </w:rPr>
  </w:style>
  <w:style w:type="character" w:customStyle="1" w:styleId="503">
    <w:name w:val="Знак Знак503"/>
    <w:locked/>
    <w:rsid w:val="00A078FE"/>
    <w:rPr>
      <w:b/>
      <w:sz w:val="28"/>
      <w:lang w:val="ru-RU" w:eastAsia="ru-RU"/>
    </w:rPr>
  </w:style>
  <w:style w:type="character" w:customStyle="1" w:styleId="523">
    <w:name w:val="Знак Знак523"/>
    <w:rsid w:val="00A078FE"/>
    <w:rPr>
      <w:rFonts w:ascii="Arial" w:hAnsi="Arial"/>
      <w:b/>
      <w:i/>
      <w:sz w:val="28"/>
    </w:rPr>
  </w:style>
  <w:style w:type="character" w:customStyle="1" w:styleId="5131">
    <w:name w:val="Знак5 Знак Знак13"/>
    <w:locked/>
    <w:rsid w:val="00A078FE"/>
    <w:rPr>
      <w:sz w:val="16"/>
      <w:lang w:val="ru-RU" w:eastAsia="ru-RU"/>
    </w:rPr>
  </w:style>
  <w:style w:type="character" w:customStyle="1" w:styleId="632">
    <w:name w:val="Знак6 Знак Знак3"/>
    <w:rsid w:val="00A078FE"/>
    <w:rPr>
      <w:sz w:val="24"/>
      <w:lang w:val="ru-RU" w:eastAsia="ru-RU"/>
    </w:rPr>
  </w:style>
  <w:style w:type="paragraph" w:customStyle="1" w:styleId="5d">
    <w:name w:val="Знак Знак Знак Знак Знак Знак5"/>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A078FE"/>
    <w:rPr>
      <w:sz w:val="16"/>
      <w:lang w:val="ru-RU" w:eastAsia="ru-RU"/>
    </w:rPr>
  </w:style>
  <w:style w:type="character" w:customStyle="1" w:styleId="1440">
    <w:name w:val="Знак Знак144"/>
    <w:locked/>
    <w:rsid w:val="00A078FE"/>
    <w:rPr>
      <w:b/>
      <w:sz w:val="27"/>
      <w:lang w:val="ru-RU" w:eastAsia="ru-RU"/>
    </w:rPr>
  </w:style>
  <w:style w:type="character" w:customStyle="1" w:styleId="104">
    <w:name w:val="Знак Знак104"/>
    <w:locked/>
    <w:rsid w:val="00A078FE"/>
    <w:rPr>
      <w:sz w:val="16"/>
      <w:lang w:val="ru-RU" w:eastAsia="ru-RU"/>
    </w:rPr>
  </w:style>
  <w:style w:type="character" w:customStyle="1" w:styleId="6140">
    <w:name w:val="Знак Знак614"/>
    <w:rsid w:val="00A078FE"/>
    <w:rPr>
      <w:rFonts w:ascii="Arial" w:hAnsi="Arial"/>
      <w:b/>
      <w:i/>
      <w:sz w:val="28"/>
      <w:lang w:val="ru-RU" w:eastAsia="en-US"/>
    </w:rPr>
  </w:style>
  <w:style w:type="character" w:customStyle="1" w:styleId="165">
    <w:name w:val="Знак Знак165"/>
    <w:locked/>
    <w:rsid w:val="00A078FE"/>
    <w:rPr>
      <w:b/>
      <w:caps/>
      <w:sz w:val="24"/>
      <w:lang w:val="ru-RU" w:eastAsia="ru-RU"/>
    </w:rPr>
  </w:style>
  <w:style w:type="character" w:customStyle="1" w:styleId="6d">
    <w:name w:val="Знак Знак Знак6"/>
    <w:rsid w:val="00A078FE"/>
    <w:rPr>
      <w:rFonts w:ascii="Times New Roman" w:hAnsi="Times New Roman"/>
      <w:b/>
      <w:caps/>
      <w:sz w:val="28"/>
    </w:rPr>
  </w:style>
  <w:style w:type="character" w:customStyle="1" w:styleId="254">
    <w:name w:val="Знак Знак254"/>
    <w:rsid w:val="00A078FE"/>
    <w:rPr>
      <w:rFonts w:ascii="Times New Roman" w:hAnsi="Times New Roman"/>
      <w:b/>
      <w:sz w:val="28"/>
    </w:rPr>
  </w:style>
  <w:style w:type="character" w:customStyle="1" w:styleId="2240">
    <w:name w:val="Знак Знак224"/>
    <w:rsid w:val="00A078FE"/>
    <w:rPr>
      <w:rFonts w:ascii="Times New Roman" w:hAnsi="Times New Roman"/>
      <w:sz w:val="24"/>
    </w:rPr>
  </w:style>
  <w:style w:type="character" w:customStyle="1" w:styleId="204">
    <w:name w:val="Знак Знак204"/>
    <w:rsid w:val="00A078FE"/>
    <w:rPr>
      <w:rFonts w:ascii="Arial" w:hAnsi="Arial"/>
      <w:sz w:val="22"/>
    </w:rPr>
  </w:style>
  <w:style w:type="character" w:customStyle="1" w:styleId="194">
    <w:name w:val="Знак Знак194"/>
    <w:rsid w:val="00A078FE"/>
    <w:rPr>
      <w:rFonts w:ascii="Times New Roman" w:hAnsi="Times New Roman"/>
      <w:sz w:val="16"/>
      <w:lang w:eastAsia="ru-RU"/>
    </w:rPr>
  </w:style>
  <w:style w:type="character" w:customStyle="1" w:styleId="184">
    <w:name w:val="Знак Знак184"/>
    <w:rsid w:val="00A078FE"/>
    <w:rPr>
      <w:rFonts w:ascii="Courier New" w:hAnsi="Courier New"/>
    </w:rPr>
  </w:style>
  <w:style w:type="character" w:customStyle="1" w:styleId="1740">
    <w:name w:val="Знак Знак174"/>
    <w:rsid w:val="00A078FE"/>
    <w:rPr>
      <w:rFonts w:ascii="Times New Roman" w:hAnsi="Times New Roman"/>
      <w:sz w:val="24"/>
    </w:rPr>
  </w:style>
  <w:style w:type="character" w:customStyle="1" w:styleId="154">
    <w:name w:val="Знак Знак154"/>
    <w:rsid w:val="00A078FE"/>
    <w:rPr>
      <w:b/>
      <w:sz w:val="28"/>
    </w:rPr>
  </w:style>
  <w:style w:type="character" w:customStyle="1" w:styleId="4140">
    <w:name w:val="Знак Знак414"/>
    <w:locked/>
    <w:rsid w:val="00A078FE"/>
    <w:rPr>
      <w:rFonts w:ascii="Arial" w:hAnsi="Arial"/>
      <w:b/>
      <w:i/>
      <w:sz w:val="28"/>
      <w:lang w:val="ru-RU" w:eastAsia="en-US"/>
    </w:rPr>
  </w:style>
  <w:style w:type="character" w:customStyle="1" w:styleId="235">
    <w:name w:val="Знак Знак23 Знак5"/>
    <w:aliases w:val="Знак Знак3 Знак5"/>
    <w:locked/>
    <w:rsid w:val="00A078FE"/>
    <w:rPr>
      <w:rFonts w:ascii="Tahoma" w:hAnsi="Tahoma"/>
      <w:sz w:val="16"/>
    </w:rPr>
  </w:style>
  <w:style w:type="paragraph" w:customStyle="1" w:styleId="6e">
    <w:name w:val="Знак Знак Знак Знак Знак Знак Знак Знак Знак Знак Знак Знак Знак6"/>
    <w:basedOn w:val="a3"/>
    <w:rsid w:val="00A078FE"/>
    <w:pPr>
      <w:spacing w:after="160" w:line="240" w:lineRule="exact"/>
    </w:pPr>
    <w:rPr>
      <w:rFonts w:ascii="Verdana" w:hAnsi="Verdana"/>
      <w:lang w:val="en-US" w:eastAsia="en-US"/>
    </w:rPr>
  </w:style>
  <w:style w:type="paragraph" w:customStyle="1" w:styleId="344">
    <w:name w:val="Знак34"/>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A078FE"/>
    <w:rPr>
      <w:b/>
      <w:caps/>
      <w:sz w:val="24"/>
      <w:lang w:val="ru-RU" w:eastAsia="ru-RU"/>
    </w:rPr>
  </w:style>
  <w:style w:type="character" w:customStyle="1" w:styleId="4f1">
    <w:name w:val="Без интервала Знак4"/>
    <w:locked/>
    <w:rsid w:val="00A078FE"/>
    <w:rPr>
      <w:sz w:val="24"/>
      <w:lang w:eastAsia="en-US"/>
    </w:rPr>
  </w:style>
  <w:style w:type="character" w:customStyle="1" w:styleId="1142">
    <w:name w:val="Знак1 Знак Знак14"/>
    <w:locked/>
    <w:rsid w:val="00A078FE"/>
    <w:rPr>
      <w:rFonts w:ascii="Times New Roman" w:hAnsi="Times New Roman"/>
      <w:sz w:val="24"/>
      <w:lang w:eastAsia="ru-RU"/>
    </w:rPr>
  </w:style>
  <w:style w:type="character" w:customStyle="1" w:styleId="464">
    <w:name w:val="Знак Знак464"/>
    <w:locked/>
    <w:rsid w:val="00A078FE"/>
    <w:rPr>
      <w:b/>
      <w:sz w:val="27"/>
      <w:lang w:val="ru-RU" w:eastAsia="ru-RU"/>
    </w:rPr>
  </w:style>
  <w:style w:type="character" w:customStyle="1" w:styleId="484">
    <w:name w:val="Знак Знак484"/>
    <w:locked/>
    <w:rsid w:val="00A078FE"/>
    <w:rPr>
      <w:b/>
      <w:sz w:val="27"/>
      <w:lang w:val="ru-RU" w:eastAsia="ru-RU"/>
    </w:rPr>
  </w:style>
  <w:style w:type="character" w:customStyle="1" w:styleId="444">
    <w:name w:val="Знак Знак444"/>
    <w:locked/>
    <w:rsid w:val="00A078FE"/>
    <w:rPr>
      <w:sz w:val="24"/>
    </w:rPr>
  </w:style>
  <w:style w:type="character" w:customStyle="1" w:styleId="5140">
    <w:name w:val="Знак Знак514"/>
    <w:locked/>
    <w:rsid w:val="00A078FE"/>
    <w:rPr>
      <w:b/>
      <w:sz w:val="27"/>
      <w:lang w:val="ru-RU" w:eastAsia="ru-RU"/>
    </w:rPr>
  </w:style>
  <w:style w:type="character" w:customStyle="1" w:styleId="434">
    <w:name w:val="Знак Знак434"/>
    <w:locked/>
    <w:rsid w:val="00A078FE"/>
    <w:rPr>
      <w:color w:val="000000"/>
      <w:sz w:val="24"/>
      <w:lang w:eastAsia="ru-RU"/>
    </w:rPr>
  </w:style>
  <w:style w:type="character" w:customStyle="1" w:styleId="424">
    <w:name w:val="Знак Знак424"/>
    <w:rsid w:val="00A078FE"/>
    <w:rPr>
      <w:rFonts w:ascii="Times New Roman" w:hAnsi="Times New Roman"/>
      <w:sz w:val="16"/>
    </w:rPr>
  </w:style>
  <w:style w:type="character" w:customStyle="1" w:styleId="494">
    <w:name w:val="Знак Знак494"/>
    <w:rsid w:val="00A078FE"/>
    <w:rPr>
      <w:rFonts w:ascii="Times New Roman" w:hAnsi="Times New Roman"/>
      <w:b/>
      <w:caps/>
      <w:sz w:val="24"/>
      <w:lang w:eastAsia="ru-RU"/>
    </w:rPr>
  </w:style>
  <w:style w:type="character" w:customStyle="1" w:styleId="474">
    <w:name w:val="Знак Знак474"/>
    <w:rsid w:val="00A078FE"/>
    <w:rPr>
      <w:rFonts w:ascii="Times New Roman" w:hAnsi="Times New Roman"/>
      <w:b/>
      <w:sz w:val="27"/>
      <w:lang w:eastAsia="ru-RU"/>
    </w:rPr>
  </w:style>
  <w:style w:type="character" w:customStyle="1" w:styleId="454">
    <w:name w:val="Знак Знак454"/>
    <w:rsid w:val="00A078FE"/>
    <w:rPr>
      <w:rFonts w:ascii="Times New Roman" w:hAnsi="Times New Roman"/>
      <w:b/>
      <w:i/>
      <w:sz w:val="26"/>
      <w:lang w:eastAsia="ru-RU"/>
    </w:rPr>
  </w:style>
  <w:style w:type="character" w:customStyle="1" w:styleId="552">
    <w:name w:val="Знак5 Знак Знак5"/>
    <w:locked/>
    <w:rsid w:val="00A078FE"/>
    <w:rPr>
      <w:sz w:val="16"/>
    </w:rPr>
  </w:style>
  <w:style w:type="character" w:customStyle="1" w:styleId="504">
    <w:name w:val="Знак Знак504"/>
    <w:locked/>
    <w:rsid w:val="00A078FE"/>
    <w:rPr>
      <w:b/>
      <w:sz w:val="28"/>
      <w:lang w:val="ru-RU" w:eastAsia="ru-RU"/>
    </w:rPr>
  </w:style>
  <w:style w:type="character" w:customStyle="1" w:styleId="524">
    <w:name w:val="Знак Знак524"/>
    <w:rsid w:val="00A078FE"/>
    <w:rPr>
      <w:rFonts w:ascii="Arial" w:hAnsi="Arial"/>
      <w:b/>
      <w:i/>
      <w:sz w:val="28"/>
    </w:rPr>
  </w:style>
  <w:style w:type="character" w:customStyle="1" w:styleId="5141">
    <w:name w:val="Знак5 Знак Знак14"/>
    <w:locked/>
    <w:rsid w:val="00A078FE"/>
    <w:rPr>
      <w:sz w:val="16"/>
      <w:lang w:val="ru-RU" w:eastAsia="ru-RU"/>
    </w:rPr>
  </w:style>
  <w:style w:type="character" w:customStyle="1" w:styleId="642">
    <w:name w:val="Знак6 Знак Знак4"/>
    <w:rsid w:val="00A078FE"/>
    <w:rPr>
      <w:sz w:val="24"/>
      <w:lang w:val="ru-RU" w:eastAsia="ru-RU"/>
    </w:rPr>
  </w:style>
  <w:style w:type="character" w:customStyle="1" w:styleId="205">
    <w:name w:val="Знак Знак205"/>
    <w:rsid w:val="00A078FE"/>
    <w:rPr>
      <w:rFonts w:ascii="Arial" w:hAnsi="Arial"/>
      <w:sz w:val="22"/>
    </w:rPr>
  </w:style>
  <w:style w:type="character" w:customStyle="1" w:styleId="206">
    <w:name w:val="Знак Знак206"/>
    <w:rsid w:val="00A078FE"/>
    <w:rPr>
      <w:rFonts w:ascii="Arial" w:hAnsi="Arial"/>
      <w:sz w:val="22"/>
    </w:rPr>
  </w:style>
  <w:style w:type="paragraph" w:customStyle="1" w:styleId="6f">
    <w:name w:val="Знак Знак Знак Знак Знак Знак6"/>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A078FE"/>
    <w:rPr>
      <w:sz w:val="16"/>
      <w:lang w:val="ru-RU" w:eastAsia="ru-RU"/>
    </w:rPr>
  </w:style>
  <w:style w:type="character" w:customStyle="1" w:styleId="1450">
    <w:name w:val="Знак Знак145"/>
    <w:locked/>
    <w:rsid w:val="00A078FE"/>
    <w:rPr>
      <w:b/>
      <w:sz w:val="27"/>
      <w:lang w:val="ru-RU" w:eastAsia="ru-RU"/>
    </w:rPr>
  </w:style>
  <w:style w:type="character" w:customStyle="1" w:styleId="105">
    <w:name w:val="Знак Знак105"/>
    <w:locked/>
    <w:rsid w:val="00A078FE"/>
    <w:rPr>
      <w:sz w:val="16"/>
      <w:lang w:val="ru-RU" w:eastAsia="ru-RU"/>
    </w:rPr>
  </w:style>
  <w:style w:type="character" w:customStyle="1" w:styleId="6150">
    <w:name w:val="Знак Знак615"/>
    <w:rsid w:val="00A078FE"/>
    <w:rPr>
      <w:rFonts w:ascii="Arial" w:hAnsi="Arial"/>
      <w:b/>
      <w:i/>
      <w:sz w:val="28"/>
      <w:lang w:val="ru-RU" w:eastAsia="en-US"/>
    </w:rPr>
  </w:style>
  <w:style w:type="character" w:customStyle="1" w:styleId="166">
    <w:name w:val="Знак Знак166"/>
    <w:locked/>
    <w:rsid w:val="00A078FE"/>
    <w:rPr>
      <w:b/>
      <w:caps/>
      <w:sz w:val="24"/>
      <w:lang w:val="ru-RU" w:eastAsia="ru-RU"/>
    </w:rPr>
  </w:style>
  <w:style w:type="character" w:customStyle="1" w:styleId="78">
    <w:name w:val="Знак Знак Знак7"/>
    <w:rsid w:val="00A078FE"/>
    <w:rPr>
      <w:rFonts w:ascii="Times New Roman" w:hAnsi="Times New Roman"/>
      <w:b/>
      <w:caps/>
      <w:sz w:val="28"/>
    </w:rPr>
  </w:style>
  <w:style w:type="character" w:customStyle="1" w:styleId="255">
    <w:name w:val="Знак Знак255"/>
    <w:rsid w:val="00A078FE"/>
    <w:rPr>
      <w:rFonts w:ascii="Times New Roman" w:hAnsi="Times New Roman"/>
      <w:b/>
      <w:sz w:val="28"/>
    </w:rPr>
  </w:style>
  <w:style w:type="character" w:customStyle="1" w:styleId="2250">
    <w:name w:val="Знак Знак225"/>
    <w:rsid w:val="00A078FE"/>
    <w:rPr>
      <w:rFonts w:ascii="Times New Roman" w:hAnsi="Times New Roman"/>
      <w:sz w:val="24"/>
    </w:rPr>
  </w:style>
  <w:style w:type="character" w:customStyle="1" w:styleId="195">
    <w:name w:val="Знак Знак195"/>
    <w:rsid w:val="00A078FE"/>
    <w:rPr>
      <w:rFonts w:ascii="Times New Roman" w:hAnsi="Times New Roman"/>
      <w:sz w:val="16"/>
      <w:lang w:eastAsia="ru-RU"/>
    </w:rPr>
  </w:style>
  <w:style w:type="character" w:customStyle="1" w:styleId="185">
    <w:name w:val="Знак Знак185"/>
    <w:rsid w:val="00A078FE"/>
    <w:rPr>
      <w:rFonts w:ascii="Courier New" w:hAnsi="Courier New"/>
    </w:rPr>
  </w:style>
  <w:style w:type="character" w:customStyle="1" w:styleId="175">
    <w:name w:val="Знак Знак175"/>
    <w:rsid w:val="00A078FE"/>
    <w:rPr>
      <w:rFonts w:ascii="Times New Roman" w:hAnsi="Times New Roman"/>
      <w:sz w:val="24"/>
    </w:rPr>
  </w:style>
  <w:style w:type="character" w:customStyle="1" w:styleId="155">
    <w:name w:val="Знак Знак155"/>
    <w:rsid w:val="00A078FE"/>
    <w:rPr>
      <w:b/>
      <w:sz w:val="28"/>
    </w:rPr>
  </w:style>
  <w:style w:type="character" w:customStyle="1" w:styleId="4150">
    <w:name w:val="Знак Знак415"/>
    <w:locked/>
    <w:rsid w:val="00A078FE"/>
    <w:rPr>
      <w:rFonts w:ascii="Arial" w:hAnsi="Arial"/>
      <w:b/>
      <w:i/>
      <w:sz w:val="28"/>
      <w:lang w:val="ru-RU" w:eastAsia="en-US"/>
    </w:rPr>
  </w:style>
  <w:style w:type="character" w:customStyle="1" w:styleId="236">
    <w:name w:val="Знак Знак23 Знак6"/>
    <w:aliases w:val="Знак Знак3 Знак6"/>
    <w:locked/>
    <w:rsid w:val="00A078FE"/>
    <w:rPr>
      <w:rFonts w:ascii="Tahoma" w:hAnsi="Tahoma"/>
      <w:sz w:val="16"/>
    </w:rPr>
  </w:style>
  <w:style w:type="paragraph" w:customStyle="1" w:styleId="7a">
    <w:name w:val="Знак Знак Знак Знак Знак Знак Знак Знак Знак Знак Знак Знак Знак7"/>
    <w:basedOn w:val="a3"/>
    <w:rsid w:val="00A078FE"/>
    <w:pPr>
      <w:spacing w:after="160" w:line="240" w:lineRule="exact"/>
    </w:pPr>
    <w:rPr>
      <w:rFonts w:ascii="Verdana" w:hAnsi="Verdana"/>
      <w:lang w:val="en-US" w:eastAsia="en-US"/>
    </w:rPr>
  </w:style>
  <w:style w:type="paragraph" w:customStyle="1" w:styleId="354">
    <w:name w:val="Знак35"/>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A078FE"/>
    <w:rPr>
      <w:b/>
      <w:caps/>
      <w:sz w:val="24"/>
      <w:lang w:val="ru-RU" w:eastAsia="ru-RU"/>
    </w:rPr>
  </w:style>
  <w:style w:type="character" w:customStyle="1" w:styleId="5e">
    <w:name w:val="Без интервала Знак5"/>
    <w:locked/>
    <w:rsid w:val="00A078FE"/>
    <w:rPr>
      <w:sz w:val="24"/>
      <w:lang w:eastAsia="en-US"/>
    </w:rPr>
  </w:style>
  <w:style w:type="character" w:customStyle="1" w:styleId="1152">
    <w:name w:val="Знак1 Знак Знак15"/>
    <w:locked/>
    <w:rsid w:val="00A078FE"/>
    <w:rPr>
      <w:rFonts w:ascii="Times New Roman" w:hAnsi="Times New Roman"/>
      <w:sz w:val="24"/>
      <w:lang w:eastAsia="ru-RU"/>
    </w:rPr>
  </w:style>
  <w:style w:type="character" w:customStyle="1" w:styleId="465">
    <w:name w:val="Знак Знак465"/>
    <w:locked/>
    <w:rsid w:val="00A078FE"/>
    <w:rPr>
      <w:b/>
      <w:sz w:val="27"/>
      <w:lang w:val="ru-RU" w:eastAsia="ru-RU"/>
    </w:rPr>
  </w:style>
  <w:style w:type="character" w:customStyle="1" w:styleId="485">
    <w:name w:val="Знак Знак485"/>
    <w:locked/>
    <w:rsid w:val="00A078FE"/>
    <w:rPr>
      <w:b/>
      <w:sz w:val="27"/>
      <w:lang w:val="ru-RU" w:eastAsia="ru-RU"/>
    </w:rPr>
  </w:style>
  <w:style w:type="character" w:customStyle="1" w:styleId="445">
    <w:name w:val="Знак Знак445"/>
    <w:locked/>
    <w:rsid w:val="00A078FE"/>
    <w:rPr>
      <w:sz w:val="24"/>
    </w:rPr>
  </w:style>
  <w:style w:type="character" w:customStyle="1" w:styleId="5150">
    <w:name w:val="Знак Знак515"/>
    <w:locked/>
    <w:rsid w:val="00A078FE"/>
    <w:rPr>
      <w:b/>
      <w:sz w:val="27"/>
      <w:lang w:val="ru-RU" w:eastAsia="ru-RU"/>
    </w:rPr>
  </w:style>
  <w:style w:type="character" w:customStyle="1" w:styleId="435">
    <w:name w:val="Знак Знак435"/>
    <w:locked/>
    <w:rsid w:val="00A078FE"/>
    <w:rPr>
      <w:color w:val="000000"/>
      <w:sz w:val="24"/>
      <w:lang w:eastAsia="ru-RU"/>
    </w:rPr>
  </w:style>
  <w:style w:type="character" w:customStyle="1" w:styleId="425">
    <w:name w:val="Знак Знак425"/>
    <w:rsid w:val="00A078FE"/>
    <w:rPr>
      <w:rFonts w:ascii="Times New Roman" w:hAnsi="Times New Roman"/>
      <w:sz w:val="16"/>
    </w:rPr>
  </w:style>
  <w:style w:type="character" w:customStyle="1" w:styleId="495">
    <w:name w:val="Знак Знак495"/>
    <w:rsid w:val="00A078FE"/>
    <w:rPr>
      <w:rFonts w:ascii="Times New Roman" w:hAnsi="Times New Roman"/>
      <w:b/>
      <w:caps/>
      <w:sz w:val="24"/>
      <w:lang w:eastAsia="ru-RU"/>
    </w:rPr>
  </w:style>
  <w:style w:type="character" w:customStyle="1" w:styleId="475">
    <w:name w:val="Знак Знак475"/>
    <w:rsid w:val="00A078FE"/>
    <w:rPr>
      <w:rFonts w:ascii="Times New Roman" w:hAnsi="Times New Roman"/>
      <w:b/>
      <w:sz w:val="27"/>
      <w:lang w:eastAsia="ru-RU"/>
    </w:rPr>
  </w:style>
  <w:style w:type="character" w:customStyle="1" w:styleId="455">
    <w:name w:val="Знак Знак455"/>
    <w:rsid w:val="00A078FE"/>
    <w:rPr>
      <w:rFonts w:ascii="Times New Roman" w:hAnsi="Times New Roman"/>
      <w:b/>
      <w:i/>
      <w:sz w:val="26"/>
      <w:lang w:eastAsia="ru-RU"/>
    </w:rPr>
  </w:style>
  <w:style w:type="character" w:customStyle="1" w:styleId="562">
    <w:name w:val="Знак5 Знак Знак6"/>
    <w:locked/>
    <w:rsid w:val="00A078FE"/>
    <w:rPr>
      <w:sz w:val="16"/>
    </w:rPr>
  </w:style>
  <w:style w:type="character" w:customStyle="1" w:styleId="505">
    <w:name w:val="Знак Знак505"/>
    <w:locked/>
    <w:rsid w:val="00A078FE"/>
    <w:rPr>
      <w:b/>
      <w:sz w:val="28"/>
      <w:lang w:val="ru-RU" w:eastAsia="ru-RU"/>
    </w:rPr>
  </w:style>
  <w:style w:type="character" w:customStyle="1" w:styleId="525">
    <w:name w:val="Знак Знак525"/>
    <w:rsid w:val="00A078FE"/>
    <w:rPr>
      <w:rFonts w:ascii="Arial" w:hAnsi="Arial"/>
      <w:b/>
      <w:i/>
      <w:sz w:val="28"/>
    </w:rPr>
  </w:style>
  <w:style w:type="character" w:customStyle="1" w:styleId="5151">
    <w:name w:val="Знак5 Знак Знак15"/>
    <w:locked/>
    <w:rsid w:val="00A078FE"/>
    <w:rPr>
      <w:sz w:val="16"/>
      <w:lang w:val="ru-RU" w:eastAsia="ru-RU"/>
    </w:rPr>
  </w:style>
  <w:style w:type="character" w:customStyle="1" w:styleId="652">
    <w:name w:val="Знак6 Знак Знак5"/>
    <w:rsid w:val="00A078FE"/>
    <w:rPr>
      <w:sz w:val="24"/>
      <w:lang w:val="ru-RU" w:eastAsia="ru-RU"/>
    </w:rPr>
  </w:style>
  <w:style w:type="character" w:customStyle="1" w:styleId="207">
    <w:name w:val="Знак Знак207"/>
    <w:rsid w:val="00A078FE"/>
    <w:rPr>
      <w:rFonts w:ascii="Arial" w:hAnsi="Arial"/>
      <w:sz w:val="22"/>
    </w:rPr>
  </w:style>
  <w:style w:type="character" w:customStyle="1" w:styleId="208">
    <w:name w:val="Знак Знак208"/>
    <w:rsid w:val="00A078FE"/>
    <w:rPr>
      <w:rFonts w:ascii="Arial" w:hAnsi="Arial"/>
      <w:sz w:val="22"/>
    </w:rPr>
  </w:style>
  <w:style w:type="character" w:customStyle="1" w:styleId="209">
    <w:name w:val="Знак Знак209"/>
    <w:rsid w:val="00A078FE"/>
    <w:rPr>
      <w:rFonts w:ascii="Arial" w:hAnsi="Arial"/>
      <w:sz w:val="22"/>
    </w:rPr>
  </w:style>
  <w:style w:type="character" w:customStyle="1" w:styleId="616">
    <w:name w:val="Знак Знак616"/>
    <w:rsid w:val="00A078FE"/>
    <w:rPr>
      <w:rFonts w:ascii="Calibri" w:hAnsi="Calibri"/>
      <w:i/>
      <w:sz w:val="24"/>
    </w:rPr>
  </w:style>
  <w:style w:type="paragraph" w:customStyle="1" w:styleId="7b">
    <w:name w:val="Знак Знак Знак Знак Знак Знак7"/>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A078FE"/>
    <w:rPr>
      <w:sz w:val="16"/>
      <w:lang w:val="ru-RU" w:eastAsia="ru-RU"/>
    </w:rPr>
  </w:style>
  <w:style w:type="character" w:customStyle="1" w:styleId="1460">
    <w:name w:val="Знак Знак146"/>
    <w:locked/>
    <w:rsid w:val="00A078FE"/>
    <w:rPr>
      <w:b/>
      <w:sz w:val="27"/>
      <w:lang w:val="ru-RU" w:eastAsia="ru-RU"/>
    </w:rPr>
  </w:style>
  <w:style w:type="character" w:customStyle="1" w:styleId="106">
    <w:name w:val="Знак Знак106"/>
    <w:locked/>
    <w:rsid w:val="00A078FE"/>
    <w:rPr>
      <w:sz w:val="16"/>
      <w:lang w:val="ru-RU" w:eastAsia="ru-RU"/>
    </w:rPr>
  </w:style>
  <w:style w:type="character" w:customStyle="1" w:styleId="167">
    <w:name w:val="Знак Знак167"/>
    <w:locked/>
    <w:rsid w:val="00A078FE"/>
    <w:rPr>
      <w:b/>
      <w:caps/>
      <w:sz w:val="24"/>
      <w:lang w:val="ru-RU" w:eastAsia="ru-RU"/>
    </w:rPr>
  </w:style>
  <w:style w:type="character" w:customStyle="1" w:styleId="84">
    <w:name w:val="Знак Знак Знак8"/>
    <w:rsid w:val="00A078FE"/>
    <w:rPr>
      <w:rFonts w:ascii="Times New Roman" w:hAnsi="Times New Roman"/>
      <w:b/>
      <w:caps/>
      <w:sz w:val="28"/>
    </w:rPr>
  </w:style>
  <w:style w:type="character" w:customStyle="1" w:styleId="256">
    <w:name w:val="Знак Знак256"/>
    <w:rsid w:val="00A078FE"/>
    <w:rPr>
      <w:rFonts w:ascii="Times New Roman" w:hAnsi="Times New Roman"/>
      <w:b/>
      <w:sz w:val="28"/>
    </w:rPr>
  </w:style>
  <w:style w:type="character" w:customStyle="1" w:styleId="2260">
    <w:name w:val="Знак Знак226"/>
    <w:rsid w:val="00A078FE"/>
    <w:rPr>
      <w:rFonts w:ascii="Times New Roman" w:hAnsi="Times New Roman"/>
      <w:sz w:val="24"/>
    </w:rPr>
  </w:style>
  <w:style w:type="character" w:customStyle="1" w:styleId="196">
    <w:name w:val="Знак Знак196"/>
    <w:rsid w:val="00A078FE"/>
    <w:rPr>
      <w:rFonts w:ascii="Times New Roman" w:hAnsi="Times New Roman"/>
      <w:sz w:val="16"/>
      <w:lang w:eastAsia="ru-RU"/>
    </w:rPr>
  </w:style>
  <w:style w:type="character" w:customStyle="1" w:styleId="186">
    <w:name w:val="Знак Знак186"/>
    <w:rsid w:val="00A078FE"/>
    <w:rPr>
      <w:rFonts w:ascii="Courier New" w:hAnsi="Courier New"/>
    </w:rPr>
  </w:style>
  <w:style w:type="character" w:customStyle="1" w:styleId="176">
    <w:name w:val="Знак Знак176"/>
    <w:rsid w:val="00A078FE"/>
    <w:rPr>
      <w:rFonts w:ascii="Times New Roman" w:hAnsi="Times New Roman"/>
      <w:sz w:val="24"/>
    </w:rPr>
  </w:style>
  <w:style w:type="character" w:customStyle="1" w:styleId="156">
    <w:name w:val="Знак Знак156"/>
    <w:rsid w:val="00A078FE"/>
    <w:rPr>
      <w:b/>
      <w:sz w:val="28"/>
    </w:rPr>
  </w:style>
  <w:style w:type="character" w:customStyle="1" w:styleId="4160">
    <w:name w:val="Знак Знак416"/>
    <w:locked/>
    <w:rsid w:val="00A078FE"/>
    <w:rPr>
      <w:rFonts w:ascii="Arial" w:hAnsi="Arial"/>
      <w:b/>
      <w:i/>
      <w:sz w:val="28"/>
      <w:lang w:val="ru-RU" w:eastAsia="en-US"/>
    </w:rPr>
  </w:style>
  <w:style w:type="character" w:customStyle="1" w:styleId="237">
    <w:name w:val="Знак Знак23 Знак7"/>
    <w:aliases w:val="Знак Знак3 Знак7"/>
    <w:locked/>
    <w:rsid w:val="00A078FE"/>
    <w:rPr>
      <w:rFonts w:ascii="Tahoma" w:hAnsi="Tahoma"/>
      <w:sz w:val="16"/>
    </w:rPr>
  </w:style>
  <w:style w:type="paragraph" w:customStyle="1" w:styleId="86">
    <w:name w:val="Знак Знак Знак Знак Знак Знак Знак Знак Знак Знак Знак Знак Знак8"/>
    <w:basedOn w:val="a3"/>
    <w:rsid w:val="00A078FE"/>
    <w:pPr>
      <w:spacing w:after="160" w:line="240" w:lineRule="exact"/>
    </w:pPr>
    <w:rPr>
      <w:rFonts w:ascii="Verdana" w:hAnsi="Verdana"/>
      <w:lang w:val="en-US" w:eastAsia="en-US"/>
    </w:rPr>
  </w:style>
  <w:style w:type="paragraph" w:customStyle="1" w:styleId="362">
    <w:name w:val="Знак36"/>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A078FE"/>
    <w:rPr>
      <w:b/>
      <w:caps/>
      <w:sz w:val="24"/>
      <w:lang w:val="ru-RU" w:eastAsia="ru-RU"/>
    </w:rPr>
  </w:style>
  <w:style w:type="character" w:customStyle="1" w:styleId="6f0">
    <w:name w:val="Без интервала Знак6"/>
    <w:locked/>
    <w:rsid w:val="00A078FE"/>
    <w:rPr>
      <w:rFonts w:ascii="Times New Roman" w:hAnsi="Times New Roman"/>
      <w:sz w:val="22"/>
    </w:rPr>
  </w:style>
  <w:style w:type="character" w:customStyle="1" w:styleId="466">
    <w:name w:val="Знак Знак466"/>
    <w:locked/>
    <w:rsid w:val="00A078FE"/>
    <w:rPr>
      <w:b/>
      <w:sz w:val="27"/>
      <w:lang w:val="ru-RU" w:eastAsia="ru-RU"/>
    </w:rPr>
  </w:style>
  <w:style w:type="character" w:customStyle="1" w:styleId="486">
    <w:name w:val="Знак Знак486"/>
    <w:locked/>
    <w:rsid w:val="00A078FE"/>
    <w:rPr>
      <w:b/>
      <w:sz w:val="27"/>
      <w:lang w:val="ru-RU" w:eastAsia="ru-RU"/>
    </w:rPr>
  </w:style>
  <w:style w:type="character" w:customStyle="1" w:styleId="446">
    <w:name w:val="Знак Знак446"/>
    <w:locked/>
    <w:rsid w:val="00A078FE"/>
    <w:rPr>
      <w:sz w:val="24"/>
    </w:rPr>
  </w:style>
  <w:style w:type="character" w:customStyle="1" w:styleId="5160">
    <w:name w:val="Знак Знак516"/>
    <w:locked/>
    <w:rsid w:val="00A078FE"/>
    <w:rPr>
      <w:b/>
      <w:sz w:val="27"/>
      <w:lang w:val="ru-RU" w:eastAsia="ru-RU"/>
    </w:rPr>
  </w:style>
  <w:style w:type="character" w:customStyle="1" w:styleId="436">
    <w:name w:val="Знак Знак436"/>
    <w:locked/>
    <w:rsid w:val="00A078FE"/>
    <w:rPr>
      <w:color w:val="000000"/>
      <w:sz w:val="24"/>
      <w:lang w:eastAsia="ru-RU"/>
    </w:rPr>
  </w:style>
  <w:style w:type="character" w:customStyle="1" w:styleId="426">
    <w:name w:val="Знак Знак426"/>
    <w:rsid w:val="00A078FE"/>
    <w:rPr>
      <w:rFonts w:ascii="Times New Roman" w:hAnsi="Times New Roman"/>
      <w:sz w:val="16"/>
    </w:rPr>
  </w:style>
  <w:style w:type="character" w:customStyle="1" w:styleId="496">
    <w:name w:val="Знак Знак496"/>
    <w:rsid w:val="00A078FE"/>
    <w:rPr>
      <w:rFonts w:ascii="Times New Roman" w:hAnsi="Times New Roman"/>
      <w:b/>
      <w:caps/>
      <w:sz w:val="24"/>
      <w:lang w:eastAsia="ru-RU"/>
    </w:rPr>
  </w:style>
  <w:style w:type="character" w:customStyle="1" w:styleId="476">
    <w:name w:val="Знак Знак476"/>
    <w:rsid w:val="00A078FE"/>
    <w:rPr>
      <w:rFonts w:ascii="Times New Roman" w:hAnsi="Times New Roman"/>
      <w:b/>
      <w:sz w:val="27"/>
      <w:lang w:eastAsia="ru-RU"/>
    </w:rPr>
  </w:style>
  <w:style w:type="character" w:customStyle="1" w:styleId="456">
    <w:name w:val="Знак Знак456"/>
    <w:rsid w:val="00A078FE"/>
    <w:rPr>
      <w:rFonts w:ascii="Times New Roman" w:hAnsi="Times New Roman"/>
      <w:b/>
      <w:i/>
      <w:sz w:val="26"/>
      <w:lang w:eastAsia="ru-RU"/>
    </w:rPr>
  </w:style>
  <w:style w:type="character" w:customStyle="1" w:styleId="572">
    <w:name w:val="Знак5 Знак Знак7"/>
    <w:locked/>
    <w:rsid w:val="00A078FE"/>
    <w:rPr>
      <w:sz w:val="16"/>
    </w:rPr>
  </w:style>
  <w:style w:type="character" w:customStyle="1" w:styleId="506">
    <w:name w:val="Знак Знак506"/>
    <w:locked/>
    <w:rsid w:val="00A078FE"/>
    <w:rPr>
      <w:b/>
      <w:sz w:val="28"/>
      <w:lang w:val="ru-RU" w:eastAsia="ru-RU"/>
    </w:rPr>
  </w:style>
  <w:style w:type="character" w:customStyle="1" w:styleId="526">
    <w:name w:val="Знак Знак526"/>
    <w:rsid w:val="00A078FE"/>
    <w:rPr>
      <w:rFonts w:ascii="Arial" w:hAnsi="Arial"/>
      <w:b/>
      <w:i/>
      <w:sz w:val="28"/>
    </w:rPr>
  </w:style>
  <w:style w:type="character" w:customStyle="1" w:styleId="662">
    <w:name w:val="Знак6 Знак Знак6"/>
    <w:rsid w:val="00A078FE"/>
    <w:rPr>
      <w:sz w:val="24"/>
      <w:lang w:val="ru-RU" w:eastAsia="ru-RU"/>
    </w:rPr>
  </w:style>
  <w:style w:type="character" w:customStyle="1" w:styleId="403">
    <w:name w:val="Знак Знак40 Знак"/>
    <w:locked/>
    <w:rsid w:val="00A078FE"/>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A078FE"/>
    <w:rPr>
      <w:rFonts w:ascii="Arial" w:hAnsi="Arial"/>
      <w:b/>
      <w:kern w:val="32"/>
      <w:sz w:val="32"/>
      <w:lang w:val="ru-RU" w:eastAsia="ru-RU"/>
    </w:rPr>
  </w:style>
  <w:style w:type="paragraph" w:customStyle="1" w:styleId="paragraph">
    <w:name w:val="paragraph"/>
    <w:basedOn w:val="a3"/>
    <w:rsid w:val="00A078FE"/>
  </w:style>
  <w:style w:type="paragraph" w:customStyle="1" w:styleId="Style88">
    <w:name w:val="Style88"/>
    <w:basedOn w:val="a3"/>
    <w:rsid w:val="00A078FE"/>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A078FE"/>
    <w:rPr>
      <w:color w:val="808080"/>
      <w:shd w:val="clear" w:color="auto" w:fill="E6E6E6"/>
    </w:rPr>
  </w:style>
  <w:style w:type="paragraph" w:customStyle="1" w:styleId="96">
    <w:name w:val="Знак Знак Знак Знак Знак Знак9"/>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A078FE"/>
    <w:rPr>
      <w:sz w:val="16"/>
      <w:lang w:val="ru-RU" w:eastAsia="ru-RU"/>
    </w:rPr>
  </w:style>
  <w:style w:type="character" w:customStyle="1" w:styleId="148">
    <w:name w:val="Знак Знак148"/>
    <w:locked/>
    <w:rsid w:val="00A078FE"/>
    <w:rPr>
      <w:b/>
      <w:sz w:val="27"/>
      <w:lang w:val="ru-RU" w:eastAsia="ru-RU"/>
    </w:rPr>
  </w:style>
  <w:style w:type="character" w:customStyle="1" w:styleId="108">
    <w:name w:val="Знак Знак108"/>
    <w:locked/>
    <w:rsid w:val="00A078FE"/>
    <w:rPr>
      <w:sz w:val="16"/>
      <w:lang w:val="ru-RU" w:eastAsia="ru-RU"/>
    </w:rPr>
  </w:style>
  <w:style w:type="character" w:customStyle="1" w:styleId="6200">
    <w:name w:val="Знак Знак620"/>
    <w:rsid w:val="00A078FE"/>
    <w:rPr>
      <w:rFonts w:ascii="Arial" w:hAnsi="Arial"/>
      <w:b/>
      <w:i/>
      <w:sz w:val="28"/>
      <w:lang w:val="ru-RU" w:eastAsia="en-US"/>
    </w:rPr>
  </w:style>
  <w:style w:type="character" w:customStyle="1" w:styleId="169">
    <w:name w:val="Знак Знак169"/>
    <w:locked/>
    <w:rsid w:val="00A078FE"/>
    <w:rPr>
      <w:b/>
      <w:caps/>
      <w:sz w:val="24"/>
      <w:lang w:val="ru-RU" w:eastAsia="ru-RU"/>
    </w:rPr>
  </w:style>
  <w:style w:type="character" w:customStyle="1" w:styleId="107">
    <w:name w:val="Знак Знак Знак10"/>
    <w:rsid w:val="00A078FE"/>
    <w:rPr>
      <w:rFonts w:ascii="Times New Roman" w:hAnsi="Times New Roman"/>
      <w:b/>
      <w:caps/>
      <w:sz w:val="28"/>
    </w:rPr>
  </w:style>
  <w:style w:type="character" w:customStyle="1" w:styleId="258">
    <w:name w:val="Знак Знак258"/>
    <w:rsid w:val="00A078FE"/>
    <w:rPr>
      <w:rFonts w:ascii="Times New Roman" w:hAnsi="Times New Roman"/>
      <w:b/>
      <w:sz w:val="28"/>
    </w:rPr>
  </w:style>
  <w:style w:type="character" w:customStyle="1" w:styleId="2280">
    <w:name w:val="Знак Знак228"/>
    <w:rsid w:val="00A078FE"/>
    <w:rPr>
      <w:rFonts w:ascii="Times New Roman" w:hAnsi="Times New Roman"/>
      <w:sz w:val="24"/>
    </w:rPr>
  </w:style>
  <w:style w:type="character" w:customStyle="1" w:styleId="2011">
    <w:name w:val="Знак Знак2011"/>
    <w:rsid w:val="00A078FE"/>
    <w:rPr>
      <w:rFonts w:ascii="Arial" w:hAnsi="Arial"/>
      <w:sz w:val="22"/>
    </w:rPr>
  </w:style>
  <w:style w:type="character" w:customStyle="1" w:styleId="198">
    <w:name w:val="Знак Знак198"/>
    <w:rsid w:val="00A078FE"/>
    <w:rPr>
      <w:rFonts w:ascii="Times New Roman" w:hAnsi="Times New Roman"/>
      <w:sz w:val="16"/>
      <w:lang w:eastAsia="ru-RU"/>
    </w:rPr>
  </w:style>
  <w:style w:type="character" w:customStyle="1" w:styleId="188">
    <w:name w:val="Знак Знак188"/>
    <w:rsid w:val="00A078FE"/>
    <w:rPr>
      <w:rFonts w:ascii="Courier New" w:hAnsi="Courier New"/>
    </w:rPr>
  </w:style>
  <w:style w:type="character" w:customStyle="1" w:styleId="178">
    <w:name w:val="Знак Знак178"/>
    <w:rsid w:val="00A078FE"/>
    <w:rPr>
      <w:rFonts w:ascii="Times New Roman" w:hAnsi="Times New Roman"/>
      <w:sz w:val="24"/>
    </w:rPr>
  </w:style>
  <w:style w:type="paragraph" w:customStyle="1" w:styleId="4f2">
    <w:name w:val="Основной текст4"/>
    <w:basedOn w:val="516"/>
    <w:rsid w:val="00A078FE"/>
    <w:pPr>
      <w:spacing w:before="0" w:beforeAutospacing="0" w:after="0" w:afterAutospacing="0" w:line="360" w:lineRule="auto"/>
    </w:pPr>
    <w:rPr>
      <w:szCs w:val="20"/>
    </w:rPr>
  </w:style>
  <w:style w:type="character" w:customStyle="1" w:styleId="158">
    <w:name w:val="Знак Знак158"/>
    <w:rsid w:val="00A078FE"/>
    <w:rPr>
      <w:b/>
      <w:sz w:val="28"/>
    </w:rPr>
  </w:style>
  <w:style w:type="paragraph" w:customStyle="1" w:styleId="3ff4">
    <w:name w:val="Цитата3"/>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A078FE"/>
    <w:rPr>
      <w:rFonts w:ascii="Courier New" w:hAnsi="Courier New"/>
      <w:sz w:val="20"/>
      <w:szCs w:val="20"/>
    </w:rPr>
  </w:style>
  <w:style w:type="paragraph" w:customStyle="1" w:styleId="333">
    <w:name w:val="Основной текст 33"/>
    <w:basedOn w:val="516"/>
    <w:rsid w:val="00A078FE"/>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A078FE"/>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A078FE"/>
    <w:pPr>
      <w:spacing w:line="360" w:lineRule="auto"/>
      <w:ind w:firstLine="709"/>
      <w:jc w:val="both"/>
    </w:pPr>
    <w:rPr>
      <w:sz w:val="28"/>
      <w:szCs w:val="20"/>
    </w:rPr>
  </w:style>
  <w:style w:type="paragraph" w:customStyle="1" w:styleId="2ffff6">
    <w:name w:val="Верхний колонтитул2"/>
    <w:basedOn w:val="a3"/>
    <w:rsid w:val="00A078FE"/>
    <w:pPr>
      <w:tabs>
        <w:tab w:val="center" w:pos="4153"/>
        <w:tab w:val="right" w:pos="8306"/>
      </w:tabs>
    </w:pPr>
    <w:rPr>
      <w:rFonts w:ascii="Arial" w:hAnsi="Arial"/>
      <w:szCs w:val="20"/>
    </w:rPr>
  </w:style>
  <w:style w:type="character" w:customStyle="1" w:styleId="418">
    <w:name w:val="Знак Знак418"/>
    <w:locked/>
    <w:rsid w:val="00A078FE"/>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A078FE"/>
    <w:pPr>
      <w:spacing w:after="160" w:line="240" w:lineRule="exact"/>
    </w:pPr>
    <w:rPr>
      <w:rFonts w:ascii="Verdana" w:hAnsi="Verdana"/>
      <w:lang w:val="en-US" w:eastAsia="en-US"/>
    </w:rPr>
  </w:style>
  <w:style w:type="paragraph" w:customStyle="1" w:styleId="382">
    <w:name w:val="Знак38"/>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A078FE"/>
    <w:rPr>
      <w:b/>
      <w:caps/>
      <w:sz w:val="24"/>
      <w:lang w:val="ru-RU" w:eastAsia="ru-RU"/>
    </w:rPr>
  </w:style>
  <w:style w:type="character" w:customStyle="1" w:styleId="1182">
    <w:name w:val="Знак1 Знак Знак18"/>
    <w:locked/>
    <w:rsid w:val="00A078FE"/>
    <w:rPr>
      <w:rFonts w:ascii="Times New Roman" w:hAnsi="Times New Roman"/>
      <w:sz w:val="24"/>
      <w:lang w:eastAsia="ru-RU"/>
    </w:rPr>
  </w:style>
  <w:style w:type="character" w:customStyle="1" w:styleId="468">
    <w:name w:val="Знак Знак468"/>
    <w:locked/>
    <w:rsid w:val="00A078FE"/>
    <w:rPr>
      <w:b/>
      <w:sz w:val="27"/>
      <w:lang w:val="ru-RU" w:eastAsia="ru-RU"/>
    </w:rPr>
  </w:style>
  <w:style w:type="character" w:customStyle="1" w:styleId="488">
    <w:name w:val="Знак Знак488"/>
    <w:locked/>
    <w:rsid w:val="00A078FE"/>
    <w:rPr>
      <w:b/>
      <w:sz w:val="27"/>
      <w:lang w:val="ru-RU" w:eastAsia="ru-RU"/>
    </w:rPr>
  </w:style>
  <w:style w:type="character" w:customStyle="1" w:styleId="448">
    <w:name w:val="Знак Знак448"/>
    <w:locked/>
    <w:rsid w:val="00A078FE"/>
    <w:rPr>
      <w:sz w:val="24"/>
    </w:rPr>
  </w:style>
  <w:style w:type="character" w:customStyle="1" w:styleId="518">
    <w:name w:val="Знак Знак518"/>
    <w:locked/>
    <w:rsid w:val="00A078FE"/>
    <w:rPr>
      <w:b/>
      <w:sz w:val="27"/>
      <w:lang w:val="ru-RU" w:eastAsia="ru-RU"/>
    </w:rPr>
  </w:style>
  <w:style w:type="character" w:customStyle="1" w:styleId="438">
    <w:name w:val="Знак Знак438"/>
    <w:locked/>
    <w:rsid w:val="00A078FE"/>
    <w:rPr>
      <w:color w:val="000000"/>
      <w:sz w:val="24"/>
      <w:lang w:eastAsia="ru-RU"/>
    </w:rPr>
  </w:style>
  <w:style w:type="character" w:customStyle="1" w:styleId="428">
    <w:name w:val="Знак Знак428"/>
    <w:rsid w:val="00A078FE"/>
    <w:rPr>
      <w:rFonts w:ascii="Times New Roman" w:hAnsi="Times New Roman"/>
      <w:sz w:val="16"/>
    </w:rPr>
  </w:style>
  <w:style w:type="character" w:customStyle="1" w:styleId="498">
    <w:name w:val="Знак Знак498"/>
    <w:rsid w:val="00A078FE"/>
    <w:rPr>
      <w:rFonts w:ascii="Times New Roman" w:hAnsi="Times New Roman"/>
      <w:b/>
      <w:caps/>
      <w:sz w:val="24"/>
      <w:lang w:eastAsia="ru-RU"/>
    </w:rPr>
  </w:style>
  <w:style w:type="paragraph" w:customStyle="1" w:styleId="427">
    <w:name w:val="Заголовок 42"/>
    <w:basedOn w:val="516"/>
    <w:next w:val="516"/>
    <w:rsid w:val="00A078FE"/>
    <w:pPr>
      <w:keepNext/>
      <w:spacing w:before="0" w:beforeAutospacing="0" w:after="0" w:afterAutospacing="0"/>
    </w:pPr>
    <w:rPr>
      <w:szCs w:val="20"/>
    </w:rPr>
  </w:style>
  <w:style w:type="character" w:customStyle="1" w:styleId="478">
    <w:name w:val="Знак Знак478"/>
    <w:rsid w:val="00A078FE"/>
    <w:rPr>
      <w:rFonts w:ascii="Times New Roman" w:hAnsi="Times New Roman"/>
      <w:b/>
      <w:sz w:val="27"/>
      <w:lang w:eastAsia="ru-RU"/>
    </w:rPr>
  </w:style>
  <w:style w:type="character" w:customStyle="1" w:styleId="458">
    <w:name w:val="Знак Знак458"/>
    <w:rsid w:val="00A078FE"/>
    <w:rPr>
      <w:rFonts w:ascii="Times New Roman" w:hAnsi="Times New Roman"/>
      <w:b/>
      <w:i/>
      <w:sz w:val="26"/>
      <w:lang w:eastAsia="ru-RU"/>
    </w:rPr>
  </w:style>
  <w:style w:type="character" w:customStyle="1" w:styleId="592">
    <w:name w:val="Знак5 Знак Знак9"/>
    <w:locked/>
    <w:rsid w:val="00A078FE"/>
    <w:rPr>
      <w:sz w:val="16"/>
    </w:rPr>
  </w:style>
  <w:style w:type="character" w:customStyle="1" w:styleId="508">
    <w:name w:val="Знак Знак508"/>
    <w:locked/>
    <w:rsid w:val="00A078FE"/>
    <w:rPr>
      <w:b/>
      <w:sz w:val="28"/>
      <w:lang w:val="ru-RU" w:eastAsia="ru-RU"/>
    </w:rPr>
  </w:style>
  <w:style w:type="character" w:customStyle="1" w:styleId="528">
    <w:name w:val="Знак Знак528"/>
    <w:rsid w:val="00A078FE"/>
    <w:rPr>
      <w:rFonts w:ascii="Arial" w:hAnsi="Arial"/>
      <w:b/>
      <w:i/>
      <w:sz w:val="28"/>
    </w:rPr>
  </w:style>
  <w:style w:type="character" w:customStyle="1" w:styleId="5180">
    <w:name w:val="Знак5 Знак Знак18"/>
    <w:locked/>
    <w:rsid w:val="00A078FE"/>
    <w:rPr>
      <w:sz w:val="16"/>
      <w:lang w:val="ru-RU" w:eastAsia="ru-RU"/>
    </w:rPr>
  </w:style>
  <w:style w:type="character" w:customStyle="1" w:styleId="682">
    <w:name w:val="Знак6 Знак Знак8"/>
    <w:rsid w:val="00A078FE"/>
    <w:rPr>
      <w:sz w:val="24"/>
      <w:lang w:val="ru-RU" w:eastAsia="ru-RU"/>
    </w:rPr>
  </w:style>
  <w:style w:type="character" w:customStyle="1" w:styleId="5520">
    <w:name w:val="Знак Знак552"/>
    <w:locked/>
    <w:rsid w:val="00A078FE"/>
    <w:rPr>
      <w:sz w:val="24"/>
      <w:lang w:val="ru-RU" w:eastAsia="ru-RU"/>
    </w:rPr>
  </w:style>
  <w:style w:type="character" w:customStyle="1" w:styleId="6520">
    <w:name w:val="Знак Знак652"/>
    <w:locked/>
    <w:rsid w:val="00A078FE"/>
    <w:rPr>
      <w:b/>
      <w:sz w:val="27"/>
      <w:lang w:val="ru-RU" w:eastAsia="ru-RU"/>
    </w:rPr>
  </w:style>
  <w:style w:type="character" w:customStyle="1" w:styleId="6420">
    <w:name w:val="Знак Знак642"/>
    <w:locked/>
    <w:rsid w:val="00A078FE"/>
    <w:rPr>
      <w:b/>
      <w:sz w:val="28"/>
      <w:lang w:val="ru-RU" w:eastAsia="ru-RU"/>
    </w:rPr>
  </w:style>
  <w:style w:type="character" w:customStyle="1" w:styleId="6320">
    <w:name w:val="Знак Знак632"/>
    <w:locked/>
    <w:rsid w:val="00A078FE"/>
    <w:rPr>
      <w:b/>
      <w:i/>
      <w:sz w:val="26"/>
      <w:lang w:val="ru-RU" w:eastAsia="ru-RU"/>
    </w:rPr>
  </w:style>
  <w:style w:type="character" w:customStyle="1" w:styleId="6220">
    <w:name w:val="Знак Знак622"/>
    <w:locked/>
    <w:rsid w:val="00A078FE"/>
    <w:rPr>
      <w:sz w:val="24"/>
      <w:lang w:val="ru-RU" w:eastAsia="ru-RU"/>
    </w:rPr>
  </w:style>
  <w:style w:type="character" w:customStyle="1" w:styleId="619">
    <w:name w:val="Знак Знак619"/>
    <w:locked/>
    <w:rsid w:val="00A078FE"/>
    <w:rPr>
      <w:sz w:val="24"/>
      <w:lang w:val="ru-RU" w:eastAsia="ru-RU"/>
    </w:rPr>
  </w:style>
  <w:style w:type="character" w:customStyle="1" w:styleId="602">
    <w:name w:val="Знак Знак602"/>
    <w:locked/>
    <w:rsid w:val="00A078FE"/>
    <w:rPr>
      <w:i/>
      <w:sz w:val="24"/>
      <w:lang w:val="ru-RU" w:eastAsia="ru-RU"/>
    </w:rPr>
  </w:style>
  <w:style w:type="character" w:customStyle="1" w:styleId="5920">
    <w:name w:val="Знак Знак592"/>
    <w:locked/>
    <w:rsid w:val="00A078FE"/>
    <w:rPr>
      <w:rFonts w:ascii="Arial" w:hAnsi="Arial"/>
      <w:sz w:val="22"/>
      <w:lang w:val="ru-RU" w:eastAsia="ru-RU"/>
    </w:rPr>
  </w:style>
  <w:style w:type="character" w:customStyle="1" w:styleId="582">
    <w:name w:val="Знак Знак582"/>
    <w:locked/>
    <w:rsid w:val="00A078FE"/>
    <w:rPr>
      <w:rFonts w:ascii="Courier New" w:hAnsi="Courier New"/>
      <w:lang w:val="ru-RU" w:eastAsia="ru-RU"/>
    </w:rPr>
  </w:style>
  <w:style w:type="character" w:customStyle="1" w:styleId="5720">
    <w:name w:val="Знак Знак572"/>
    <w:locked/>
    <w:rsid w:val="00A078FE"/>
    <w:rPr>
      <w:lang w:val="ru-RU" w:eastAsia="ru-RU"/>
    </w:rPr>
  </w:style>
  <w:style w:type="character" w:customStyle="1" w:styleId="5620">
    <w:name w:val="Знак Знак562"/>
    <w:locked/>
    <w:rsid w:val="00A078FE"/>
    <w:rPr>
      <w:sz w:val="24"/>
      <w:lang w:val="ru-RU" w:eastAsia="ru-RU"/>
    </w:rPr>
  </w:style>
  <w:style w:type="character" w:customStyle="1" w:styleId="542">
    <w:name w:val="Знак Знак542"/>
    <w:locked/>
    <w:rsid w:val="00A078FE"/>
    <w:rPr>
      <w:sz w:val="24"/>
      <w:lang w:val="en-US" w:eastAsia="ru-RU"/>
    </w:rPr>
  </w:style>
  <w:style w:type="paragraph" w:customStyle="1" w:styleId="238">
    <w:name w:val="Заголовок 23"/>
    <w:basedOn w:val="a3"/>
    <w:next w:val="a3"/>
    <w:rsid w:val="00A078F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A078FE"/>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A078FE"/>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A078FE"/>
    <w:pPr>
      <w:tabs>
        <w:tab w:val="left" w:pos="1440"/>
      </w:tabs>
      <w:suppressAutoHyphens/>
      <w:spacing w:before="240" w:after="60"/>
      <w:ind w:left="1440" w:hanging="1440"/>
      <w:outlineLvl w:val="7"/>
    </w:pPr>
    <w:rPr>
      <w:i/>
      <w:iCs/>
      <w:lang w:eastAsia="zh-CN"/>
    </w:rPr>
  </w:style>
  <w:style w:type="character" w:customStyle="1" w:styleId="672">
    <w:name w:val="Знак Знак672"/>
    <w:rsid w:val="00A078FE"/>
    <w:rPr>
      <w:rFonts w:ascii="Arial" w:hAnsi="Arial"/>
      <w:b/>
      <w:sz w:val="26"/>
    </w:rPr>
  </w:style>
  <w:style w:type="character" w:customStyle="1" w:styleId="6620">
    <w:name w:val="Знак Знак662"/>
    <w:rsid w:val="00A078FE"/>
    <w:rPr>
      <w:b/>
      <w:sz w:val="28"/>
    </w:rPr>
  </w:style>
  <w:style w:type="character" w:customStyle="1" w:styleId="702">
    <w:name w:val="Знак Знак702"/>
    <w:rsid w:val="00A078FE"/>
    <w:rPr>
      <w:rFonts w:ascii="Arial" w:hAnsi="Arial"/>
      <w:b/>
      <w:sz w:val="26"/>
    </w:rPr>
  </w:style>
  <w:style w:type="character" w:customStyle="1" w:styleId="692">
    <w:name w:val="Знак Знак692"/>
    <w:rsid w:val="00A078FE"/>
    <w:rPr>
      <w:b/>
      <w:sz w:val="28"/>
    </w:rPr>
  </w:style>
  <w:style w:type="character" w:customStyle="1" w:styleId="6820">
    <w:name w:val="Знак Знак682"/>
    <w:rsid w:val="00A078FE"/>
    <w:rPr>
      <w:b/>
      <w:i/>
      <w:sz w:val="26"/>
    </w:rPr>
  </w:style>
  <w:style w:type="paragraph" w:customStyle="1" w:styleId="HTML21">
    <w:name w:val="Стандартный HTML2"/>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A078FE"/>
    <w:rPr>
      <w:rFonts w:ascii="Arial" w:hAnsi="Arial"/>
      <w:sz w:val="22"/>
    </w:rPr>
  </w:style>
  <w:style w:type="character" w:customStyle="1" w:styleId="618">
    <w:name w:val="Знак Знак618"/>
    <w:rsid w:val="00A078FE"/>
    <w:rPr>
      <w:rFonts w:ascii="Arial" w:hAnsi="Arial"/>
      <w:b/>
      <w:i/>
      <w:sz w:val="28"/>
      <w:lang w:val="ru-RU" w:eastAsia="en-US"/>
    </w:rPr>
  </w:style>
  <w:style w:type="paragraph" w:customStyle="1" w:styleId="87">
    <w:name w:val="Знак Знак Знак Знак Знак Знак8"/>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A078FE"/>
    <w:rPr>
      <w:sz w:val="16"/>
      <w:lang w:val="ru-RU" w:eastAsia="ru-RU"/>
    </w:rPr>
  </w:style>
  <w:style w:type="paragraph" w:customStyle="1" w:styleId="7c">
    <w:name w:val="Обычный7"/>
    <w:rsid w:val="00A078F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A078FE"/>
    <w:rPr>
      <w:b/>
      <w:sz w:val="27"/>
      <w:lang w:val="ru-RU" w:eastAsia="ru-RU"/>
    </w:rPr>
  </w:style>
  <w:style w:type="character" w:customStyle="1" w:styleId="1070">
    <w:name w:val="Знак Знак107"/>
    <w:locked/>
    <w:rsid w:val="00A078FE"/>
    <w:rPr>
      <w:sz w:val="16"/>
      <w:lang w:val="ru-RU" w:eastAsia="ru-RU"/>
    </w:rPr>
  </w:style>
  <w:style w:type="paragraph" w:customStyle="1" w:styleId="4f3">
    <w:name w:val="Абзац списка4"/>
    <w:basedOn w:val="a3"/>
    <w:rsid w:val="00A078FE"/>
    <w:pPr>
      <w:spacing w:after="200" w:line="276" w:lineRule="auto"/>
      <w:ind w:left="720"/>
    </w:pPr>
    <w:rPr>
      <w:rFonts w:ascii="Calibri" w:hAnsi="Calibri"/>
      <w:sz w:val="22"/>
      <w:szCs w:val="22"/>
      <w:lang w:eastAsia="en-US"/>
    </w:rPr>
  </w:style>
  <w:style w:type="character" w:customStyle="1" w:styleId="168">
    <w:name w:val="Знак Знак168"/>
    <w:locked/>
    <w:rsid w:val="00A078FE"/>
    <w:rPr>
      <w:b/>
      <w:caps/>
      <w:sz w:val="24"/>
      <w:lang w:val="ru-RU" w:eastAsia="ru-RU"/>
    </w:rPr>
  </w:style>
  <w:style w:type="paragraph" w:customStyle="1" w:styleId="242">
    <w:name w:val="Основной текст 24"/>
    <w:basedOn w:val="a3"/>
    <w:rsid w:val="00A078FE"/>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A078FE"/>
    <w:rPr>
      <w:rFonts w:ascii="Times New Roman" w:hAnsi="Times New Roman"/>
      <w:b/>
      <w:caps/>
      <w:sz w:val="28"/>
    </w:rPr>
  </w:style>
  <w:style w:type="character" w:customStyle="1" w:styleId="257">
    <w:name w:val="Знак Знак257"/>
    <w:rsid w:val="00A078FE"/>
    <w:rPr>
      <w:rFonts w:ascii="Times New Roman" w:hAnsi="Times New Roman"/>
      <w:b/>
      <w:sz w:val="28"/>
    </w:rPr>
  </w:style>
  <w:style w:type="character" w:customStyle="1" w:styleId="2270">
    <w:name w:val="Знак Знак227"/>
    <w:rsid w:val="00A078FE"/>
    <w:rPr>
      <w:rFonts w:ascii="Times New Roman" w:hAnsi="Times New Roman"/>
      <w:sz w:val="24"/>
    </w:rPr>
  </w:style>
  <w:style w:type="character" w:customStyle="1" w:styleId="197">
    <w:name w:val="Знак Знак197"/>
    <w:rsid w:val="00A078FE"/>
    <w:rPr>
      <w:rFonts w:ascii="Times New Roman" w:hAnsi="Times New Roman"/>
      <w:sz w:val="16"/>
      <w:lang w:eastAsia="ru-RU"/>
    </w:rPr>
  </w:style>
  <w:style w:type="character" w:customStyle="1" w:styleId="187">
    <w:name w:val="Знак Знак187"/>
    <w:rsid w:val="00A078FE"/>
    <w:rPr>
      <w:rFonts w:ascii="Courier New" w:hAnsi="Courier New"/>
    </w:rPr>
  </w:style>
  <w:style w:type="character" w:customStyle="1" w:styleId="177">
    <w:name w:val="Знак Знак177"/>
    <w:rsid w:val="00A078FE"/>
    <w:rPr>
      <w:rFonts w:ascii="Times New Roman" w:hAnsi="Times New Roman"/>
      <w:sz w:val="24"/>
    </w:rPr>
  </w:style>
  <w:style w:type="paragraph" w:customStyle="1" w:styleId="346">
    <w:name w:val="Заголовок 34"/>
    <w:basedOn w:val="7c"/>
    <w:next w:val="7c"/>
    <w:rsid w:val="00A078FE"/>
    <w:pPr>
      <w:keepNext/>
      <w:widowControl/>
      <w:ind w:left="0" w:firstLine="0"/>
      <w:outlineLvl w:val="2"/>
    </w:pPr>
    <w:rPr>
      <w:sz w:val="24"/>
    </w:rPr>
  </w:style>
  <w:style w:type="paragraph" w:customStyle="1" w:styleId="5f">
    <w:name w:val="Основной текст5"/>
    <w:basedOn w:val="7c"/>
    <w:rsid w:val="00A078FE"/>
    <w:pPr>
      <w:widowControl/>
      <w:spacing w:line="360" w:lineRule="auto"/>
      <w:ind w:left="0" w:firstLine="0"/>
    </w:pPr>
    <w:rPr>
      <w:sz w:val="24"/>
    </w:rPr>
  </w:style>
  <w:style w:type="character" w:customStyle="1" w:styleId="157">
    <w:name w:val="Знак Знак157"/>
    <w:rsid w:val="00A078FE"/>
    <w:rPr>
      <w:b/>
      <w:sz w:val="28"/>
    </w:rPr>
  </w:style>
  <w:style w:type="paragraph" w:customStyle="1" w:styleId="243">
    <w:name w:val="Заголовок 24"/>
    <w:basedOn w:val="a3"/>
    <w:next w:val="a3"/>
    <w:rsid w:val="00A078FE"/>
    <w:pPr>
      <w:keepNext/>
      <w:widowControl w:val="0"/>
      <w:jc w:val="center"/>
    </w:pPr>
    <w:rPr>
      <w:b/>
      <w:sz w:val="26"/>
      <w:szCs w:val="20"/>
    </w:rPr>
  </w:style>
  <w:style w:type="paragraph" w:customStyle="1" w:styleId="88">
    <w:name w:val="Обычный8"/>
    <w:basedOn w:val="a3"/>
    <w:rsid w:val="00A078FE"/>
    <w:pPr>
      <w:spacing w:before="100" w:beforeAutospacing="1" w:after="100" w:afterAutospacing="1"/>
    </w:pPr>
  </w:style>
  <w:style w:type="paragraph" w:customStyle="1" w:styleId="4f4">
    <w:name w:val="Цитата4"/>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A078FE"/>
    <w:rPr>
      <w:rFonts w:ascii="Courier New" w:hAnsi="Courier New"/>
      <w:sz w:val="20"/>
      <w:szCs w:val="20"/>
    </w:rPr>
  </w:style>
  <w:style w:type="paragraph" w:customStyle="1" w:styleId="348">
    <w:name w:val="Основной текст 34"/>
    <w:basedOn w:val="7c"/>
    <w:rsid w:val="00A078FE"/>
    <w:pPr>
      <w:widowControl/>
      <w:tabs>
        <w:tab w:val="left" w:pos="360"/>
      </w:tabs>
      <w:ind w:left="0" w:firstLine="0"/>
      <w:jc w:val="both"/>
    </w:pPr>
    <w:rPr>
      <w:i/>
      <w:sz w:val="26"/>
    </w:rPr>
  </w:style>
  <w:style w:type="paragraph" w:customStyle="1" w:styleId="239">
    <w:name w:val="Основной текст с отступом 23"/>
    <w:basedOn w:val="a3"/>
    <w:rsid w:val="00A078FE"/>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A078FE"/>
    <w:pPr>
      <w:spacing w:line="360" w:lineRule="auto"/>
      <w:ind w:firstLine="709"/>
      <w:jc w:val="both"/>
    </w:pPr>
    <w:rPr>
      <w:sz w:val="28"/>
      <w:szCs w:val="20"/>
    </w:rPr>
  </w:style>
  <w:style w:type="paragraph" w:customStyle="1" w:styleId="3ff6">
    <w:name w:val="Верхний колонтитул3"/>
    <w:basedOn w:val="a3"/>
    <w:rsid w:val="00A078FE"/>
    <w:pPr>
      <w:tabs>
        <w:tab w:val="center" w:pos="4153"/>
        <w:tab w:val="right" w:pos="8306"/>
      </w:tabs>
    </w:pPr>
    <w:rPr>
      <w:rFonts w:ascii="Arial" w:hAnsi="Arial"/>
      <w:szCs w:val="20"/>
    </w:rPr>
  </w:style>
  <w:style w:type="character" w:customStyle="1" w:styleId="3ff7">
    <w:name w:val="Слабое выделение3"/>
    <w:rsid w:val="00A078FE"/>
    <w:rPr>
      <w:i/>
      <w:color w:val="808080"/>
    </w:rPr>
  </w:style>
  <w:style w:type="character" w:customStyle="1" w:styleId="4170">
    <w:name w:val="Знак Знак417"/>
    <w:locked/>
    <w:rsid w:val="00A078FE"/>
    <w:rPr>
      <w:rFonts w:ascii="Arial" w:hAnsi="Arial"/>
      <w:b/>
      <w:i/>
      <w:sz w:val="28"/>
      <w:lang w:val="ru-RU" w:eastAsia="en-US"/>
    </w:rPr>
  </w:style>
  <w:style w:type="character" w:customStyle="1" w:styleId="3ff8">
    <w:name w:val="Основной шрифт абзаца3"/>
    <w:rsid w:val="00A078FE"/>
  </w:style>
  <w:style w:type="paragraph" w:customStyle="1" w:styleId="98">
    <w:name w:val="Знак Знак Знак Знак Знак Знак Знак Знак Знак Знак Знак Знак Знак9"/>
    <w:basedOn w:val="a3"/>
    <w:rsid w:val="00A078FE"/>
    <w:pPr>
      <w:spacing w:after="160" w:line="240" w:lineRule="exact"/>
    </w:pPr>
    <w:rPr>
      <w:rFonts w:ascii="Verdana" w:hAnsi="Verdana"/>
      <w:lang w:val="en-US" w:eastAsia="en-US"/>
    </w:rPr>
  </w:style>
  <w:style w:type="paragraph" w:customStyle="1" w:styleId="372">
    <w:name w:val="Знак37"/>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A078FE"/>
    <w:rPr>
      <w:b/>
      <w:caps/>
      <w:sz w:val="24"/>
      <w:lang w:val="ru-RU" w:eastAsia="ru-RU"/>
    </w:rPr>
  </w:style>
  <w:style w:type="character" w:customStyle="1" w:styleId="1172">
    <w:name w:val="Знак1 Знак Знак17"/>
    <w:locked/>
    <w:rsid w:val="00A078FE"/>
    <w:rPr>
      <w:rFonts w:ascii="Times New Roman" w:hAnsi="Times New Roman"/>
      <w:sz w:val="24"/>
      <w:lang w:eastAsia="ru-RU"/>
    </w:rPr>
  </w:style>
  <w:style w:type="character" w:customStyle="1" w:styleId="467">
    <w:name w:val="Знак Знак467"/>
    <w:locked/>
    <w:rsid w:val="00A078FE"/>
    <w:rPr>
      <w:b/>
      <w:sz w:val="27"/>
      <w:lang w:val="ru-RU" w:eastAsia="ru-RU"/>
    </w:rPr>
  </w:style>
  <w:style w:type="character" w:customStyle="1" w:styleId="487">
    <w:name w:val="Знак Знак487"/>
    <w:locked/>
    <w:rsid w:val="00A078FE"/>
    <w:rPr>
      <w:b/>
      <w:sz w:val="27"/>
      <w:lang w:val="ru-RU" w:eastAsia="ru-RU"/>
    </w:rPr>
  </w:style>
  <w:style w:type="character" w:customStyle="1" w:styleId="447">
    <w:name w:val="Знак Знак447"/>
    <w:locked/>
    <w:rsid w:val="00A078FE"/>
    <w:rPr>
      <w:sz w:val="24"/>
    </w:rPr>
  </w:style>
  <w:style w:type="character" w:customStyle="1" w:styleId="517">
    <w:name w:val="Знак Знак517"/>
    <w:locked/>
    <w:rsid w:val="00A078FE"/>
    <w:rPr>
      <w:b/>
      <w:sz w:val="27"/>
      <w:lang w:val="ru-RU" w:eastAsia="ru-RU"/>
    </w:rPr>
  </w:style>
  <w:style w:type="character" w:customStyle="1" w:styleId="4370">
    <w:name w:val="Знак Знак437"/>
    <w:locked/>
    <w:rsid w:val="00A078FE"/>
    <w:rPr>
      <w:color w:val="000000"/>
      <w:sz w:val="24"/>
      <w:lang w:eastAsia="ru-RU"/>
    </w:rPr>
  </w:style>
  <w:style w:type="character" w:customStyle="1" w:styleId="4270">
    <w:name w:val="Знак Знак427"/>
    <w:rsid w:val="00A078FE"/>
    <w:rPr>
      <w:rFonts w:ascii="Times New Roman" w:hAnsi="Times New Roman"/>
      <w:sz w:val="16"/>
    </w:rPr>
  </w:style>
  <w:style w:type="character" w:customStyle="1" w:styleId="497">
    <w:name w:val="Знак Знак497"/>
    <w:rsid w:val="00A078FE"/>
    <w:rPr>
      <w:rFonts w:ascii="Times New Roman" w:hAnsi="Times New Roman"/>
      <w:b/>
      <w:caps/>
      <w:sz w:val="24"/>
      <w:lang w:eastAsia="ru-RU"/>
    </w:rPr>
  </w:style>
  <w:style w:type="paragraph" w:customStyle="1" w:styleId="449">
    <w:name w:val="Заголовок 44"/>
    <w:basedOn w:val="7c"/>
    <w:next w:val="7c"/>
    <w:rsid w:val="00A078FE"/>
    <w:pPr>
      <w:keepNext/>
      <w:widowControl/>
      <w:ind w:left="0" w:firstLine="0"/>
    </w:pPr>
    <w:rPr>
      <w:sz w:val="24"/>
    </w:rPr>
  </w:style>
  <w:style w:type="character" w:customStyle="1" w:styleId="477">
    <w:name w:val="Знак Знак477"/>
    <w:rsid w:val="00A078FE"/>
    <w:rPr>
      <w:rFonts w:ascii="Times New Roman" w:hAnsi="Times New Roman"/>
      <w:b/>
      <w:sz w:val="27"/>
      <w:lang w:eastAsia="ru-RU"/>
    </w:rPr>
  </w:style>
  <w:style w:type="character" w:customStyle="1" w:styleId="457">
    <w:name w:val="Знак Знак457"/>
    <w:rsid w:val="00A078FE"/>
    <w:rPr>
      <w:rFonts w:ascii="Times New Roman" w:hAnsi="Times New Roman"/>
      <w:b/>
      <w:i/>
      <w:sz w:val="26"/>
      <w:lang w:eastAsia="ru-RU"/>
    </w:rPr>
  </w:style>
  <w:style w:type="paragraph" w:customStyle="1" w:styleId="633">
    <w:name w:val="Заголовок 63"/>
    <w:rsid w:val="00A078F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A078FE"/>
    <w:rPr>
      <w:sz w:val="16"/>
    </w:rPr>
  </w:style>
  <w:style w:type="character" w:customStyle="1" w:styleId="507">
    <w:name w:val="Знак Знак507"/>
    <w:locked/>
    <w:rsid w:val="00A078FE"/>
    <w:rPr>
      <w:b/>
      <w:sz w:val="28"/>
      <w:lang w:val="ru-RU" w:eastAsia="ru-RU"/>
    </w:rPr>
  </w:style>
  <w:style w:type="character" w:customStyle="1" w:styleId="527">
    <w:name w:val="Знак Знак527"/>
    <w:rsid w:val="00A078FE"/>
    <w:rPr>
      <w:rFonts w:ascii="Arial" w:hAnsi="Arial"/>
      <w:b/>
      <w:i/>
      <w:sz w:val="28"/>
    </w:rPr>
  </w:style>
  <w:style w:type="paragraph" w:customStyle="1" w:styleId="2211">
    <w:name w:val="Цитата 221"/>
    <w:basedOn w:val="a3"/>
    <w:next w:val="a3"/>
    <w:rsid w:val="00A078FE"/>
    <w:rPr>
      <w:rFonts w:ascii="Calibri" w:hAnsi="Calibri"/>
      <w:i/>
      <w:iCs/>
      <w:color w:val="000000"/>
    </w:rPr>
  </w:style>
  <w:style w:type="paragraph" w:customStyle="1" w:styleId="21fa">
    <w:name w:val="Выделенная цитата21"/>
    <w:basedOn w:val="a3"/>
    <w:next w:val="a3"/>
    <w:rsid w:val="00A078FE"/>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A078FE"/>
    <w:rPr>
      <w:sz w:val="16"/>
      <w:lang w:val="ru-RU" w:eastAsia="ru-RU"/>
    </w:rPr>
  </w:style>
  <w:style w:type="character" w:customStyle="1" w:styleId="673">
    <w:name w:val="Знак6 Знак Знак7"/>
    <w:rsid w:val="00A078FE"/>
    <w:rPr>
      <w:sz w:val="24"/>
      <w:lang w:val="ru-RU" w:eastAsia="ru-RU"/>
    </w:rPr>
  </w:style>
  <w:style w:type="character" w:customStyle="1" w:styleId="21fb">
    <w:name w:val="Замещающий текст21"/>
    <w:rsid w:val="00A078FE"/>
    <w:rPr>
      <w:color w:val="808080"/>
    </w:rPr>
  </w:style>
  <w:style w:type="paragraph" w:customStyle="1" w:styleId="12f0">
    <w:name w:val="Заголовок 12"/>
    <w:basedOn w:val="a3"/>
    <w:next w:val="a3"/>
    <w:rsid w:val="00A078FE"/>
    <w:pPr>
      <w:suppressAutoHyphens/>
      <w:ind w:firstLine="454"/>
    </w:pPr>
    <w:rPr>
      <w:b/>
      <w:caps/>
      <w:lang w:eastAsia="zh-CN"/>
    </w:rPr>
  </w:style>
  <w:style w:type="character" w:customStyle="1" w:styleId="617">
    <w:name w:val="Знак Знак617"/>
    <w:locked/>
    <w:rsid w:val="00A078FE"/>
    <w:rPr>
      <w:sz w:val="24"/>
      <w:lang w:val="ru-RU" w:eastAsia="ru-RU"/>
    </w:rPr>
  </w:style>
  <w:style w:type="paragraph" w:customStyle="1" w:styleId="259">
    <w:name w:val="Заголовок 25"/>
    <w:basedOn w:val="a3"/>
    <w:next w:val="a3"/>
    <w:rsid w:val="00A078F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A078FE"/>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A078FE"/>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A078FE"/>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A078FE"/>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A078FE"/>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A078FE"/>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A078F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A078FE"/>
    <w:rPr>
      <w:b/>
    </w:rPr>
  </w:style>
  <w:style w:type="paragraph" w:customStyle="1" w:styleId="HTML31">
    <w:name w:val="Стандартный HTML3"/>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A078FE"/>
    <w:rPr>
      <w:sz w:val="24"/>
      <w:lang w:val="ru-RU" w:eastAsia="ru-RU"/>
    </w:rPr>
  </w:style>
  <w:style w:type="paragraph" w:customStyle="1" w:styleId="921">
    <w:name w:val="Знак92"/>
    <w:basedOn w:val="a3"/>
    <w:rsid w:val="00A078FE"/>
    <w:pPr>
      <w:spacing w:after="160" w:line="240" w:lineRule="exact"/>
    </w:pPr>
    <w:rPr>
      <w:rFonts w:ascii="Verdana" w:hAnsi="Verdana"/>
      <w:lang w:val="en-US" w:eastAsia="en-US"/>
    </w:rPr>
  </w:style>
  <w:style w:type="character" w:customStyle="1" w:styleId="4141">
    <w:name w:val="Знак4 Знак Знак14"/>
    <w:locked/>
    <w:rsid w:val="00A078FE"/>
    <w:rPr>
      <w:rFonts w:ascii="Arial" w:hAnsi="Arial"/>
      <w:b/>
      <w:kern w:val="32"/>
      <w:sz w:val="32"/>
      <w:lang w:val="ru-RU" w:eastAsia="ru-RU"/>
    </w:rPr>
  </w:style>
  <w:style w:type="character" w:customStyle="1" w:styleId="2124">
    <w:name w:val="Знак2 Знак Знак12"/>
    <w:locked/>
    <w:rsid w:val="00A078FE"/>
    <w:rPr>
      <w:b/>
      <w:sz w:val="27"/>
      <w:lang w:val="ru-RU" w:eastAsia="ru-RU"/>
    </w:rPr>
  </w:style>
  <w:style w:type="character" w:customStyle="1" w:styleId="23a">
    <w:name w:val="Знак2 Знак Знак3"/>
    <w:locked/>
    <w:rsid w:val="00A078FE"/>
    <w:rPr>
      <w:rFonts w:ascii="Arial" w:hAnsi="Arial"/>
      <w:b/>
      <w:sz w:val="26"/>
      <w:lang w:val="ru-RU" w:eastAsia="ru-RU"/>
    </w:rPr>
  </w:style>
  <w:style w:type="paragraph" w:customStyle="1" w:styleId="5f0">
    <w:name w:val="Абзац списка5"/>
    <w:basedOn w:val="a3"/>
    <w:rsid w:val="00A078FE"/>
    <w:pPr>
      <w:ind w:left="708"/>
    </w:pPr>
    <w:rPr>
      <w:rFonts w:ascii="Calibri" w:hAnsi="Calibri"/>
      <w:szCs w:val="20"/>
    </w:rPr>
  </w:style>
  <w:style w:type="character" w:customStyle="1" w:styleId="4f6">
    <w:name w:val="Слабое выделение4"/>
    <w:rsid w:val="00A078FE"/>
    <w:rPr>
      <w:i/>
      <w:color w:val="808080"/>
    </w:rPr>
  </w:style>
  <w:style w:type="paragraph" w:customStyle="1" w:styleId="23b">
    <w:name w:val="Цитата 23"/>
    <w:basedOn w:val="a3"/>
    <w:next w:val="a3"/>
    <w:rsid w:val="00A078FE"/>
    <w:rPr>
      <w:rFonts w:ascii="Calibri" w:hAnsi="Calibri"/>
      <w:i/>
      <w:iCs/>
      <w:color w:val="000000"/>
    </w:rPr>
  </w:style>
  <w:style w:type="paragraph" w:customStyle="1" w:styleId="3ffa">
    <w:name w:val="Выделенная цитата3"/>
    <w:basedOn w:val="a3"/>
    <w:next w:val="a3"/>
    <w:rsid w:val="00A078FE"/>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A078FE"/>
    <w:rPr>
      <w:b/>
    </w:rPr>
  </w:style>
  <w:style w:type="character" w:customStyle="1" w:styleId="3ffb">
    <w:name w:val="Замещающий текст3"/>
    <w:rsid w:val="00A078FE"/>
    <w:rPr>
      <w:color w:val="808080"/>
    </w:rPr>
  </w:style>
  <w:style w:type="character" w:customStyle="1" w:styleId="1260">
    <w:name w:val="Знак1 Знак Знак26"/>
    <w:locked/>
    <w:rsid w:val="00A078FE"/>
    <w:rPr>
      <w:sz w:val="24"/>
    </w:rPr>
  </w:style>
  <w:style w:type="character" w:customStyle="1" w:styleId="1271">
    <w:name w:val="Знак1 Знак Знак27"/>
    <w:locked/>
    <w:rsid w:val="00A078FE"/>
    <w:rPr>
      <w:sz w:val="24"/>
    </w:rPr>
  </w:style>
  <w:style w:type="character" w:customStyle="1" w:styleId="7d">
    <w:name w:val="Без интервала Знак7"/>
    <w:locked/>
    <w:rsid w:val="00A078FE"/>
    <w:rPr>
      <w:sz w:val="24"/>
      <w:lang w:eastAsia="en-US"/>
    </w:rPr>
  </w:style>
  <w:style w:type="character" w:customStyle="1" w:styleId="393">
    <w:name w:val="Знак Знак393"/>
    <w:rsid w:val="00A078FE"/>
    <w:rPr>
      <w:rFonts w:ascii="Arial" w:hAnsi="Arial"/>
      <w:b/>
      <w:sz w:val="26"/>
    </w:rPr>
  </w:style>
  <w:style w:type="character" w:customStyle="1" w:styleId="383">
    <w:name w:val="Знак Знак383"/>
    <w:rsid w:val="00A078FE"/>
    <w:rPr>
      <w:b/>
      <w:sz w:val="28"/>
    </w:rPr>
  </w:style>
  <w:style w:type="character" w:customStyle="1" w:styleId="373">
    <w:name w:val="Знак Знак373"/>
    <w:rsid w:val="00A078FE"/>
    <w:rPr>
      <w:b/>
      <w:i/>
      <w:sz w:val="26"/>
    </w:rPr>
  </w:style>
  <w:style w:type="character" w:customStyle="1" w:styleId="363">
    <w:name w:val="Знак Знак363"/>
    <w:rsid w:val="00A078FE"/>
    <w:rPr>
      <w:b/>
      <w:sz w:val="22"/>
      <w:lang w:val="ru-RU" w:eastAsia="ru-RU"/>
    </w:rPr>
  </w:style>
  <w:style w:type="character" w:customStyle="1" w:styleId="3530">
    <w:name w:val="Знак Знак353"/>
    <w:rsid w:val="00A078FE"/>
    <w:rPr>
      <w:sz w:val="24"/>
      <w:lang w:val="ru-RU" w:eastAsia="ru-RU"/>
    </w:rPr>
  </w:style>
  <w:style w:type="character" w:customStyle="1" w:styleId="3430">
    <w:name w:val="Знак Знак343"/>
    <w:rsid w:val="00A078FE"/>
    <w:rPr>
      <w:rFonts w:ascii="Calibri" w:hAnsi="Calibri"/>
      <w:i/>
      <w:sz w:val="24"/>
      <w:lang w:eastAsia="en-US"/>
    </w:rPr>
  </w:style>
  <w:style w:type="character" w:customStyle="1" w:styleId="3230">
    <w:name w:val="Знак Знак323"/>
    <w:rsid w:val="00A078FE"/>
    <w:rPr>
      <w:sz w:val="16"/>
    </w:rPr>
  </w:style>
  <w:style w:type="character" w:customStyle="1" w:styleId="3141">
    <w:name w:val="Знак Знак314"/>
    <w:rsid w:val="00A078FE"/>
    <w:rPr>
      <w:sz w:val="24"/>
    </w:rPr>
  </w:style>
  <w:style w:type="paragraph" w:customStyle="1" w:styleId="10a">
    <w:name w:val="Знак Знак Знак Знак Знак Знак10"/>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A078FE"/>
    <w:rPr>
      <w:sz w:val="24"/>
    </w:rPr>
  </w:style>
  <w:style w:type="character" w:customStyle="1" w:styleId="293">
    <w:name w:val="Знак Знак293"/>
    <w:rsid w:val="00A078FE"/>
    <w:rPr>
      <w:sz w:val="24"/>
    </w:rPr>
  </w:style>
  <w:style w:type="character" w:customStyle="1" w:styleId="7130">
    <w:name w:val="Знак Знак713"/>
    <w:rsid w:val="00A078FE"/>
    <w:rPr>
      <w:sz w:val="16"/>
      <w:lang w:val="ru-RU" w:eastAsia="ru-RU"/>
    </w:rPr>
  </w:style>
  <w:style w:type="paragraph" w:customStyle="1" w:styleId="99">
    <w:name w:val="Обычный9"/>
    <w:rsid w:val="00A078F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A078FE"/>
    <w:rPr>
      <w:b/>
      <w:sz w:val="27"/>
      <w:lang w:val="ru-RU" w:eastAsia="ru-RU"/>
    </w:rPr>
  </w:style>
  <w:style w:type="character" w:customStyle="1" w:styleId="283">
    <w:name w:val="Знак Знак283"/>
    <w:rsid w:val="00A078FE"/>
    <w:rPr>
      <w:rFonts w:ascii="Tahoma" w:hAnsi="Tahoma"/>
    </w:rPr>
  </w:style>
  <w:style w:type="character" w:customStyle="1" w:styleId="273">
    <w:name w:val="Знак Знак273"/>
    <w:rsid w:val="00A078FE"/>
    <w:rPr>
      <w:sz w:val="24"/>
    </w:rPr>
  </w:style>
  <w:style w:type="character" w:customStyle="1" w:styleId="1090">
    <w:name w:val="Знак Знак109"/>
    <w:locked/>
    <w:rsid w:val="00A078FE"/>
    <w:rPr>
      <w:sz w:val="16"/>
      <w:lang w:val="ru-RU" w:eastAsia="ru-RU"/>
    </w:rPr>
  </w:style>
  <w:style w:type="character" w:customStyle="1" w:styleId="626">
    <w:name w:val="Знак Знак626"/>
    <w:rsid w:val="00A078FE"/>
    <w:rPr>
      <w:rFonts w:ascii="Arial" w:hAnsi="Arial"/>
      <w:b/>
      <w:i/>
      <w:sz w:val="28"/>
      <w:lang w:val="ru-RU" w:eastAsia="en-US"/>
    </w:rPr>
  </w:style>
  <w:style w:type="character" w:customStyle="1" w:styleId="2130">
    <w:name w:val="Знак Знак213"/>
    <w:locked/>
    <w:rsid w:val="00A078FE"/>
    <w:rPr>
      <w:sz w:val="24"/>
      <w:lang w:val="en-US"/>
    </w:rPr>
  </w:style>
  <w:style w:type="character" w:customStyle="1" w:styleId="1231">
    <w:name w:val="Знак Знак123"/>
    <w:rsid w:val="00A078FE"/>
    <w:rPr>
      <w:sz w:val="16"/>
    </w:rPr>
  </w:style>
  <w:style w:type="character" w:customStyle="1" w:styleId="1350">
    <w:name w:val="Знак Знак135"/>
    <w:rsid w:val="00A078FE"/>
    <w:rPr>
      <w:lang w:val="ru-RU" w:eastAsia="ru-RU"/>
    </w:rPr>
  </w:style>
  <w:style w:type="character" w:customStyle="1" w:styleId="1610">
    <w:name w:val="Знак Знак1610"/>
    <w:locked/>
    <w:rsid w:val="00A078FE"/>
    <w:rPr>
      <w:b/>
      <w:caps/>
      <w:sz w:val="24"/>
      <w:lang w:val="ru-RU" w:eastAsia="ru-RU"/>
    </w:rPr>
  </w:style>
  <w:style w:type="character" w:customStyle="1" w:styleId="1153">
    <w:name w:val="Знак Знак115"/>
    <w:rsid w:val="00A078FE"/>
    <w:rPr>
      <w:sz w:val="24"/>
    </w:rPr>
  </w:style>
  <w:style w:type="paragraph" w:customStyle="1" w:styleId="25a">
    <w:name w:val="Основной текст 25"/>
    <w:basedOn w:val="a3"/>
    <w:rsid w:val="00A078FE"/>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A078FE"/>
    <w:rPr>
      <w:rFonts w:ascii="Times New Roman" w:hAnsi="Times New Roman"/>
      <w:b/>
      <w:caps/>
      <w:sz w:val="28"/>
    </w:rPr>
  </w:style>
  <w:style w:type="character" w:customStyle="1" w:styleId="2590">
    <w:name w:val="Знак Знак259"/>
    <w:rsid w:val="00A078FE"/>
    <w:rPr>
      <w:rFonts w:ascii="Times New Roman" w:hAnsi="Times New Roman"/>
      <w:b/>
      <w:sz w:val="28"/>
    </w:rPr>
  </w:style>
  <w:style w:type="character" w:customStyle="1" w:styleId="2290">
    <w:name w:val="Знак Знак229"/>
    <w:rsid w:val="00A078FE"/>
    <w:rPr>
      <w:rFonts w:ascii="Times New Roman" w:hAnsi="Times New Roman"/>
      <w:sz w:val="24"/>
    </w:rPr>
  </w:style>
  <w:style w:type="character" w:customStyle="1" w:styleId="2016">
    <w:name w:val="Знак Знак2016"/>
    <w:rsid w:val="00A078FE"/>
    <w:rPr>
      <w:rFonts w:ascii="Arial" w:hAnsi="Arial"/>
      <w:sz w:val="22"/>
    </w:rPr>
  </w:style>
  <w:style w:type="character" w:customStyle="1" w:styleId="199">
    <w:name w:val="Знак Знак199"/>
    <w:rsid w:val="00A078FE"/>
    <w:rPr>
      <w:rFonts w:ascii="Times New Roman" w:hAnsi="Times New Roman"/>
      <w:sz w:val="16"/>
      <w:lang w:eastAsia="ru-RU"/>
    </w:rPr>
  </w:style>
  <w:style w:type="character" w:customStyle="1" w:styleId="1811">
    <w:name w:val="Знак Знак1811"/>
    <w:rsid w:val="00A078FE"/>
    <w:rPr>
      <w:rFonts w:ascii="Courier New" w:hAnsi="Courier New"/>
    </w:rPr>
  </w:style>
  <w:style w:type="character" w:customStyle="1" w:styleId="179">
    <w:name w:val="Знак Знак179"/>
    <w:rsid w:val="00A078FE"/>
    <w:rPr>
      <w:rFonts w:ascii="Times New Roman" w:hAnsi="Times New Roman"/>
      <w:sz w:val="24"/>
    </w:rPr>
  </w:style>
  <w:style w:type="character" w:customStyle="1" w:styleId="950">
    <w:name w:val="Знак Знак95"/>
    <w:rsid w:val="00A078FE"/>
    <w:rPr>
      <w:rFonts w:ascii="PragmaticaCTT" w:hAnsi="PragmaticaCTT"/>
      <w:b/>
      <w:sz w:val="24"/>
      <w:lang w:val="ru-RU" w:eastAsia="ru-RU"/>
    </w:rPr>
  </w:style>
  <w:style w:type="character" w:customStyle="1" w:styleId="840">
    <w:name w:val="Знак Знак84"/>
    <w:rsid w:val="00A078FE"/>
    <w:rPr>
      <w:sz w:val="24"/>
    </w:rPr>
  </w:style>
  <w:style w:type="character" w:customStyle="1" w:styleId="5200">
    <w:name w:val="Знак Знак520"/>
    <w:aliases w:val="Знак Знак5101"/>
    <w:rsid w:val="00A078FE"/>
    <w:rPr>
      <w:rFonts w:ascii="Tahoma" w:hAnsi="Tahoma"/>
      <w:sz w:val="16"/>
      <w:lang w:val="ru-RU" w:eastAsia="ru-RU"/>
    </w:rPr>
  </w:style>
  <w:style w:type="paragraph" w:customStyle="1" w:styleId="364">
    <w:name w:val="Заголовок 36"/>
    <w:basedOn w:val="99"/>
    <w:next w:val="99"/>
    <w:rsid w:val="00A078FE"/>
    <w:pPr>
      <w:keepNext/>
      <w:widowControl/>
      <w:ind w:left="0" w:firstLine="0"/>
      <w:outlineLvl w:val="2"/>
    </w:pPr>
    <w:rPr>
      <w:sz w:val="24"/>
    </w:rPr>
  </w:style>
  <w:style w:type="paragraph" w:customStyle="1" w:styleId="6f1">
    <w:name w:val="Основной текст6"/>
    <w:basedOn w:val="99"/>
    <w:rsid w:val="00A078FE"/>
    <w:pPr>
      <w:widowControl/>
      <w:spacing w:line="360" w:lineRule="auto"/>
      <w:ind w:left="0" w:firstLine="0"/>
    </w:pPr>
    <w:rPr>
      <w:sz w:val="24"/>
    </w:rPr>
  </w:style>
  <w:style w:type="character" w:customStyle="1" w:styleId="159">
    <w:name w:val="Знак Знак159"/>
    <w:rsid w:val="00A078FE"/>
    <w:rPr>
      <w:b/>
      <w:sz w:val="28"/>
    </w:rPr>
  </w:style>
  <w:style w:type="character" w:customStyle="1" w:styleId="800">
    <w:name w:val="Знак Знак80"/>
    <w:rsid w:val="00A078FE"/>
    <w:rPr>
      <w:rFonts w:ascii="Times New Roman" w:hAnsi="Times New Roman"/>
      <w:lang w:eastAsia="en-US"/>
    </w:rPr>
  </w:style>
  <w:style w:type="paragraph" w:customStyle="1" w:styleId="264">
    <w:name w:val="Заголовок 26"/>
    <w:basedOn w:val="a3"/>
    <w:next w:val="a3"/>
    <w:rsid w:val="00A078FE"/>
    <w:pPr>
      <w:keepNext/>
      <w:widowControl w:val="0"/>
      <w:jc w:val="center"/>
    </w:pPr>
    <w:rPr>
      <w:b/>
      <w:sz w:val="26"/>
      <w:szCs w:val="20"/>
    </w:rPr>
  </w:style>
  <w:style w:type="paragraph" w:customStyle="1" w:styleId="5f1">
    <w:name w:val="Цитата5"/>
    <w:basedOn w:val="a3"/>
    <w:rsid w:val="00A078FE"/>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A078FE"/>
    <w:rPr>
      <w:i/>
      <w:color w:val="000000"/>
      <w:sz w:val="24"/>
    </w:rPr>
  </w:style>
  <w:style w:type="character" w:customStyle="1" w:styleId="2ffff7">
    <w:name w:val="Выделенная цитата Знак2"/>
    <w:rsid w:val="00A078FE"/>
    <w:rPr>
      <w:b/>
      <w:i/>
      <w:color w:val="4F81BD"/>
      <w:sz w:val="24"/>
    </w:rPr>
  </w:style>
  <w:style w:type="paragraph" w:customStyle="1" w:styleId="5f2">
    <w:name w:val="Текст5"/>
    <w:basedOn w:val="a3"/>
    <w:rsid w:val="00A078FE"/>
    <w:rPr>
      <w:rFonts w:ascii="Courier New" w:hAnsi="Courier New"/>
      <w:sz w:val="20"/>
      <w:szCs w:val="20"/>
    </w:rPr>
  </w:style>
  <w:style w:type="paragraph" w:customStyle="1" w:styleId="356">
    <w:name w:val="Основной текст 35"/>
    <w:basedOn w:val="99"/>
    <w:rsid w:val="00A078FE"/>
    <w:pPr>
      <w:widowControl/>
      <w:tabs>
        <w:tab w:val="left" w:pos="360"/>
      </w:tabs>
      <w:ind w:left="0" w:firstLine="0"/>
      <w:jc w:val="both"/>
    </w:pPr>
    <w:rPr>
      <w:i/>
      <w:sz w:val="26"/>
    </w:rPr>
  </w:style>
  <w:style w:type="paragraph" w:customStyle="1" w:styleId="244">
    <w:name w:val="Основной текст с отступом 24"/>
    <w:basedOn w:val="a3"/>
    <w:rsid w:val="00A078FE"/>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A078FE"/>
    <w:pPr>
      <w:spacing w:line="360" w:lineRule="auto"/>
      <w:ind w:firstLine="709"/>
      <w:jc w:val="both"/>
    </w:pPr>
    <w:rPr>
      <w:sz w:val="28"/>
      <w:szCs w:val="20"/>
    </w:rPr>
  </w:style>
  <w:style w:type="paragraph" w:customStyle="1" w:styleId="4f8">
    <w:name w:val="Верхний колонтитул4"/>
    <w:basedOn w:val="a3"/>
    <w:rsid w:val="00A078FE"/>
    <w:pPr>
      <w:tabs>
        <w:tab w:val="center" w:pos="4153"/>
        <w:tab w:val="right" w:pos="8306"/>
      </w:tabs>
    </w:pPr>
    <w:rPr>
      <w:rFonts w:ascii="Arial" w:hAnsi="Arial"/>
      <w:szCs w:val="20"/>
    </w:rPr>
  </w:style>
  <w:style w:type="character" w:customStyle="1" w:styleId="419">
    <w:name w:val="Знак Знак419"/>
    <w:locked/>
    <w:rsid w:val="00A078FE"/>
    <w:rPr>
      <w:rFonts w:ascii="Arial" w:hAnsi="Arial"/>
      <w:b/>
      <w:i/>
      <w:sz w:val="28"/>
      <w:lang w:val="ru-RU" w:eastAsia="en-US"/>
    </w:rPr>
  </w:style>
  <w:style w:type="character" w:customStyle="1" w:styleId="429">
    <w:name w:val="Знак4 Знак2"/>
    <w:locked/>
    <w:rsid w:val="00A078FE"/>
    <w:rPr>
      <w:sz w:val="24"/>
      <w:lang w:val="ru-RU" w:eastAsia="ru-RU"/>
    </w:rPr>
  </w:style>
  <w:style w:type="character" w:customStyle="1" w:styleId="4f9">
    <w:name w:val="Основной шрифт абзаца4"/>
    <w:rsid w:val="00A078FE"/>
  </w:style>
  <w:style w:type="character" w:customStyle="1" w:styleId="2380">
    <w:name w:val="Знак Знак23 Знак8"/>
    <w:aliases w:val="Знак Знак3 Знак8"/>
    <w:locked/>
    <w:rsid w:val="00A078FE"/>
    <w:rPr>
      <w:rFonts w:ascii="Tahoma" w:hAnsi="Tahoma"/>
      <w:sz w:val="16"/>
    </w:rPr>
  </w:style>
  <w:style w:type="paragraph" w:customStyle="1" w:styleId="13a">
    <w:name w:val="Знак Знак Знак Знак Знак Знак Знак Знак Знак Знак Знак Знак Знак13"/>
    <w:basedOn w:val="a3"/>
    <w:rsid w:val="00A078FE"/>
    <w:pPr>
      <w:spacing w:after="160" w:line="240" w:lineRule="exact"/>
    </w:pPr>
    <w:rPr>
      <w:rFonts w:ascii="Verdana" w:hAnsi="Verdana"/>
      <w:lang w:val="en-US" w:eastAsia="en-US"/>
    </w:rPr>
  </w:style>
  <w:style w:type="paragraph" w:customStyle="1" w:styleId="392">
    <w:name w:val="Знак39"/>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A078FE"/>
    <w:rPr>
      <w:b/>
      <w:caps/>
      <w:sz w:val="24"/>
      <w:lang w:val="ru-RU" w:eastAsia="ru-RU"/>
    </w:rPr>
  </w:style>
  <w:style w:type="character" w:customStyle="1" w:styleId="11100">
    <w:name w:val="Знак1 Знак Знак110"/>
    <w:locked/>
    <w:rsid w:val="00A078FE"/>
    <w:rPr>
      <w:rFonts w:ascii="Times New Roman" w:hAnsi="Times New Roman"/>
      <w:sz w:val="24"/>
      <w:lang w:eastAsia="ru-RU"/>
    </w:rPr>
  </w:style>
  <w:style w:type="character" w:customStyle="1" w:styleId="469">
    <w:name w:val="Знак Знак469"/>
    <w:locked/>
    <w:rsid w:val="00A078FE"/>
    <w:rPr>
      <w:b/>
      <w:sz w:val="27"/>
      <w:lang w:val="ru-RU" w:eastAsia="ru-RU"/>
    </w:rPr>
  </w:style>
  <w:style w:type="character" w:customStyle="1" w:styleId="489">
    <w:name w:val="Знак Знак489"/>
    <w:locked/>
    <w:rsid w:val="00A078FE"/>
    <w:rPr>
      <w:b/>
      <w:sz w:val="27"/>
      <w:lang w:val="ru-RU" w:eastAsia="ru-RU"/>
    </w:rPr>
  </w:style>
  <w:style w:type="character" w:customStyle="1" w:styleId="4490">
    <w:name w:val="Знак Знак449"/>
    <w:locked/>
    <w:rsid w:val="00A078FE"/>
    <w:rPr>
      <w:sz w:val="24"/>
    </w:rPr>
  </w:style>
  <w:style w:type="character" w:customStyle="1" w:styleId="51100">
    <w:name w:val="Знак Знак5110"/>
    <w:locked/>
    <w:rsid w:val="00A078FE"/>
    <w:rPr>
      <w:b/>
      <w:sz w:val="27"/>
      <w:lang w:val="ru-RU" w:eastAsia="ru-RU"/>
    </w:rPr>
  </w:style>
  <w:style w:type="character" w:customStyle="1" w:styleId="439">
    <w:name w:val="Знак Знак439"/>
    <w:locked/>
    <w:rsid w:val="00A078FE"/>
    <w:rPr>
      <w:color w:val="000000"/>
      <w:sz w:val="24"/>
      <w:lang w:eastAsia="ru-RU"/>
    </w:rPr>
  </w:style>
  <w:style w:type="character" w:customStyle="1" w:styleId="4290">
    <w:name w:val="Знак Знак429"/>
    <w:rsid w:val="00A078FE"/>
    <w:rPr>
      <w:rFonts w:ascii="Times New Roman" w:hAnsi="Times New Roman"/>
      <w:sz w:val="16"/>
    </w:rPr>
  </w:style>
  <w:style w:type="character" w:customStyle="1" w:styleId="499">
    <w:name w:val="Знак Знак499"/>
    <w:rsid w:val="00A078FE"/>
    <w:rPr>
      <w:rFonts w:ascii="Times New Roman" w:hAnsi="Times New Roman"/>
      <w:b/>
      <w:caps/>
      <w:sz w:val="24"/>
      <w:lang w:eastAsia="ru-RU"/>
    </w:rPr>
  </w:style>
  <w:style w:type="paragraph" w:customStyle="1" w:styleId="46a">
    <w:name w:val="Заголовок 46"/>
    <w:basedOn w:val="99"/>
    <w:next w:val="99"/>
    <w:rsid w:val="00A078FE"/>
    <w:pPr>
      <w:keepNext/>
      <w:widowControl/>
      <w:ind w:left="0" w:firstLine="0"/>
    </w:pPr>
    <w:rPr>
      <w:sz w:val="24"/>
    </w:rPr>
  </w:style>
  <w:style w:type="character" w:customStyle="1" w:styleId="479">
    <w:name w:val="Знак Знак479"/>
    <w:rsid w:val="00A078FE"/>
    <w:rPr>
      <w:rFonts w:ascii="Times New Roman" w:hAnsi="Times New Roman"/>
      <w:b/>
      <w:sz w:val="27"/>
      <w:lang w:eastAsia="ru-RU"/>
    </w:rPr>
  </w:style>
  <w:style w:type="character" w:customStyle="1" w:styleId="4590">
    <w:name w:val="Знак Знак459"/>
    <w:rsid w:val="00A078FE"/>
    <w:rPr>
      <w:rFonts w:ascii="Times New Roman" w:hAnsi="Times New Roman"/>
      <w:b/>
      <w:i/>
      <w:sz w:val="26"/>
      <w:lang w:eastAsia="ru-RU"/>
    </w:rPr>
  </w:style>
  <w:style w:type="paragraph" w:customStyle="1" w:styleId="653">
    <w:name w:val="Заголовок 65"/>
    <w:rsid w:val="00A078F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A078FE"/>
    <w:rPr>
      <w:sz w:val="16"/>
    </w:rPr>
  </w:style>
  <w:style w:type="character" w:customStyle="1" w:styleId="509">
    <w:name w:val="Знак Знак509"/>
    <w:locked/>
    <w:rsid w:val="00A078FE"/>
    <w:rPr>
      <w:b/>
      <w:sz w:val="28"/>
      <w:lang w:val="ru-RU" w:eastAsia="ru-RU"/>
    </w:rPr>
  </w:style>
  <w:style w:type="character" w:customStyle="1" w:styleId="5290">
    <w:name w:val="Знак Знак529"/>
    <w:rsid w:val="00A078FE"/>
    <w:rPr>
      <w:rFonts w:ascii="Arial" w:hAnsi="Arial"/>
      <w:b/>
      <w:i/>
      <w:sz w:val="28"/>
    </w:rPr>
  </w:style>
  <w:style w:type="character" w:customStyle="1" w:styleId="519">
    <w:name w:val="Знак5 Знак Знак19"/>
    <w:locked/>
    <w:rsid w:val="00A078FE"/>
    <w:rPr>
      <w:sz w:val="16"/>
      <w:lang w:val="ru-RU" w:eastAsia="ru-RU"/>
    </w:rPr>
  </w:style>
  <w:style w:type="character" w:customStyle="1" w:styleId="6101">
    <w:name w:val="Знак6 Знак Знак10"/>
    <w:rsid w:val="00A078FE"/>
    <w:rPr>
      <w:sz w:val="24"/>
      <w:lang w:val="ru-RU" w:eastAsia="ru-RU"/>
    </w:rPr>
  </w:style>
  <w:style w:type="character" w:customStyle="1" w:styleId="553">
    <w:name w:val="Знак Знак553"/>
    <w:locked/>
    <w:rsid w:val="00A078FE"/>
    <w:rPr>
      <w:sz w:val="24"/>
      <w:lang w:val="ru-RU" w:eastAsia="ru-RU"/>
    </w:rPr>
  </w:style>
  <w:style w:type="paragraph" w:customStyle="1" w:styleId="Heading13">
    <w:name w:val="Heading 13"/>
    <w:basedOn w:val="a3"/>
    <w:next w:val="a3"/>
    <w:rsid w:val="00A078FE"/>
    <w:pPr>
      <w:suppressAutoHyphens/>
      <w:ind w:firstLine="454"/>
    </w:pPr>
    <w:rPr>
      <w:b/>
      <w:caps/>
      <w:lang w:eastAsia="zh-CN"/>
    </w:rPr>
  </w:style>
  <w:style w:type="character" w:customStyle="1" w:styleId="6530">
    <w:name w:val="Знак Знак653"/>
    <w:locked/>
    <w:rsid w:val="00A078FE"/>
    <w:rPr>
      <w:b/>
      <w:sz w:val="27"/>
      <w:lang w:val="ru-RU" w:eastAsia="ru-RU"/>
    </w:rPr>
  </w:style>
  <w:style w:type="character" w:customStyle="1" w:styleId="6430">
    <w:name w:val="Знак Знак643"/>
    <w:locked/>
    <w:rsid w:val="00A078FE"/>
    <w:rPr>
      <w:b/>
      <w:sz w:val="28"/>
      <w:lang w:val="ru-RU" w:eastAsia="ru-RU"/>
    </w:rPr>
  </w:style>
  <w:style w:type="character" w:customStyle="1" w:styleId="6330">
    <w:name w:val="Знак Знак633"/>
    <w:locked/>
    <w:rsid w:val="00A078FE"/>
    <w:rPr>
      <w:b/>
      <w:i/>
      <w:sz w:val="26"/>
      <w:lang w:val="ru-RU" w:eastAsia="ru-RU"/>
    </w:rPr>
  </w:style>
  <w:style w:type="character" w:customStyle="1" w:styleId="625">
    <w:name w:val="Знак Знак625"/>
    <w:locked/>
    <w:rsid w:val="00A078FE"/>
    <w:rPr>
      <w:sz w:val="24"/>
      <w:lang w:val="ru-RU" w:eastAsia="ru-RU"/>
    </w:rPr>
  </w:style>
  <w:style w:type="character" w:customStyle="1" w:styleId="61100">
    <w:name w:val="Знак Знак6110"/>
    <w:locked/>
    <w:rsid w:val="00A078FE"/>
    <w:rPr>
      <w:sz w:val="24"/>
      <w:lang w:val="ru-RU" w:eastAsia="ru-RU"/>
    </w:rPr>
  </w:style>
  <w:style w:type="character" w:customStyle="1" w:styleId="603">
    <w:name w:val="Знак Знак603"/>
    <w:locked/>
    <w:rsid w:val="00A078FE"/>
    <w:rPr>
      <w:i/>
      <w:sz w:val="24"/>
      <w:lang w:val="ru-RU" w:eastAsia="ru-RU"/>
    </w:rPr>
  </w:style>
  <w:style w:type="character" w:customStyle="1" w:styleId="593">
    <w:name w:val="Знак Знак593"/>
    <w:locked/>
    <w:rsid w:val="00A078FE"/>
    <w:rPr>
      <w:rFonts w:ascii="Arial" w:hAnsi="Arial"/>
      <w:sz w:val="22"/>
      <w:lang w:val="ru-RU" w:eastAsia="ru-RU"/>
    </w:rPr>
  </w:style>
  <w:style w:type="character" w:customStyle="1" w:styleId="5830">
    <w:name w:val="Знак Знак583"/>
    <w:locked/>
    <w:rsid w:val="00A078FE"/>
    <w:rPr>
      <w:rFonts w:ascii="Courier New" w:hAnsi="Courier New"/>
      <w:lang w:val="ru-RU" w:eastAsia="ru-RU"/>
    </w:rPr>
  </w:style>
  <w:style w:type="character" w:customStyle="1" w:styleId="573">
    <w:name w:val="Знак Знак573"/>
    <w:locked/>
    <w:rsid w:val="00A078FE"/>
    <w:rPr>
      <w:lang w:val="ru-RU" w:eastAsia="ru-RU"/>
    </w:rPr>
  </w:style>
  <w:style w:type="character" w:customStyle="1" w:styleId="563">
    <w:name w:val="Знак Знак563"/>
    <w:locked/>
    <w:rsid w:val="00A078FE"/>
    <w:rPr>
      <w:sz w:val="24"/>
      <w:lang w:val="ru-RU" w:eastAsia="ru-RU"/>
    </w:rPr>
  </w:style>
  <w:style w:type="character" w:customStyle="1" w:styleId="543">
    <w:name w:val="Знак Знак543"/>
    <w:locked/>
    <w:rsid w:val="00A078FE"/>
    <w:rPr>
      <w:sz w:val="24"/>
      <w:lang w:val="en-US" w:eastAsia="ru-RU"/>
    </w:rPr>
  </w:style>
  <w:style w:type="paragraph" w:customStyle="1" w:styleId="Heading52">
    <w:name w:val="Heading 52"/>
    <w:basedOn w:val="a3"/>
    <w:next w:val="a3"/>
    <w:rsid w:val="00A078FE"/>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A078FE"/>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A078F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A078FE"/>
    <w:rPr>
      <w:rFonts w:ascii="Arial" w:hAnsi="Arial"/>
      <w:b/>
      <w:sz w:val="26"/>
    </w:rPr>
  </w:style>
  <w:style w:type="character" w:customStyle="1" w:styleId="663">
    <w:name w:val="Знак Знак663"/>
    <w:rsid w:val="00A078FE"/>
    <w:rPr>
      <w:b/>
      <w:sz w:val="28"/>
    </w:rPr>
  </w:style>
  <w:style w:type="character" w:customStyle="1" w:styleId="703">
    <w:name w:val="Знак Знак703"/>
    <w:rsid w:val="00A078FE"/>
    <w:rPr>
      <w:rFonts w:ascii="Arial" w:hAnsi="Arial"/>
      <w:b/>
      <w:sz w:val="26"/>
    </w:rPr>
  </w:style>
  <w:style w:type="character" w:customStyle="1" w:styleId="693">
    <w:name w:val="Знак Знак693"/>
    <w:rsid w:val="00A078FE"/>
    <w:rPr>
      <w:b/>
      <w:sz w:val="28"/>
    </w:rPr>
  </w:style>
  <w:style w:type="character" w:customStyle="1" w:styleId="683">
    <w:name w:val="Знак Знак683"/>
    <w:rsid w:val="00A078FE"/>
    <w:rPr>
      <w:b/>
      <w:i/>
      <w:sz w:val="26"/>
    </w:rPr>
  </w:style>
  <w:style w:type="paragraph" w:customStyle="1" w:styleId="HTML40">
    <w:name w:val="Стандартный HTML4"/>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A078FE"/>
    <w:pPr>
      <w:keepNext/>
      <w:widowControl/>
    </w:pPr>
    <w:rPr>
      <w:sz w:val="24"/>
    </w:rPr>
  </w:style>
  <w:style w:type="paragraph" w:customStyle="1" w:styleId="Heading221">
    <w:name w:val="Heading 221"/>
    <w:basedOn w:val="a3"/>
    <w:next w:val="a3"/>
    <w:rsid w:val="00A078F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A078FE"/>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A078FE"/>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A078FE"/>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A078FE"/>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A078FE"/>
    <w:rPr>
      <w:smallCaps/>
      <w:color w:val="C0504D"/>
      <w:u w:val="single"/>
    </w:rPr>
  </w:style>
  <w:style w:type="character" w:customStyle="1" w:styleId="11f7">
    <w:name w:val="Сильная ссылка11"/>
    <w:rsid w:val="00A078FE"/>
    <w:rPr>
      <w:b/>
      <w:smallCaps/>
      <w:color w:val="C0504D"/>
      <w:spacing w:val="5"/>
      <w:u w:val="single"/>
    </w:rPr>
  </w:style>
  <w:style w:type="character" w:customStyle="1" w:styleId="11f8">
    <w:name w:val="Название книги11"/>
    <w:rsid w:val="00A078FE"/>
    <w:rPr>
      <w:b/>
      <w:smallCaps/>
      <w:spacing w:val="5"/>
    </w:rPr>
  </w:style>
  <w:style w:type="paragraph" w:customStyle="1" w:styleId="930">
    <w:name w:val="Знак93"/>
    <w:basedOn w:val="a3"/>
    <w:rsid w:val="00A078FE"/>
    <w:pPr>
      <w:spacing w:after="160" w:line="240" w:lineRule="exact"/>
    </w:pPr>
    <w:rPr>
      <w:rFonts w:ascii="Verdana" w:hAnsi="Verdana"/>
      <w:lang w:val="en-US" w:eastAsia="en-US"/>
    </w:rPr>
  </w:style>
  <w:style w:type="character" w:customStyle="1" w:styleId="4151">
    <w:name w:val="Знак4 Знак Знак15"/>
    <w:locked/>
    <w:rsid w:val="00A078FE"/>
    <w:rPr>
      <w:rFonts w:ascii="Arial" w:hAnsi="Arial"/>
      <w:b/>
      <w:kern w:val="32"/>
      <w:sz w:val="32"/>
      <w:lang w:val="ru-RU" w:eastAsia="ru-RU"/>
    </w:rPr>
  </w:style>
  <w:style w:type="character" w:customStyle="1" w:styleId="2131">
    <w:name w:val="Знак2 Знак Знак13"/>
    <w:locked/>
    <w:rsid w:val="00A078FE"/>
    <w:rPr>
      <w:b/>
      <w:sz w:val="27"/>
      <w:lang w:val="ru-RU" w:eastAsia="ru-RU"/>
    </w:rPr>
  </w:style>
  <w:style w:type="character" w:customStyle="1" w:styleId="43a">
    <w:name w:val="Знак4 Знак Знак3"/>
    <w:locked/>
    <w:rsid w:val="00A078FE"/>
    <w:rPr>
      <w:rFonts w:ascii="Arial" w:hAnsi="Arial"/>
      <w:b/>
      <w:kern w:val="32"/>
      <w:sz w:val="32"/>
      <w:lang w:val="ru-RU" w:eastAsia="ru-RU"/>
    </w:rPr>
  </w:style>
  <w:style w:type="character" w:customStyle="1" w:styleId="245">
    <w:name w:val="Знак2 Знак Знак4"/>
    <w:semiHidden/>
    <w:locked/>
    <w:rsid w:val="00A078FE"/>
    <w:rPr>
      <w:rFonts w:ascii="Arial" w:hAnsi="Arial"/>
      <w:b/>
      <w:sz w:val="26"/>
      <w:lang w:val="ru-RU" w:eastAsia="ru-RU"/>
    </w:rPr>
  </w:style>
  <w:style w:type="character" w:customStyle="1" w:styleId="FontStyle270">
    <w:name w:val="Font Style27"/>
    <w:rsid w:val="00A078FE"/>
    <w:rPr>
      <w:rFonts w:ascii="Times New Roman" w:hAnsi="Times New Roman"/>
      <w:sz w:val="26"/>
    </w:rPr>
  </w:style>
  <w:style w:type="character" w:customStyle="1" w:styleId="2100">
    <w:name w:val="Знак Знак210"/>
    <w:locked/>
    <w:rsid w:val="00A078FE"/>
    <w:rPr>
      <w:rFonts w:ascii="Arial" w:hAnsi="Arial"/>
      <w:vanish/>
      <w:sz w:val="16"/>
      <w:lang w:eastAsia="ru-RU"/>
    </w:rPr>
  </w:style>
  <w:style w:type="paragraph" w:customStyle="1" w:styleId="11f9">
    <w:name w:val="Стиль11"/>
    <w:basedOn w:val="a3"/>
    <w:next w:val="114"/>
    <w:rsid w:val="00A078FE"/>
    <w:pPr>
      <w:jc w:val="center"/>
    </w:pPr>
    <w:rPr>
      <w:lang w:val="en-US"/>
    </w:rPr>
  </w:style>
  <w:style w:type="paragraph" w:customStyle="1" w:styleId="6f2">
    <w:name w:val="Абзац списка6"/>
    <w:basedOn w:val="a3"/>
    <w:rsid w:val="00A078FE"/>
    <w:pPr>
      <w:ind w:left="708"/>
    </w:pPr>
    <w:rPr>
      <w:rFonts w:ascii="Calibri" w:hAnsi="Calibri"/>
      <w:sz w:val="22"/>
      <w:szCs w:val="22"/>
      <w:lang w:eastAsia="en-US"/>
    </w:rPr>
  </w:style>
  <w:style w:type="character" w:customStyle="1" w:styleId="5f3">
    <w:name w:val="Слабое выделение5"/>
    <w:rsid w:val="00A078FE"/>
    <w:rPr>
      <w:i/>
      <w:color w:val="808080"/>
    </w:rPr>
  </w:style>
  <w:style w:type="paragraph" w:customStyle="1" w:styleId="5f4">
    <w:name w:val="Без интервала5"/>
    <w:rsid w:val="00A078FE"/>
    <w:pPr>
      <w:spacing w:after="0" w:line="240" w:lineRule="auto"/>
    </w:pPr>
    <w:rPr>
      <w:rFonts w:ascii="Calibri" w:eastAsia="Times New Roman" w:hAnsi="Calibri" w:cs="Times New Roman"/>
      <w:lang w:val="en-US"/>
    </w:rPr>
  </w:style>
  <w:style w:type="paragraph" w:customStyle="1" w:styleId="246">
    <w:name w:val="Цитата 24"/>
    <w:basedOn w:val="a3"/>
    <w:next w:val="a3"/>
    <w:rsid w:val="00A078FE"/>
    <w:rPr>
      <w:rFonts w:ascii="Calibri" w:hAnsi="Calibri"/>
      <w:i/>
      <w:color w:val="000000"/>
      <w:szCs w:val="22"/>
      <w:lang w:eastAsia="en-US"/>
    </w:rPr>
  </w:style>
  <w:style w:type="paragraph" w:customStyle="1" w:styleId="4fa">
    <w:name w:val="Выделенная цитата4"/>
    <w:basedOn w:val="a3"/>
    <w:next w:val="a3"/>
    <w:rsid w:val="00A078FE"/>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A078FE"/>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A078FE"/>
    <w:rPr>
      <w:b/>
      <w:i/>
      <w:color w:val="4F81BD"/>
    </w:rPr>
  </w:style>
  <w:style w:type="character" w:customStyle="1" w:styleId="21fd">
    <w:name w:val="Слабая ссылка21"/>
    <w:rsid w:val="00A078FE"/>
    <w:rPr>
      <w:smallCaps/>
      <w:color w:val="C0504D"/>
      <w:u w:val="single"/>
    </w:rPr>
  </w:style>
  <w:style w:type="character" w:customStyle="1" w:styleId="21fe">
    <w:name w:val="Сильная ссылка21"/>
    <w:rsid w:val="00A078FE"/>
    <w:rPr>
      <w:b/>
      <w:smallCaps/>
      <w:color w:val="C0504D"/>
      <w:spacing w:val="5"/>
      <w:u w:val="single"/>
    </w:rPr>
  </w:style>
  <w:style w:type="character" w:customStyle="1" w:styleId="21ff">
    <w:name w:val="Название книги21"/>
    <w:rsid w:val="00A078FE"/>
    <w:rPr>
      <w:b/>
      <w:smallCaps/>
      <w:spacing w:val="5"/>
    </w:rPr>
  </w:style>
  <w:style w:type="character" w:customStyle="1" w:styleId="4fb">
    <w:name w:val="Замещающий текст4"/>
    <w:rsid w:val="00A078FE"/>
    <w:rPr>
      <w:color w:val="808080"/>
    </w:rPr>
  </w:style>
  <w:style w:type="character" w:customStyle="1" w:styleId="FontStyle89">
    <w:name w:val="Font Style89"/>
    <w:rsid w:val="00A078FE"/>
    <w:rPr>
      <w:rFonts w:ascii="Times New Roman" w:hAnsi="Times New Roman"/>
      <w:i/>
      <w:sz w:val="14"/>
    </w:rPr>
  </w:style>
  <w:style w:type="paragraph" w:customStyle="1" w:styleId="10b">
    <w:name w:val="Стиль10"/>
    <w:basedOn w:val="a3"/>
    <w:next w:val="aff2"/>
    <w:rsid w:val="00A078FE"/>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A078FE"/>
    <w:rPr>
      <w:spacing w:val="-20"/>
      <w:sz w:val="28"/>
      <w:u w:val="single"/>
      <w:lang w:val="ru-RU" w:eastAsia="ru-RU"/>
    </w:rPr>
  </w:style>
  <w:style w:type="paragraph" w:customStyle="1" w:styleId="10c">
    <w:name w:val="Обычный10"/>
    <w:rsid w:val="00A078FE"/>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A078FE"/>
    <w:pPr>
      <w:widowControl w:val="0"/>
    </w:pPr>
    <w:rPr>
      <w:rFonts w:ascii="Courier New" w:hAnsi="Courier New"/>
      <w:sz w:val="20"/>
      <w:szCs w:val="20"/>
    </w:rPr>
  </w:style>
  <w:style w:type="paragraph" w:customStyle="1" w:styleId="7e">
    <w:name w:val="Абзац списка7"/>
    <w:basedOn w:val="a3"/>
    <w:rsid w:val="00A078FE"/>
    <w:pPr>
      <w:ind w:left="720"/>
      <w:contextualSpacing/>
    </w:pPr>
  </w:style>
  <w:style w:type="character" w:customStyle="1" w:styleId="7120">
    <w:name w:val="Знак Знак712"/>
    <w:rsid w:val="00A078FE"/>
    <w:rPr>
      <w:sz w:val="16"/>
      <w:lang w:val="ru-RU" w:eastAsia="ru-RU"/>
    </w:rPr>
  </w:style>
  <w:style w:type="paragraph" w:customStyle="1" w:styleId="12f1">
    <w:name w:val="Знак Знак Знак Знак Знак Знак Знак Знак Знак Знак Знак Знак Знак12"/>
    <w:basedOn w:val="a3"/>
    <w:rsid w:val="00A078FE"/>
    <w:pPr>
      <w:spacing w:after="160" w:line="240" w:lineRule="exact"/>
    </w:pPr>
    <w:rPr>
      <w:rFonts w:ascii="Verdana" w:hAnsi="Verdana"/>
      <w:lang w:val="en-US" w:eastAsia="en-US"/>
    </w:rPr>
  </w:style>
  <w:style w:type="paragraph" w:customStyle="1" w:styleId="7f">
    <w:name w:val="Основной текст7"/>
    <w:basedOn w:val="a3"/>
    <w:rsid w:val="00A078FE"/>
    <w:pPr>
      <w:widowControl w:val="0"/>
      <w:snapToGrid w:val="0"/>
      <w:jc w:val="both"/>
    </w:pPr>
    <w:rPr>
      <w:szCs w:val="20"/>
    </w:rPr>
  </w:style>
  <w:style w:type="paragraph" w:customStyle="1" w:styleId="25b">
    <w:name w:val="Основной текст с отступом 25"/>
    <w:basedOn w:val="a3"/>
    <w:rsid w:val="00A078FE"/>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A078FE"/>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A078FE"/>
    <w:rPr>
      <w:sz w:val="24"/>
    </w:rPr>
  </w:style>
  <w:style w:type="character" w:customStyle="1" w:styleId="6240">
    <w:name w:val="Знак Знак624"/>
    <w:locked/>
    <w:rsid w:val="00A078FE"/>
    <w:rPr>
      <w:b/>
      <w:caps/>
      <w:sz w:val="24"/>
      <w:lang w:val="ru-RU" w:eastAsia="ru-RU"/>
    </w:rPr>
  </w:style>
  <w:style w:type="character" w:customStyle="1" w:styleId="5190">
    <w:name w:val="Знак Знак519"/>
    <w:locked/>
    <w:rsid w:val="00A078FE"/>
    <w:rPr>
      <w:b/>
      <w:sz w:val="27"/>
      <w:lang w:val="ru-RU" w:eastAsia="ru-RU"/>
    </w:rPr>
  </w:style>
  <w:style w:type="paragraph" w:customStyle="1" w:styleId="265">
    <w:name w:val="Основной текст 26"/>
    <w:basedOn w:val="a3"/>
    <w:rsid w:val="00A078FE"/>
    <w:pPr>
      <w:shd w:val="clear" w:color="auto" w:fill="FFFFFF"/>
      <w:spacing w:before="233" w:line="360" w:lineRule="auto"/>
      <w:ind w:left="1701" w:hanging="567"/>
    </w:pPr>
    <w:rPr>
      <w:b/>
      <w:color w:val="000000"/>
      <w:spacing w:val="-5"/>
      <w:sz w:val="28"/>
      <w:szCs w:val="20"/>
    </w:rPr>
  </w:style>
  <w:style w:type="character" w:customStyle="1" w:styleId="bold1">
    <w:name w:val="bold1"/>
    <w:rsid w:val="00A078FE"/>
    <w:rPr>
      <w:rFonts w:ascii="Arial" w:hAnsi="Arial"/>
      <w:b/>
    </w:rPr>
  </w:style>
  <w:style w:type="character" w:customStyle="1" w:styleId="b-serp-itemtextpassage1">
    <w:name w:val="b-serp-item__text_passage1"/>
    <w:rsid w:val="00A078FE"/>
    <w:rPr>
      <w:b/>
    </w:rPr>
  </w:style>
  <w:style w:type="character" w:customStyle="1" w:styleId="afffffffffff6">
    <w:name w:val="текст Знак Знак"/>
    <w:rsid w:val="00A078FE"/>
    <w:rPr>
      <w:sz w:val="24"/>
      <w:lang w:val="ru-RU" w:eastAsia="ru-RU"/>
    </w:rPr>
  </w:style>
  <w:style w:type="paragraph" w:customStyle="1" w:styleId="1ffffffe">
    <w:name w:val="Стиль Заголовок 1 (тем обзор)"/>
    <w:basedOn w:val="11"/>
    <w:link w:val="1fffffff"/>
    <w:rsid w:val="00A078FE"/>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A078FE"/>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A078FE"/>
    <w:pPr>
      <w:spacing w:line="360" w:lineRule="auto"/>
      <w:ind w:firstLine="709"/>
      <w:jc w:val="both"/>
    </w:pPr>
    <w:rPr>
      <w:sz w:val="28"/>
      <w:szCs w:val="20"/>
    </w:rPr>
  </w:style>
  <w:style w:type="paragraph" w:customStyle="1" w:styleId="47a">
    <w:name w:val="Заголовок 47"/>
    <w:basedOn w:val="10c"/>
    <w:next w:val="10c"/>
    <w:rsid w:val="00A078FE"/>
    <w:pPr>
      <w:keepNext/>
      <w:spacing w:line="240" w:lineRule="auto"/>
      <w:ind w:right="0" w:firstLine="0"/>
    </w:pPr>
  </w:style>
  <w:style w:type="paragraph" w:customStyle="1" w:styleId="res-desc1">
    <w:name w:val="res-desc1"/>
    <w:basedOn w:val="a3"/>
    <w:rsid w:val="00A078FE"/>
    <w:pPr>
      <w:spacing w:before="72"/>
    </w:pPr>
    <w:rPr>
      <w:rFonts w:ascii="a_Timer" w:hAnsi="a_Timer" w:cs="a_Timer"/>
      <w:color w:val="000000"/>
    </w:rPr>
  </w:style>
  <w:style w:type="paragraph" w:customStyle="1" w:styleId="-3">
    <w:name w:val="А - об"/>
    <w:basedOn w:val="a3"/>
    <w:rsid w:val="00A078FE"/>
    <w:pPr>
      <w:spacing w:line="360" w:lineRule="auto"/>
      <w:ind w:firstLine="397"/>
    </w:pPr>
    <w:rPr>
      <w:b/>
      <w:sz w:val="20"/>
      <w:szCs w:val="20"/>
    </w:rPr>
  </w:style>
  <w:style w:type="paragraph" w:customStyle="1" w:styleId="366">
    <w:name w:val="Основной текст 36"/>
    <w:basedOn w:val="10c"/>
    <w:rsid w:val="00A078FE"/>
    <w:pPr>
      <w:spacing w:line="240" w:lineRule="auto"/>
      <w:ind w:right="0" w:firstLine="0"/>
      <w:jc w:val="both"/>
    </w:pPr>
    <w:rPr>
      <w:i/>
      <w:sz w:val="26"/>
    </w:rPr>
  </w:style>
  <w:style w:type="character" w:customStyle="1" w:styleId="description1">
    <w:name w:val="description1"/>
    <w:rsid w:val="00A078FE"/>
    <w:rPr>
      <w:color w:val="000000"/>
      <w:sz w:val="17"/>
    </w:rPr>
  </w:style>
  <w:style w:type="paragraph" w:customStyle="1" w:styleId="1fffffff0">
    <w:name w:val="1_темы"/>
    <w:basedOn w:val="a3"/>
    <w:rsid w:val="00A078FE"/>
    <w:pPr>
      <w:ind w:left="567"/>
      <w:jc w:val="both"/>
    </w:pPr>
    <w:rPr>
      <w:b/>
      <w:lang w:eastAsia="fr-FR"/>
    </w:rPr>
  </w:style>
  <w:style w:type="paragraph" w:customStyle="1" w:styleId="374">
    <w:name w:val="Заголовок 37"/>
    <w:basedOn w:val="a3"/>
    <w:next w:val="a3"/>
    <w:rsid w:val="00A078FE"/>
    <w:pPr>
      <w:keepNext/>
      <w:snapToGrid w:val="0"/>
      <w:spacing w:before="240" w:after="60"/>
    </w:pPr>
    <w:rPr>
      <w:rFonts w:ascii="Arial" w:hAnsi="Arial"/>
      <w:szCs w:val="20"/>
    </w:rPr>
  </w:style>
  <w:style w:type="character" w:customStyle="1" w:styleId="940">
    <w:name w:val="Знак Знак94"/>
    <w:rsid w:val="00A078FE"/>
    <w:rPr>
      <w:rFonts w:ascii="Times New Roman" w:hAnsi="Times New Roman"/>
      <w:sz w:val="24"/>
    </w:rPr>
  </w:style>
  <w:style w:type="character" w:customStyle="1" w:styleId="1340">
    <w:name w:val="Знак Знак134"/>
    <w:locked/>
    <w:rsid w:val="00A078FE"/>
    <w:rPr>
      <w:rFonts w:ascii="Arial" w:hAnsi="Arial"/>
      <w:b/>
      <w:kern w:val="32"/>
      <w:sz w:val="32"/>
      <w:lang w:val="ru-RU" w:eastAsia="ru-RU"/>
    </w:rPr>
  </w:style>
  <w:style w:type="character" w:customStyle="1" w:styleId="bibliocaption1">
    <w:name w:val="bibliocaption1"/>
    <w:rsid w:val="00A078FE"/>
    <w:rPr>
      <w:rFonts w:ascii="Verdana" w:hAnsi="Verdana"/>
      <w:b/>
      <w:color w:val="080000"/>
      <w:sz w:val="22"/>
      <w:u w:val="none"/>
    </w:rPr>
  </w:style>
  <w:style w:type="paragraph" w:customStyle="1" w:styleId="afffffffffff7">
    <w:name w:val="ͮ𬠫"/>
    <w:rsid w:val="00A078FE"/>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A078FE"/>
  </w:style>
  <w:style w:type="character" w:customStyle="1" w:styleId="ft1067">
    <w:name w:val="ft1067"/>
    <w:rsid w:val="00A078FE"/>
  </w:style>
  <w:style w:type="character" w:customStyle="1" w:styleId="ft1144">
    <w:name w:val="ft1144"/>
    <w:rsid w:val="00A078FE"/>
  </w:style>
  <w:style w:type="character" w:customStyle="1" w:styleId="ft1207">
    <w:name w:val="ft1207"/>
    <w:rsid w:val="00A078FE"/>
  </w:style>
  <w:style w:type="character" w:customStyle="1" w:styleId="ft1213">
    <w:name w:val="ft1213"/>
    <w:rsid w:val="00A078FE"/>
  </w:style>
  <w:style w:type="character" w:customStyle="1" w:styleId="ft1214">
    <w:name w:val="ft1214"/>
    <w:rsid w:val="00A078FE"/>
  </w:style>
  <w:style w:type="character" w:customStyle="1" w:styleId="ft1289">
    <w:name w:val="ft1289"/>
    <w:rsid w:val="00A078FE"/>
  </w:style>
  <w:style w:type="character" w:customStyle="1" w:styleId="ft1311">
    <w:name w:val="ft1311"/>
    <w:rsid w:val="00A078FE"/>
  </w:style>
  <w:style w:type="character" w:customStyle="1" w:styleId="ft3008">
    <w:name w:val="ft3008"/>
    <w:rsid w:val="00A078FE"/>
  </w:style>
  <w:style w:type="character" w:customStyle="1" w:styleId="ft3181">
    <w:name w:val="ft3181"/>
    <w:rsid w:val="00A078FE"/>
  </w:style>
  <w:style w:type="character" w:customStyle="1" w:styleId="ft722">
    <w:name w:val="ft722"/>
    <w:rsid w:val="00A078FE"/>
  </w:style>
  <w:style w:type="character" w:customStyle="1" w:styleId="ft728">
    <w:name w:val="ft728"/>
    <w:rsid w:val="00A078FE"/>
  </w:style>
  <w:style w:type="character" w:customStyle="1" w:styleId="ft730">
    <w:name w:val="ft730"/>
    <w:rsid w:val="00A078FE"/>
  </w:style>
  <w:style w:type="character" w:customStyle="1" w:styleId="ft72">
    <w:name w:val="ft72"/>
    <w:rsid w:val="00A078FE"/>
  </w:style>
  <w:style w:type="character" w:customStyle="1" w:styleId="ft731">
    <w:name w:val="ft731"/>
    <w:rsid w:val="00A078FE"/>
  </w:style>
  <w:style w:type="character" w:customStyle="1" w:styleId="ft732">
    <w:name w:val="ft732"/>
    <w:rsid w:val="00A078FE"/>
  </w:style>
  <w:style w:type="character" w:customStyle="1" w:styleId="ft735">
    <w:name w:val="ft735"/>
    <w:rsid w:val="00A078FE"/>
  </w:style>
  <w:style w:type="character" w:customStyle="1" w:styleId="ft738">
    <w:name w:val="ft738"/>
    <w:rsid w:val="00A078FE"/>
  </w:style>
  <w:style w:type="character" w:customStyle="1" w:styleId="ft747">
    <w:name w:val="ft747"/>
    <w:rsid w:val="00A078FE"/>
  </w:style>
  <w:style w:type="character" w:customStyle="1" w:styleId="ft758">
    <w:name w:val="ft758"/>
    <w:rsid w:val="00A078FE"/>
  </w:style>
  <w:style w:type="paragraph" w:customStyle="1" w:styleId="Picture">
    <w:name w:val="Picture"/>
    <w:basedOn w:val="a3"/>
    <w:next w:val="a3"/>
    <w:rsid w:val="00A078FE"/>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A078FE"/>
    <w:rPr>
      <w:color w:val="auto"/>
      <w:lang w:val="en-US" w:eastAsia="en-US"/>
    </w:rPr>
  </w:style>
  <w:style w:type="paragraph" w:customStyle="1" w:styleId="1fffffff1">
    <w:name w:val="Çàãîëîâîê 1"/>
    <w:basedOn w:val="Default"/>
    <w:next w:val="Default"/>
    <w:rsid w:val="00A078FE"/>
    <w:rPr>
      <w:color w:val="auto"/>
      <w:lang w:val="en-US" w:eastAsia="en-US"/>
    </w:rPr>
  </w:style>
  <w:style w:type="character" w:customStyle="1" w:styleId="ft2100">
    <w:name w:val="ft2100"/>
    <w:rsid w:val="00A078FE"/>
  </w:style>
  <w:style w:type="character" w:customStyle="1" w:styleId="ft2109">
    <w:name w:val="ft2109"/>
    <w:rsid w:val="00A078FE"/>
  </w:style>
  <w:style w:type="character" w:customStyle="1" w:styleId="ft2121">
    <w:name w:val="ft2121"/>
    <w:rsid w:val="00A078FE"/>
  </w:style>
  <w:style w:type="character" w:customStyle="1" w:styleId="ft2130">
    <w:name w:val="ft2130"/>
    <w:rsid w:val="00A078FE"/>
  </w:style>
  <w:style w:type="character" w:customStyle="1" w:styleId="ft24421">
    <w:name w:val="ft24421"/>
    <w:rsid w:val="00A078FE"/>
    <w:rPr>
      <w:rFonts w:ascii="Times" w:hAnsi="Times"/>
      <w:b/>
      <w:color w:val="000000"/>
      <w:spacing w:val="15"/>
      <w:sz w:val="27"/>
    </w:rPr>
  </w:style>
  <w:style w:type="paragraph" w:customStyle="1" w:styleId="afffffffffff8">
    <w:name w:val="Стиль для методичек"/>
    <w:basedOn w:val="a3"/>
    <w:rsid w:val="00A078FE"/>
    <w:pPr>
      <w:ind w:left="284" w:firstLine="340"/>
      <w:jc w:val="both"/>
    </w:pPr>
    <w:rPr>
      <w:rFonts w:ascii="Calibri" w:hAnsi="Calibri" w:cs="Calibri"/>
      <w:sz w:val="28"/>
      <w:szCs w:val="28"/>
    </w:rPr>
  </w:style>
  <w:style w:type="paragraph" w:customStyle="1" w:styleId="Preformatted">
    <w:name w:val="Preformatted"/>
    <w:basedOn w:val="a3"/>
    <w:rsid w:val="00A078F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A078FE"/>
    <w:rPr>
      <w:rFonts w:ascii="Times New Roman" w:hAnsi="Times New Roman"/>
      <w:i/>
      <w:sz w:val="26"/>
    </w:rPr>
  </w:style>
  <w:style w:type="character" w:customStyle="1" w:styleId="rvts9">
    <w:name w:val="rvts9"/>
    <w:rsid w:val="00A078FE"/>
  </w:style>
  <w:style w:type="character" w:customStyle="1" w:styleId="rvts15">
    <w:name w:val="rvts15"/>
    <w:rsid w:val="00A078FE"/>
  </w:style>
  <w:style w:type="paragraph" w:customStyle="1" w:styleId="2TimesNewW1">
    <w:name w:val="Стиль Заголовок 2 + Times New (W1)"/>
    <w:basedOn w:val="21"/>
    <w:rsid w:val="00A078FE"/>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A078FE"/>
    <w:pPr>
      <w:spacing w:before="100" w:beforeAutospacing="1" w:after="100" w:afterAutospacing="1"/>
    </w:pPr>
  </w:style>
  <w:style w:type="paragraph" w:customStyle="1" w:styleId="1125">
    <w:name w:val="Стиль Заголовок 1 + по ширине Первая строка:  125 см"/>
    <w:basedOn w:val="11"/>
    <w:rsid w:val="00A078FE"/>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A078FE"/>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A078FE"/>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A078FE"/>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A078F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A078FE"/>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A078FE"/>
  </w:style>
  <w:style w:type="character" w:customStyle="1" w:styleId="ft404">
    <w:name w:val="ft404"/>
    <w:rsid w:val="00A078FE"/>
  </w:style>
  <w:style w:type="character" w:customStyle="1" w:styleId="ft2">
    <w:name w:val="ft2"/>
    <w:rsid w:val="00A078FE"/>
  </w:style>
  <w:style w:type="character" w:customStyle="1" w:styleId="ft405">
    <w:name w:val="ft405"/>
    <w:rsid w:val="00A078FE"/>
  </w:style>
  <w:style w:type="character" w:customStyle="1" w:styleId="ft407">
    <w:name w:val="ft407"/>
    <w:rsid w:val="00A078FE"/>
  </w:style>
  <w:style w:type="character" w:customStyle="1" w:styleId="ft411">
    <w:name w:val="ft411"/>
    <w:rsid w:val="00A078FE"/>
  </w:style>
  <w:style w:type="character" w:customStyle="1" w:styleId="ft416">
    <w:name w:val="ft416"/>
    <w:rsid w:val="00A078FE"/>
  </w:style>
  <w:style w:type="character" w:customStyle="1" w:styleId="ft438">
    <w:name w:val="ft438"/>
    <w:rsid w:val="00A078FE"/>
  </w:style>
  <w:style w:type="character" w:customStyle="1" w:styleId="ft461">
    <w:name w:val="ft461"/>
    <w:rsid w:val="00A078FE"/>
  </w:style>
  <w:style w:type="character" w:customStyle="1" w:styleId="ft485">
    <w:name w:val="ft485"/>
    <w:rsid w:val="00A078FE"/>
  </w:style>
  <w:style w:type="character" w:customStyle="1" w:styleId="ft507">
    <w:name w:val="ft507"/>
    <w:rsid w:val="00A078FE"/>
  </w:style>
  <w:style w:type="character" w:customStyle="1" w:styleId="ft464">
    <w:name w:val="ft464"/>
    <w:rsid w:val="00A078FE"/>
  </w:style>
  <w:style w:type="character" w:customStyle="1" w:styleId="ft515">
    <w:name w:val="ft515"/>
    <w:rsid w:val="00A078FE"/>
  </w:style>
  <w:style w:type="character" w:customStyle="1" w:styleId="ft518">
    <w:name w:val="ft518"/>
    <w:rsid w:val="00A078FE"/>
  </w:style>
  <w:style w:type="character" w:customStyle="1" w:styleId="ft521">
    <w:name w:val="ft521"/>
    <w:rsid w:val="00A078FE"/>
  </w:style>
  <w:style w:type="character" w:customStyle="1" w:styleId="ft525">
    <w:name w:val="ft525"/>
    <w:rsid w:val="00A078FE"/>
  </w:style>
  <w:style w:type="character" w:customStyle="1" w:styleId="ft549">
    <w:name w:val="ft549"/>
    <w:rsid w:val="00A078FE"/>
  </w:style>
  <w:style w:type="character" w:customStyle="1" w:styleId="ft554">
    <w:name w:val="ft554"/>
    <w:rsid w:val="00A078FE"/>
  </w:style>
  <w:style w:type="character" w:customStyle="1" w:styleId="ft557">
    <w:name w:val="ft557"/>
    <w:rsid w:val="00A078FE"/>
  </w:style>
  <w:style w:type="character" w:customStyle="1" w:styleId="ft561">
    <w:name w:val="ft561"/>
    <w:rsid w:val="00A078FE"/>
  </w:style>
  <w:style w:type="character" w:customStyle="1" w:styleId="ft565">
    <w:name w:val="ft565"/>
    <w:rsid w:val="00A078FE"/>
  </w:style>
  <w:style w:type="character" w:customStyle="1" w:styleId="ft570">
    <w:name w:val="ft570"/>
    <w:rsid w:val="00A078FE"/>
  </w:style>
  <w:style w:type="character" w:customStyle="1" w:styleId="ft594">
    <w:name w:val="ft594"/>
    <w:rsid w:val="00A078FE"/>
  </w:style>
  <w:style w:type="character" w:customStyle="1" w:styleId="ft600">
    <w:name w:val="ft600"/>
    <w:rsid w:val="00A078FE"/>
  </w:style>
  <w:style w:type="character" w:customStyle="1" w:styleId="ft625">
    <w:name w:val="ft625"/>
    <w:rsid w:val="00A078FE"/>
  </w:style>
  <w:style w:type="character" w:customStyle="1" w:styleId="ft646">
    <w:name w:val="ft646"/>
    <w:rsid w:val="00A078FE"/>
  </w:style>
  <w:style w:type="character" w:customStyle="1" w:styleId="ft648">
    <w:name w:val="ft648"/>
    <w:rsid w:val="00A078FE"/>
  </w:style>
  <w:style w:type="character" w:customStyle="1" w:styleId="ft650">
    <w:name w:val="ft650"/>
    <w:rsid w:val="00A078FE"/>
  </w:style>
  <w:style w:type="character" w:customStyle="1" w:styleId="ft651">
    <w:name w:val="ft651"/>
    <w:rsid w:val="00A078FE"/>
  </w:style>
  <w:style w:type="character" w:customStyle="1" w:styleId="ft654">
    <w:name w:val="ft654"/>
    <w:rsid w:val="00A078FE"/>
  </w:style>
  <w:style w:type="character" w:customStyle="1" w:styleId="ft655">
    <w:name w:val="ft655"/>
    <w:rsid w:val="00A078FE"/>
  </w:style>
  <w:style w:type="character" w:customStyle="1" w:styleId="ft674">
    <w:name w:val="ft674"/>
    <w:rsid w:val="00A078FE"/>
  </w:style>
  <w:style w:type="character" w:customStyle="1" w:styleId="ft698">
    <w:name w:val="ft698"/>
    <w:rsid w:val="00A078FE"/>
  </w:style>
  <w:style w:type="character" w:customStyle="1" w:styleId="ft709">
    <w:name w:val="ft709"/>
    <w:rsid w:val="00A078FE"/>
  </w:style>
  <w:style w:type="character" w:customStyle="1" w:styleId="ft723">
    <w:name w:val="ft723"/>
    <w:rsid w:val="00A078FE"/>
  </w:style>
  <w:style w:type="character" w:customStyle="1" w:styleId="ft746">
    <w:name w:val="ft746"/>
    <w:rsid w:val="00A078FE"/>
  </w:style>
  <w:style w:type="character" w:customStyle="1" w:styleId="ft770">
    <w:name w:val="ft770"/>
    <w:rsid w:val="00A078FE"/>
  </w:style>
  <w:style w:type="character" w:customStyle="1" w:styleId="ft772">
    <w:name w:val="ft772"/>
    <w:rsid w:val="00A078FE"/>
  </w:style>
  <w:style w:type="character" w:customStyle="1" w:styleId="ft774">
    <w:name w:val="ft774"/>
    <w:rsid w:val="00A078FE"/>
  </w:style>
  <w:style w:type="character" w:customStyle="1" w:styleId="ft777">
    <w:name w:val="ft777"/>
    <w:rsid w:val="00A078FE"/>
  </w:style>
  <w:style w:type="character" w:customStyle="1" w:styleId="ft778">
    <w:name w:val="ft778"/>
    <w:rsid w:val="00A078FE"/>
  </w:style>
  <w:style w:type="character" w:customStyle="1" w:styleId="ft780">
    <w:name w:val="ft780"/>
    <w:rsid w:val="00A078FE"/>
  </w:style>
  <w:style w:type="character" w:customStyle="1" w:styleId="ft794">
    <w:name w:val="ft794"/>
    <w:rsid w:val="00A078FE"/>
  </w:style>
  <w:style w:type="character" w:customStyle="1" w:styleId="ft813">
    <w:name w:val="ft813"/>
    <w:rsid w:val="00A078FE"/>
  </w:style>
  <w:style w:type="character" w:customStyle="1" w:styleId="ft845">
    <w:name w:val="ft845"/>
    <w:rsid w:val="00A078FE"/>
  </w:style>
  <w:style w:type="character" w:customStyle="1" w:styleId="ft846">
    <w:name w:val="ft846"/>
    <w:rsid w:val="00A078FE"/>
  </w:style>
  <w:style w:type="character" w:customStyle="1" w:styleId="ft869">
    <w:name w:val="ft869"/>
    <w:rsid w:val="00A078FE"/>
  </w:style>
  <w:style w:type="character" w:customStyle="1" w:styleId="ft345">
    <w:name w:val="ft345"/>
    <w:rsid w:val="00A078FE"/>
  </w:style>
  <w:style w:type="character" w:customStyle="1" w:styleId="ft348">
    <w:name w:val="ft348"/>
    <w:rsid w:val="00A078FE"/>
  </w:style>
  <w:style w:type="character" w:customStyle="1" w:styleId="ft350">
    <w:name w:val="ft350"/>
    <w:rsid w:val="00A078FE"/>
  </w:style>
  <w:style w:type="character" w:customStyle="1" w:styleId="ft351">
    <w:name w:val="ft351"/>
    <w:rsid w:val="00A078FE"/>
  </w:style>
  <w:style w:type="character" w:customStyle="1" w:styleId="ft353">
    <w:name w:val="ft353"/>
    <w:rsid w:val="00A078FE"/>
  </w:style>
  <w:style w:type="character" w:customStyle="1" w:styleId="ft355">
    <w:name w:val="ft355"/>
    <w:rsid w:val="00A078FE"/>
  </w:style>
  <w:style w:type="character" w:customStyle="1" w:styleId="ft372">
    <w:name w:val="ft372"/>
    <w:rsid w:val="00A078FE"/>
  </w:style>
  <w:style w:type="character" w:customStyle="1" w:styleId="ft219">
    <w:name w:val="ft219"/>
    <w:rsid w:val="00A078FE"/>
  </w:style>
  <w:style w:type="character" w:customStyle="1" w:styleId="ft255">
    <w:name w:val="ft255"/>
    <w:rsid w:val="00A078FE"/>
  </w:style>
  <w:style w:type="character" w:customStyle="1" w:styleId="ft264">
    <w:name w:val="ft264"/>
    <w:rsid w:val="00A078FE"/>
  </w:style>
  <w:style w:type="character" w:customStyle="1" w:styleId="ft269">
    <w:name w:val="ft269"/>
    <w:rsid w:val="00A078FE"/>
  </w:style>
  <w:style w:type="character" w:customStyle="1" w:styleId="ft292">
    <w:name w:val="ft292"/>
    <w:rsid w:val="00A078FE"/>
  </w:style>
  <w:style w:type="character" w:customStyle="1" w:styleId="ft300">
    <w:name w:val="ft300"/>
    <w:rsid w:val="00A078FE"/>
  </w:style>
  <w:style w:type="character" w:customStyle="1" w:styleId="ft308">
    <w:name w:val="ft308"/>
    <w:rsid w:val="00A078FE"/>
  </w:style>
  <w:style w:type="character" w:customStyle="1" w:styleId="ft334">
    <w:name w:val="ft334"/>
    <w:rsid w:val="00A078FE"/>
  </w:style>
  <w:style w:type="character" w:customStyle="1" w:styleId="ft346">
    <w:name w:val="ft346"/>
    <w:rsid w:val="00A078FE"/>
  </w:style>
  <w:style w:type="character" w:customStyle="1" w:styleId="ft3">
    <w:name w:val="ft3"/>
    <w:rsid w:val="00A078FE"/>
  </w:style>
  <w:style w:type="character" w:customStyle="1" w:styleId="ft381">
    <w:name w:val="ft381"/>
    <w:rsid w:val="00A078FE"/>
  </w:style>
  <w:style w:type="character" w:customStyle="1" w:styleId="ft391">
    <w:name w:val="ft391"/>
    <w:rsid w:val="00A078FE"/>
  </w:style>
  <w:style w:type="character" w:customStyle="1" w:styleId="ft397">
    <w:name w:val="ft397"/>
    <w:rsid w:val="00A078FE"/>
  </w:style>
  <w:style w:type="character" w:customStyle="1" w:styleId="ft176">
    <w:name w:val="ft176"/>
    <w:rsid w:val="00A078FE"/>
  </w:style>
  <w:style w:type="character" w:customStyle="1" w:styleId="ft410">
    <w:name w:val="ft410"/>
    <w:rsid w:val="00A078FE"/>
  </w:style>
  <w:style w:type="character" w:customStyle="1" w:styleId="ft421">
    <w:name w:val="ft421"/>
    <w:rsid w:val="00A078FE"/>
  </w:style>
  <w:style w:type="character" w:customStyle="1" w:styleId="ft467">
    <w:name w:val="ft467"/>
    <w:rsid w:val="00A078FE"/>
  </w:style>
  <w:style w:type="character" w:customStyle="1" w:styleId="ft479">
    <w:name w:val="ft479"/>
    <w:rsid w:val="00A078FE"/>
  </w:style>
  <w:style w:type="character" w:customStyle="1" w:styleId="ft578">
    <w:name w:val="ft578"/>
    <w:rsid w:val="00A078FE"/>
  </w:style>
  <w:style w:type="character" w:customStyle="1" w:styleId="ft624">
    <w:name w:val="ft624"/>
    <w:rsid w:val="00A078FE"/>
  </w:style>
  <w:style w:type="character" w:customStyle="1" w:styleId="ft631">
    <w:name w:val="ft631"/>
    <w:rsid w:val="00A078FE"/>
  </w:style>
  <w:style w:type="character" w:customStyle="1" w:styleId="ft679">
    <w:name w:val="ft679"/>
    <w:rsid w:val="00A078FE"/>
  </w:style>
  <w:style w:type="character" w:customStyle="1" w:styleId="ft725">
    <w:name w:val="ft725"/>
    <w:rsid w:val="00A078FE"/>
  </w:style>
  <w:style w:type="character" w:customStyle="1" w:styleId="ft769">
    <w:name w:val="ft769"/>
    <w:rsid w:val="00A078FE"/>
  </w:style>
  <w:style w:type="character" w:customStyle="1" w:styleId="ft819">
    <w:name w:val="ft819"/>
    <w:rsid w:val="00A078FE"/>
  </w:style>
  <w:style w:type="character" w:customStyle="1" w:styleId="ft877">
    <w:name w:val="ft877"/>
    <w:rsid w:val="00A078FE"/>
  </w:style>
  <w:style w:type="character" w:customStyle="1" w:styleId="ft275">
    <w:name w:val="ft275"/>
    <w:rsid w:val="00A078FE"/>
  </w:style>
  <w:style w:type="character" w:customStyle="1" w:styleId="ft935">
    <w:name w:val="ft935"/>
    <w:rsid w:val="00A078FE"/>
  </w:style>
  <w:style w:type="character" w:customStyle="1" w:styleId="ft969">
    <w:name w:val="ft969"/>
    <w:rsid w:val="00A078FE"/>
  </w:style>
  <w:style w:type="character" w:customStyle="1" w:styleId="ft1010">
    <w:name w:val="ft1010"/>
    <w:rsid w:val="00A078FE"/>
  </w:style>
  <w:style w:type="character" w:customStyle="1" w:styleId="ft1058">
    <w:name w:val="ft1058"/>
    <w:rsid w:val="00A078FE"/>
  </w:style>
  <w:style w:type="character" w:customStyle="1" w:styleId="ft1101">
    <w:name w:val="ft1101"/>
    <w:rsid w:val="00A078FE"/>
  </w:style>
  <w:style w:type="character" w:customStyle="1" w:styleId="ft1162">
    <w:name w:val="ft1162"/>
    <w:rsid w:val="00A078FE"/>
  </w:style>
  <w:style w:type="character" w:customStyle="1" w:styleId="ft1197">
    <w:name w:val="ft1197"/>
    <w:rsid w:val="00A078FE"/>
  </w:style>
  <w:style w:type="character" w:customStyle="1" w:styleId="ft1248">
    <w:name w:val="ft1248"/>
    <w:rsid w:val="00A078FE"/>
  </w:style>
  <w:style w:type="character" w:customStyle="1" w:styleId="ft1293">
    <w:name w:val="ft1293"/>
    <w:rsid w:val="00A078FE"/>
  </w:style>
  <w:style w:type="character" w:customStyle="1" w:styleId="ft1308">
    <w:name w:val="ft1308"/>
    <w:rsid w:val="00A078FE"/>
  </w:style>
  <w:style w:type="character" w:customStyle="1" w:styleId="ft1366">
    <w:name w:val="ft1366"/>
    <w:rsid w:val="00A078FE"/>
  </w:style>
  <w:style w:type="character" w:customStyle="1" w:styleId="ft1377">
    <w:name w:val="ft1377"/>
    <w:rsid w:val="00A078FE"/>
  </w:style>
  <w:style w:type="character" w:customStyle="1" w:styleId="ft1380">
    <w:name w:val="ft1380"/>
    <w:rsid w:val="00A078FE"/>
  </w:style>
  <w:style w:type="character" w:customStyle="1" w:styleId="ft1389">
    <w:name w:val="ft1389"/>
    <w:rsid w:val="00A078FE"/>
  </w:style>
  <w:style w:type="character" w:customStyle="1" w:styleId="ft1393">
    <w:name w:val="ft1393"/>
    <w:rsid w:val="00A078FE"/>
  </w:style>
  <w:style w:type="character" w:customStyle="1" w:styleId="ft1400">
    <w:name w:val="ft1400"/>
    <w:rsid w:val="00A078FE"/>
  </w:style>
  <w:style w:type="character" w:customStyle="1" w:styleId="ft1407">
    <w:name w:val="ft1407"/>
    <w:rsid w:val="00A078FE"/>
  </w:style>
  <w:style w:type="character" w:customStyle="1" w:styleId="ft1410">
    <w:name w:val="ft1410"/>
    <w:rsid w:val="00A078FE"/>
  </w:style>
  <w:style w:type="character" w:customStyle="1" w:styleId="ft1427">
    <w:name w:val="ft1427"/>
    <w:rsid w:val="00A078FE"/>
  </w:style>
  <w:style w:type="character" w:customStyle="1" w:styleId="ft1478">
    <w:name w:val="ft1478"/>
    <w:rsid w:val="00A078FE"/>
  </w:style>
  <w:style w:type="character" w:customStyle="1" w:styleId="ft1533">
    <w:name w:val="ft1533"/>
    <w:rsid w:val="00A078FE"/>
  </w:style>
  <w:style w:type="character" w:customStyle="1" w:styleId="ft1586">
    <w:name w:val="ft1586"/>
    <w:rsid w:val="00A078FE"/>
  </w:style>
  <w:style w:type="character" w:customStyle="1" w:styleId="ft1627">
    <w:name w:val="ft1627"/>
    <w:rsid w:val="00A078FE"/>
  </w:style>
  <w:style w:type="character" w:customStyle="1" w:styleId="ft1634">
    <w:name w:val="ft1634"/>
    <w:rsid w:val="00A078FE"/>
  </w:style>
  <w:style w:type="character" w:customStyle="1" w:styleId="ft1638">
    <w:name w:val="ft1638"/>
    <w:rsid w:val="00A078FE"/>
  </w:style>
  <w:style w:type="character" w:customStyle="1" w:styleId="ft1643">
    <w:name w:val="ft1643"/>
    <w:rsid w:val="00A078FE"/>
  </w:style>
  <w:style w:type="character" w:customStyle="1" w:styleId="ft1659">
    <w:name w:val="ft1659"/>
    <w:rsid w:val="00A078FE"/>
  </w:style>
  <w:style w:type="character" w:customStyle="1" w:styleId="ft1665">
    <w:name w:val="ft1665"/>
    <w:rsid w:val="00A078FE"/>
  </w:style>
  <w:style w:type="character" w:customStyle="1" w:styleId="ft1711">
    <w:name w:val="ft1711"/>
    <w:rsid w:val="00A078FE"/>
  </w:style>
  <w:style w:type="character" w:customStyle="1" w:styleId="ft1757">
    <w:name w:val="ft1757"/>
    <w:rsid w:val="00A078FE"/>
  </w:style>
  <w:style w:type="character" w:customStyle="1" w:styleId="ft1804">
    <w:name w:val="ft1804"/>
    <w:rsid w:val="00A078FE"/>
  </w:style>
  <w:style w:type="character" w:customStyle="1" w:styleId="ft1855">
    <w:name w:val="ft1855"/>
    <w:rsid w:val="00A078FE"/>
  </w:style>
  <w:style w:type="character" w:customStyle="1" w:styleId="ft1883">
    <w:name w:val="ft1883"/>
    <w:rsid w:val="00A078FE"/>
  </w:style>
  <w:style w:type="character" w:customStyle="1" w:styleId="ft1937">
    <w:name w:val="ft1937"/>
    <w:rsid w:val="00A078FE"/>
  </w:style>
  <w:style w:type="character" w:customStyle="1" w:styleId="ft1983">
    <w:name w:val="ft1983"/>
    <w:rsid w:val="00A078FE"/>
  </w:style>
  <w:style w:type="character" w:customStyle="1" w:styleId="ft2028">
    <w:name w:val="ft2028"/>
    <w:rsid w:val="00A078FE"/>
  </w:style>
  <w:style w:type="character" w:customStyle="1" w:styleId="ft2049">
    <w:name w:val="ft2049"/>
    <w:rsid w:val="00A078FE"/>
  </w:style>
  <w:style w:type="character" w:customStyle="1" w:styleId="ft2096">
    <w:name w:val="ft2096"/>
    <w:rsid w:val="00A078FE"/>
  </w:style>
  <w:style w:type="character" w:customStyle="1" w:styleId="ft2144">
    <w:name w:val="ft2144"/>
    <w:rsid w:val="00A078FE"/>
  </w:style>
  <w:style w:type="character" w:customStyle="1" w:styleId="ft2234">
    <w:name w:val="ft2234"/>
    <w:rsid w:val="00A078FE"/>
  </w:style>
  <w:style w:type="character" w:customStyle="1" w:styleId="ft2289">
    <w:name w:val="ft2289"/>
    <w:rsid w:val="00A078FE"/>
  </w:style>
  <w:style w:type="character" w:customStyle="1" w:styleId="ft1884">
    <w:name w:val="ft1884"/>
    <w:rsid w:val="00A078FE"/>
  </w:style>
  <w:style w:type="character" w:customStyle="1" w:styleId="ft2343">
    <w:name w:val="ft2343"/>
    <w:rsid w:val="00A078FE"/>
  </w:style>
  <w:style w:type="character" w:customStyle="1" w:styleId="ft2392">
    <w:name w:val="ft2392"/>
    <w:rsid w:val="00A078FE"/>
  </w:style>
  <w:style w:type="character" w:customStyle="1" w:styleId="ft2439">
    <w:name w:val="ft2439"/>
    <w:rsid w:val="00A078FE"/>
  </w:style>
  <w:style w:type="character" w:customStyle="1" w:styleId="ft2489">
    <w:name w:val="ft2489"/>
    <w:rsid w:val="00A078FE"/>
  </w:style>
  <w:style w:type="character" w:customStyle="1" w:styleId="ft2500">
    <w:name w:val="ft2500"/>
    <w:rsid w:val="00A078FE"/>
  </w:style>
  <w:style w:type="character" w:customStyle="1" w:styleId="ft2555">
    <w:name w:val="ft2555"/>
    <w:rsid w:val="00A078FE"/>
  </w:style>
  <w:style w:type="character" w:customStyle="1" w:styleId="ft2562">
    <w:name w:val="ft2562"/>
    <w:rsid w:val="00A078FE"/>
  </w:style>
  <w:style w:type="character" w:customStyle="1" w:styleId="ft2569">
    <w:name w:val="ft2569"/>
    <w:rsid w:val="00A078FE"/>
  </w:style>
  <w:style w:type="character" w:customStyle="1" w:styleId="ft2572">
    <w:name w:val="ft2572"/>
    <w:rsid w:val="00A078FE"/>
  </w:style>
  <w:style w:type="character" w:customStyle="1" w:styleId="ft2581">
    <w:name w:val="ft2581"/>
    <w:rsid w:val="00A078FE"/>
  </w:style>
  <w:style w:type="character" w:customStyle="1" w:styleId="ft2590">
    <w:name w:val="ft2590"/>
    <w:rsid w:val="00A078FE"/>
  </w:style>
  <w:style w:type="character" w:customStyle="1" w:styleId="ft2624">
    <w:name w:val="ft2624"/>
    <w:rsid w:val="00A078FE"/>
  </w:style>
  <w:style w:type="character" w:customStyle="1" w:styleId="ft2669">
    <w:name w:val="ft2669"/>
    <w:rsid w:val="00A078FE"/>
  </w:style>
  <w:style w:type="character" w:customStyle="1" w:styleId="ft2679">
    <w:name w:val="ft2679"/>
    <w:rsid w:val="00A078FE"/>
  </w:style>
  <w:style w:type="character" w:customStyle="1" w:styleId="ft2716">
    <w:name w:val="ft2716"/>
    <w:rsid w:val="00A078FE"/>
  </w:style>
  <w:style w:type="character" w:customStyle="1" w:styleId="ft2726">
    <w:name w:val="ft2726"/>
    <w:rsid w:val="00A078FE"/>
  </w:style>
  <w:style w:type="character" w:customStyle="1" w:styleId="ft2773">
    <w:name w:val="ft2773"/>
    <w:rsid w:val="00A078FE"/>
  </w:style>
  <w:style w:type="character" w:customStyle="1" w:styleId="ft2782">
    <w:name w:val="ft2782"/>
    <w:rsid w:val="00A078FE"/>
  </w:style>
  <w:style w:type="character" w:customStyle="1" w:styleId="ft2828">
    <w:name w:val="ft2828"/>
    <w:rsid w:val="00A078FE"/>
  </w:style>
  <w:style w:type="character" w:customStyle="1" w:styleId="ft2877">
    <w:name w:val="ft2877"/>
    <w:rsid w:val="00A078FE"/>
  </w:style>
  <w:style w:type="character" w:customStyle="1" w:styleId="ft2921">
    <w:name w:val="ft2921"/>
    <w:rsid w:val="00A078FE"/>
  </w:style>
  <w:style w:type="character" w:customStyle="1" w:styleId="ft2927">
    <w:name w:val="ft2927"/>
    <w:rsid w:val="00A078FE"/>
  </w:style>
  <w:style w:type="character" w:customStyle="1" w:styleId="ft2935">
    <w:name w:val="ft2935"/>
    <w:rsid w:val="00A078FE"/>
  </w:style>
  <w:style w:type="character" w:customStyle="1" w:styleId="ft2943">
    <w:name w:val="ft2943"/>
    <w:rsid w:val="00A078FE"/>
  </w:style>
  <w:style w:type="character" w:customStyle="1" w:styleId="ft2952">
    <w:name w:val="ft2952"/>
    <w:rsid w:val="00A078FE"/>
  </w:style>
  <w:style w:type="character" w:customStyle="1" w:styleId="ft2954">
    <w:name w:val="ft2954"/>
    <w:rsid w:val="00A078FE"/>
  </w:style>
  <w:style w:type="character" w:customStyle="1" w:styleId="ft2955">
    <w:name w:val="ft2955"/>
    <w:rsid w:val="00A078FE"/>
  </w:style>
  <w:style w:type="character" w:customStyle="1" w:styleId="ft2962">
    <w:name w:val="ft2962"/>
    <w:rsid w:val="00A078FE"/>
  </w:style>
  <w:style w:type="character" w:customStyle="1" w:styleId="ft2968">
    <w:name w:val="ft2968"/>
    <w:rsid w:val="00A078FE"/>
  </w:style>
  <w:style w:type="character" w:customStyle="1" w:styleId="ft2973">
    <w:name w:val="ft2973"/>
    <w:rsid w:val="00A078FE"/>
  </w:style>
  <w:style w:type="character" w:customStyle="1" w:styleId="ft2974">
    <w:name w:val="ft2974"/>
    <w:rsid w:val="00A078FE"/>
  </w:style>
  <w:style w:type="character" w:customStyle="1" w:styleId="ft2976">
    <w:name w:val="ft2976"/>
    <w:rsid w:val="00A078FE"/>
  </w:style>
  <w:style w:type="character" w:customStyle="1" w:styleId="ft2985">
    <w:name w:val="ft2985"/>
    <w:rsid w:val="00A078FE"/>
  </w:style>
  <w:style w:type="character" w:customStyle="1" w:styleId="ft3002">
    <w:name w:val="ft3002"/>
    <w:rsid w:val="00A078FE"/>
  </w:style>
  <w:style w:type="character" w:customStyle="1" w:styleId="ft3037">
    <w:name w:val="ft3037"/>
    <w:rsid w:val="00A078FE"/>
  </w:style>
  <w:style w:type="character" w:customStyle="1" w:styleId="ft3084">
    <w:name w:val="ft3084"/>
    <w:rsid w:val="00A078FE"/>
  </w:style>
  <w:style w:type="character" w:customStyle="1" w:styleId="ft3127">
    <w:name w:val="ft3127"/>
    <w:rsid w:val="00A078FE"/>
  </w:style>
  <w:style w:type="character" w:customStyle="1" w:styleId="ft3156">
    <w:name w:val="ft3156"/>
    <w:rsid w:val="00A078FE"/>
  </w:style>
  <w:style w:type="character" w:customStyle="1" w:styleId="ft3206">
    <w:name w:val="ft3206"/>
    <w:rsid w:val="00A078FE"/>
  </w:style>
  <w:style w:type="character" w:customStyle="1" w:styleId="ft3264">
    <w:name w:val="ft3264"/>
    <w:rsid w:val="00A078FE"/>
  </w:style>
  <w:style w:type="character" w:customStyle="1" w:styleId="ft3315">
    <w:name w:val="ft3315"/>
    <w:rsid w:val="00A078FE"/>
  </w:style>
  <w:style w:type="character" w:customStyle="1" w:styleId="ft3373">
    <w:name w:val="ft3373"/>
    <w:rsid w:val="00A078FE"/>
  </w:style>
  <w:style w:type="character" w:customStyle="1" w:styleId="ft3432">
    <w:name w:val="ft3432"/>
    <w:rsid w:val="00A078FE"/>
  </w:style>
  <w:style w:type="character" w:customStyle="1" w:styleId="ft3489">
    <w:name w:val="ft3489"/>
    <w:rsid w:val="00A078FE"/>
  </w:style>
  <w:style w:type="character" w:customStyle="1" w:styleId="ft3546">
    <w:name w:val="ft3546"/>
    <w:rsid w:val="00A078FE"/>
  </w:style>
  <w:style w:type="character" w:customStyle="1" w:styleId="ft3608">
    <w:name w:val="ft3608"/>
    <w:rsid w:val="00A078FE"/>
  </w:style>
  <w:style w:type="character" w:customStyle="1" w:styleId="ft3651">
    <w:name w:val="ft3651"/>
    <w:rsid w:val="00A078FE"/>
  </w:style>
  <w:style w:type="paragraph" w:customStyle="1" w:styleId="c4c8c7c24">
    <w:name w:val="c4 c8 c7 c24"/>
    <w:basedOn w:val="a3"/>
    <w:rsid w:val="00A078FE"/>
    <w:pPr>
      <w:spacing w:before="90" w:after="90"/>
    </w:pPr>
  </w:style>
  <w:style w:type="character" w:customStyle="1" w:styleId="c5">
    <w:name w:val="c5"/>
    <w:rsid w:val="00A078FE"/>
  </w:style>
  <w:style w:type="character" w:customStyle="1" w:styleId="1143">
    <w:name w:val="Знак Знак114"/>
    <w:locked/>
    <w:rsid w:val="00A078FE"/>
    <w:rPr>
      <w:rFonts w:ascii="Arial" w:hAnsi="Arial"/>
      <w:b/>
      <w:color w:val="000000"/>
      <w:sz w:val="26"/>
      <w:lang w:val="ru-RU" w:eastAsia="ru-RU"/>
    </w:rPr>
  </w:style>
  <w:style w:type="paragraph" w:customStyle="1" w:styleId="1123">
    <w:name w:val="Стиль Заголовок 1 + 12 пт"/>
    <w:basedOn w:val="11"/>
    <w:rsid w:val="00A078FE"/>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A078FE"/>
  </w:style>
  <w:style w:type="character" w:customStyle="1" w:styleId="ft9274">
    <w:name w:val="ft9274"/>
    <w:rsid w:val="00A078FE"/>
  </w:style>
  <w:style w:type="character" w:customStyle="1" w:styleId="ft9282">
    <w:name w:val="ft9282"/>
    <w:rsid w:val="00A078FE"/>
  </w:style>
  <w:style w:type="character" w:customStyle="1" w:styleId="ft9284">
    <w:name w:val="ft9284"/>
    <w:rsid w:val="00A078FE"/>
  </w:style>
  <w:style w:type="character" w:customStyle="1" w:styleId="ft9287">
    <w:name w:val="ft9287"/>
    <w:rsid w:val="00A078FE"/>
  </w:style>
  <w:style w:type="character" w:customStyle="1" w:styleId="ft9293">
    <w:name w:val="ft9293"/>
    <w:rsid w:val="00A078FE"/>
  </w:style>
  <w:style w:type="character" w:customStyle="1" w:styleId="ft9299">
    <w:name w:val="ft9299"/>
    <w:rsid w:val="00A078FE"/>
  </w:style>
  <w:style w:type="character" w:customStyle="1" w:styleId="ft9306">
    <w:name w:val="ft9306"/>
    <w:rsid w:val="00A078FE"/>
  </w:style>
  <w:style w:type="character" w:customStyle="1" w:styleId="ft8849">
    <w:name w:val="ft8849"/>
    <w:rsid w:val="00A078FE"/>
  </w:style>
  <w:style w:type="character" w:customStyle="1" w:styleId="ft9312">
    <w:name w:val="ft9312"/>
    <w:rsid w:val="00A078FE"/>
  </w:style>
  <w:style w:type="character" w:customStyle="1" w:styleId="ft9316">
    <w:name w:val="ft9316"/>
    <w:rsid w:val="00A078FE"/>
  </w:style>
  <w:style w:type="character" w:customStyle="1" w:styleId="ft9324">
    <w:name w:val="ft9324"/>
    <w:rsid w:val="00A078FE"/>
  </w:style>
  <w:style w:type="character" w:customStyle="1" w:styleId="ft9330">
    <w:name w:val="ft9330"/>
    <w:rsid w:val="00A078FE"/>
  </w:style>
  <w:style w:type="character" w:customStyle="1" w:styleId="1810">
    <w:name w:val="Знак Знак1810"/>
    <w:rsid w:val="00A078FE"/>
    <w:rPr>
      <w:rFonts w:eastAsia="SimSun"/>
      <w:b/>
      <w:caps/>
      <w:sz w:val="24"/>
      <w:lang w:val="ru-RU" w:eastAsia="ru-RU"/>
    </w:rPr>
  </w:style>
  <w:style w:type="character" w:customStyle="1" w:styleId="WW8Num36z0">
    <w:name w:val="WW8Num36z0"/>
    <w:rsid w:val="00A078FE"/>
    <w:rPr>
      <w:rFonts w:ascii="Wingdings" w:hAnsi="Wingdings"/>
    </w:rPr>
  </w:style>
  <w:style w:type="character" w:customStyle="1" w:styleId="WW8Num39z0">
    <w:name w:val="WW8Num39z0"/>
    <w:rsid w:val="00A078FE"/>
    <w:rPr>
      <w:rFonts w:ascii="Wingdings" w:hAnsi="Wingdings"/>
    </w:rPr>
  </w:style>
  <w:style w:type="character" w:customStyle="1" w:styleId="WW8Num42z0">
    <w:name w:val="WW8Num42z0"/>
    <w:rsid w:val="00A078FE"/>
    <w:rPr>
      <w:rFonts w:ascii="Wingdings" w:hAnsi="Wingdings"/>
    </w:rPr>
  </w:style>
  <w:style w:type="character" w:customStyle="1" w:styleId="WW8Num44z0">
    <w:name w:val="WW8Num44z0"/>
    <w:rsid w:val="00A078FE"/>
    <w:rPr>
      <w:rFonts w:ascii="Wingdings" w:hAnsi="Wingdings"/>
    </w:rPr>
  </w:style>
  <w:style w:type="character" w:customStyle="1" w:styleId="WW8Num44z1">
    <w:name w:val="WW8Num44z1"/>
    <w:rsid w:val="00A078FE"/>
    <w:rPr>
      <w:rFonts w:ascii="Courier New" w:hAnsi="Courier New"/>
    </w:rPr>
  </w:style>
  <w:style w:type="character" w:customStyle="1" w:styleId="WW8Num44z3">
    <w:name w:val="WW8Num44z3"/>
    <w:rsid w:val="00A078FE"/>
    <w:rPr>
      <w:rFonts w:ascii="Symbol" w:hAnsi="Symbol"/>
    </w:rPr>
  </w:style>
  <w:style w:type="character" w:customStyle="1" w:styleId="WW8Num47z0">
    <w:name w:val="WW8Num47z0"/>
    <w:rsid w:val="00A078FE"/>
    <w:rPr>
      <w:rFonts w:ascii="Wingdings" w:hAnsi="Wingdings"/>
    </w:rPr>
  </w:style>
  <w:style w:type="character" w:customStyle="1" w:styleId="WW8Num47z1">
    <w:name w:val="WW8Num47z1"/>
    <w:rsid w:val="00A078FE"/>
    <w:rPr>
      <w:rFonts w:ascii="Courier New" w:hAnsi="Courier New"/>
    </w:rPr>
  </w:style>
  <w:style w:type="character" w:customStyle="1" w:styleId="WW8Num47z3">
    <w:name w:val="WW8Num47z3"/>
    <w:rsid w:val="00A078FE"/>
    <w:rPr>
      <w:rFonts w:ascii="Symbol" w:hAnsi="Symbol"/>
    </w:rPr>
  </w:style>
  <w:style w:type="character" w:customStyle="1" w:styleId="WW8Num50z0">
    <w:name w:val="WW8Num50z0"/>
    <w:rsid w:val="00A078FE"/>
    <w:rPr>
      <w:rFonts w:ascii="Wingdings" w:hAnsi="Wingdings"/>
    </w:rPr>
  </w:style>
  <w:style w:type="character" w:customStyle="1" w:styleId="WW8Num51z0">
    <w:name w:val="WW8Num51z0"/>
    <w:rsid w:val="00A078FE"/>
    <w:rPr>
      <w:rFonts w:ascii="Wingdings" w:hAnsi="Wingdings"/>
    </w:rPr>
  </w:style>
  <w:style w:type="character" w:customStyle="1" w:styleId="WW8Num52z0">
    <w:name w:val="WW8Num52z0"/>
    <w:rsid w:val="00A078FE"/>
    <w:rPr>
      <w:rFonts w:ascii="Symbol" w:hAnsi="Symbol"/>
    </w:rPr>
  </w:style>
  <w:style w:type="character" w:customStyle="1" w:styleId="WW8Num53z0">
    <w:name w:val="WW8Num53z0"/>
    <w:rsid w:val="00A078FE"/>
    <w:rPr>
      <w:rFonts w:ascii="Wingdings" w:hAnsi="Wingdings"/>
    </w:rPr>
  </w:style>
  <w:style w:type="character" w:customStyle="1" w:styleId="WW8Num53z1">
    <w:name w:val="WW8Num53z1"/>
    <w:rsid w:val="00A078FE"/>
    <w:rPr>
      <w:rFonts w:ascii="Courier New" w:hAnsi="Courier New"/>
    </w:rPr>
  </w:style>
  <w:style w:type="character" w:customStyle="1" w:styleId="WW8Num53z3">
    <w:name w:val="WW8Num53z3"/>
    <w:rsid w:val="00A078FE"/>
    <w:rPr>
      <w:rFonts w:ascii="Symbol" w:hAnsi="Symbol"/>
    </w:rPr>
  </w:style>
  <w:style w:type="character" w:customStyle="1" w:styleId="WW8Num55z0">
    <w:name w:val="WW8Num55z0"/>
    <w:rsid w:val="00A078FE"/>
    <w:rPr>
      <w:rFonts w:ascii="Symbol" w:hAnsi="Symbol"/>
    </w:rPr>
  </w:style>
  <w:style w:type="character" w:customStyle="1" w:styleId="WW8Num56z0">
    <w:name w:val="WW8Num56z0"/>
    <w:rsid w:val="00A078FE"/>
    <w:rPr>
      <w:rFonts w:ascii="Symbol" w:hAnsi="Symbol"/>
    </w:rPr>
  </w:style>
  <w:style w:type="character" w:customStyle="1" w:styleId="WW8Num59z0">
    <w:name w:val="WW8Num59z0"/>
    <w:rsid w:val="00A078FE"/>
    <w:rPr>
      <w:rFonts w:ascii="Symbol" w:hAnsi="Symbol"/>
    </w:rPr>
  </w:style>
  <w:style w:type="character" w:customStyle="1" w:styleId="WW8Num63z0">
    <w:name w:val="WW8Num63z0"/>
    <w:rsid w:val="00A078FE"/>
    <w:rPr>
      <w:rFonts w:ascii="Symbol" w:hAnsi="Symbol"/>
    </w:rPr>
  </w:style>
  <w:style w:type="character" w:customStyle="1" w:styleId="WW8Num66z0">
    <w:name w:val="WW8Num66z0"/>
    <w:rsid w:val="00A078FE"/>
    <w:rPr>
      <w:rFonts w:ascii="Symbol" w:hAnsi="Symbol"/>
    </w:rPr>
  </w:style>
  <w:style w:type="character" w:customStyle="1" w:styleId="WW8Num69z1">
    <w:name w:val="WW8Num69z1"/>
    <w:rsid w:val="00A078FE"/>
    <w:rPr>
      <w:rFonts w:ascii="Wingdings" w:hAnsi="Wingdings"/>
    </w:rPr>
  </w:style>
  <w:style w:type="character" w:customStyle="1" w:styleId="WW8Num72z0">
    <w:name w:val="WW8Num72z0"/>
    <w:rsid w:val="00A078FE"/>
    <w:rPr>
      <w:rFonts w:ascii="Symbol" w:hAnsi="Symbol"/>
    </w:rPr>
  </w:style>
  <w:style w:type="character" w:customStyle="1" w:styleId="WW8Num72z1">
    <w:name w:val="WW8Num72z1"/>
    <w:rsid w:val="00A078FE"/>
    <w:rPr>
      <w:rFonts w:ascii="Courier New" w:hAnsi="Courier New"/>
    </w:rPr>
  </w:style>
  <w:style w:type="character" w:customStyle="1" w:styleId="WW8Num72z2">
    <w:name w:val="WW8Num72z2"/>
    <w:rsid w:val="00A078FE"/>
    <w:rPr>
      <w:rFonts w:ascii="Wingdings" w:hAnsi="Wingdings"/>
    </w:rPr>
  </w:style>
  <w:style w:type="character" w:customStyle="1" w:styleId="WW8Num74z0">
    <w:name w:val="WW8Num74z0"/>
    <w:rsid w:val="00A078FE"/>
    <w:rPr>
      <w:rFonts w:ascii="Symbol" w:hAnsi="Symbol"/>
    </w:rPr>
  </w:style>
  <w:style w:type="character" w:customStyle="1" w:styleId="WW8Num75z0">
    <w:name w:val="WW8Num75z0"/>
    <w:rsid w:val="00A078FE"/>
    <w:rPr>
      <w:rFonts w:ascii="Wingdings" w:hAnsi="Wingdings"/>
    </w:rPr>
  </w:style>
  <w:style w:type="character" w:customStyle="1" w:styleId="WW8Num75z1">
    <w:name w:val="WW8Num75z1"/>
    <w:rsid w:val="00A078FE"/>
    <w:rPr>
      <w:rFonts w:ascii="Courier New" w:hAnsi="Courier New"/>
    </w:rPr>
  </w:style>
  <w:style w:type="character" w:customStyle="1" w:styleId="WW8Num75z3">
    <w:name w:val="WW8Num75z3"/>
    <w:rsid w:val="00A078FE"/>
    <w:rPr>
      <w:rFonts w:ascii="Symbol" w:hAnsi="Symbol"/>
    </w:rPr>
  </w:style>
  <w:style w:type="character" w:customStyle="1" w:styleId="WW8Num77z0">
    <w:name w:val="WW8Num77z0"/>
    <w:rsid w:val="00A078FE"/>
    <w:rPr>
      <w:rFonts w:ascii="Symbol" w:hAnsi="Symbol"/>
    </w:rPr>
  </w:style>
  <w:style w:type="character" w:customStyle="1" w:styleId="WW8Num78z0">
    <w:name w:val="WW8Num78z0"/>
    <w:rsid w:val="00A078FE"/>
    <w:rPr>
      <w:rFonts w:ascii="Wingdings" w:hAnsi="Wingdings"/>
    </w:rPr>
  </w:style>
  <w:style w:type="character" w:customStyle="1" w:styleId="WW8Num78z1">
    <w:name w:val="WW8Num78z1"/>
    <w:rsid w:val="00A078FE"/>
    <w:rPr>
      <w:rFonts w:ascii="Courier New" w:hAnsi="Courier New"/>
    </w:rPr>
  </w:style>
  <w:style w:type="character" w:customStyle="1" w:styleId="WW8Num78z3">
    <w:name w:val="WW8Num78z3"/>
    <w:rsid w:val="00A078FE"/>
    <w:rPr>
      <w:rFonts w:ascii="Symbol" w:hAnsi="Symbol"/>
    </w:rPr>
  </w:style>
  <w:style w:type="character" w:customStyle="1" w:styleId="WW8Num79z0">
    <w:name w:val="WW8Num79z0"/>
    <w:rsid w:val="00A078FE"/>
    <w:rPr>
      <w:rFonts w:ascii="Symbol" w:hAnsi="Symbol"/>
    </w:rPr>
  </w:style>
  <w:style w:type="character" w:customStyle="1" w:styleId="WW8Num86z0">
    <w:name w:val="WW8Num86z0"/>
    <w:rsid w:val="00A078FE"/>
    <w:rPr>
      <w:rFonts w:ascii="Wingdings" w:hAnsi="Wingdings"/>
    </w:rPr>
  </w:style>
  <w:style w:type="character" w:customStyle="1" w:styleId="WW8Num86z1">
    <w:name w:val="WW8Num86z1"/>
    <w:rsid w:val="00A078FE"/>
    <w:rPr>
      <w:rFonts w:ascii="Courier New" w:hAnsi="Courier New"/>
    </w:rPr>
  </w:style>
  <w:style w:type="character" w:customStyle="1" w:styleId="WW8Num86z3">
    <w:name w:val="WW8Num86z3"/>
    <w:rsid w:val="00A078FE"/>
    <w:rPr>
      <w:rFonts w:ascii="Symbol" w:hAnsi="Symbol"/>
    </w:rPr>
  </w:style>
  <w:style w:type="character" w:customStyle="1" w:styleId="WW8Num87z0">
    <w:name w:val="WW8Num87z0"/>
    <w:rsid w:val="00A078FE"/>
    <w:rPr>
      <w:rFonts w:ascii="Symbol" w:hAnsi="Symbol"/>
    </w:rPr>
  </w:style>
  <w:style w:type="character" w:customStyle="1" w:styleId="WW8Num89z0">
    <w:name w:val="WW8Num89z0"/>
    <w:rsid w:val="00A078FE"/>
    <w:rPr>
      <w:rFonts w:ascii="Symbol" w:hAnsi="Symbol"/>
    </w:rPr>
  </w:style>
  <w:style w:type="character" w:customStyle="1" w:styleId="WW8Num90z0">
    <w:name w:val="WW8Num90z0"/>
    <w:rsid w:val="00A078FE"/>
    <w:rPr>
      <w:rFonts w:ascii="Symbol" w:hAnsi="Symbol"/>
    </w:rPr>
  </w:style>
  <w:style w:type="character" w:customStyle="1" w:styleId="WW8Num92z0">
    <w:name w:val="WW8Num92z0"/>
    <w:rsid w:val="00A078FE"/>
    <w:rPr>
      <w:rFonts w:ascii="Symbol" w:hAnsi="Symbol"/>
    </w:rPr>
  </w:style>
  <w:style w:type="character" w:customStyle="1" w:styleId="WW8Num93z0">
    <w:name w:val="WW8Num93z0"/>
    <w:rsid w:val="00A078FE"/>
    <w:rPr>
      <w:rFonts w:ascii="Wingdings" w:hAnsi="Wingdings"/>
    </w:rPr>
  </w:style>
  <w:style w:type="character" w:customStyle="1" w:styleId="WW8Num93z1">
    <w:name w:val="WW8Num93z1"/>
    <w:rsid w:val="00A078FE"/>
    <w:rPr>
      <w:rFonts w:ascii="Courier New" w:hAnsi="Courier New"/>
    </w:rPr>
  </w:style>
  <w:style w:type="character" w:customStyle="1" w:styleId="WW8Num93z3">
    <w:name w:val="WW8Num93z3"/>
    <w:rsid w:val="00A078FE"/>
    <w:rPr>
      <w:rFonts w:ascii="Symbol" w:hAnsi="Symbol"/>
    </w:rPr>
  </w:style>
  <w:style w:type="character" w:customStyle="1" w:styleId="WW8Num94z0">
    <w:name w:val="WW8Num94z0"/>
    <w:rsid w:val="00A078FE"/>
    <w:rPr>
      <w:rFonts w:ascii="Symbol" w:hAnsi="Symbol"/>
    </w:rPr>
  </w:style>
  <w:style w:type="character" w:customStyle="1" w:styleId="WW8Num97z0">
    <w:name w:val="WW8Num97z0"/>
    <w:rsid w:val="00A078FE"/>
    <w:rPr>
      <w:rFonts w:ascii="Symbol" w:hAnsi="Symbol"/>
    </w:rPr>
  </w:style>
  <w:style w:type="character" w:customStyle="1" w:styleId="WW8Num99z0">
    <w:name w:val="WW8Num99z0"/>
    <w:rsid w:val="00A078FE"/>
    <w:rPr>
      <w:rFonts w:ascii="Symbol" w:hAnsi="Symbol"/>
    </w:rPr>
  </w:style>
  <w:style w:type="character" w:customStyle="1" w:styleId="WW8Num101z0">
    <w:name w:val="WW8Num101z0"/>
    <w:rsid w:val="00A078FE"/>
    <w:rPr>
      <w:rFonts w:ascii="Symbol" w:hAnsi="Symbol"/>
    </w:rPr>
  </w:style>
  <w:style w:type="character" w:customStyle="1" w:styleId="WW8Num104z0">
    <w:name w:val="WW8Num104z0"/>
    <w:rsid w:val="00A078FE"/>
    <w:rPr>
      <w:rFonts w:ascii="Symbol" w:hAnsi="Symbol"/>
    </w:rPr>
  </w:style>
  <w:style w:type="character" w:customStyle="1" w:styleId="WW8Num107z0">
    <w:name w:val="WW8Num107z0"/>
    <w:rsid w:val="00A078FE"/>
    <w:rPr>
      <w:rFonts w:ascii="Symbol" w:hAnsi="Symbol"/>
    </w:rPr>
  </w:style>
  <w:style w:type="character" w:customStyle="1" w:styleId="WW8Num109z0">
    <w:name w:val="WW8Num109z0"/>
    <w:rsid w:val="00A078FE"/>
    <w:rPr>
      <w:rFonts w:ascii="Symbol" w:hAnsi="Symbol"/>
    </w:rPr>
  </w:style>
  <w:style w:type="character" w:customStyle="1" w:styleId="WW8Num112z1">
    <w:name w:val="WW8Num112z1"/>
    <w:rsid w:val="00A078FE"/>
    <w:rPr>
      <w:color w:val="000000"/>
    </w:rPr>
  </w:style>
  <w:style w:type="character" w:customStyle="1" w:styleId="WW8Num114z0">
    <w:name w:val="WW8Num114z0"/>
    <w:rsid w:val="00A078FE"/>
    <w:rPr>
      <w:rFonts w:ascii="Symbol" w:hAnsi="Symbol"/>
    </w:rPr>
  </w:style>
  <w:style w:type="character" w:customStyle="1" w:styleId="WW8Num117z0">
    <w:name w:val="WW8Num117z0"/>
    <w:rsid w:val="00A078FE"/>
    <w:rPr>
      <w:rFonts w:ascii="Symbol" w:hAnsi="Symbol"/>
    </w:rPr>
  </w:style>
  <w:style w:type="character" w:customStyle="1" w:styleId="WW8Num118z0">
    <w:name w:val="WW8Num118z0"/>
    <w:rsid w:val="00A078FE"/>
    <w:rPr>
      <w:rFonts w:ascii="Wingdings" w:hAnsi="Wingdings"/>
    </w:rPr>
  </w:style>
  <w:style w:type="character" w:customStyle="1" w:styleId="WW8Num118z1">
    <w:name w:val="WW8Num118z1"/>
    <w:rsid w:val="00A078FE"/>
    <w:rPr>
      <w:rFonts w:ascii="Courier New" w:hAnsi="Courier New"/>
    </w:rPr>
  </w:style>
  <w:style w:type="character" w:customStyle="1" w:styleId="WW8Num118z3">
    <w:name w:val="WW8Num118z3"/>
    <w:rsid w:val="00A078FE"/>
    <w:rPr>
      <w:rFonts w:ascii="Symbol" w:hAnsi="Symbol"/>
    </w:rPr>
  </w:style>
  <w:style w:type="character" w:customStyle="1" w:styleId="WW8Num120z0">
    <w:name w:val="WW8Num120z0"/>
    <w:rsid w:val="00A078FE"/>
    <w:rPr>
      <w:rFonts w:ascii="Symbol" w:hAnsi="Symbol"/>
    </w:rPr>
  </w:style>
  <w:style w:type="character" w:customStyle="1" w:styleId="WW8Num121z0">
    <w:name w:val="WW8Num121z0"/>
    <w:rsid w:val="00A078FE"/>
    <w:rPr>
      <w:rFonts w:ascii="Symbol" w:hAnsi="Symbol"/>
    </w:rPr>
  </w:style>
  <w:style w:type="character" w:customStyle="1" w:styleId="WW8Num124z0">
    <w:name w:val="WW8Num124z0"/>
    <w:rsid w:val="00A078FE"/>
    <w:rPr>
      <w:rFonts w:ascii="Symbol" w:hAnsi="Symbol"/>
    </w:rPr>
  </w:style>
  <w:style w:type="character" w:customStyle="1" w:styleId="WW8Num125z0">
    <w:name w:val="WW8Num125z0"/>
    <w:rsid w:val="00A078FE"/>
    <w:rPr>
      <w:rFonts w:ascii="Wingdings" w:hAnsi="Wingdings"/>
    </w:rPr>
  </w:style>
  <w:style w:type="character" w:customStyle="1" w:styleId="WW8Num125z1">
    <w:name w:val="WW8Num125z1"/>
    <w:rsid w:val="00A078FE"/>
    <w:rPr>
      <w:rFonts w:ascii="Courier New" w:hAnsi="Courier New"/>
    </w:rPr>
  </w:style>
  <w:style w:type="character" w:customStyle="1" w:styleId="WW8Num125z3">
    <w:name w:val="WW8Num125z3"/>
    <w:rsid w:val="00A078FE"/>
    <w:rPr>
      <w:rFonts w:ascii="Symbol" w:hAnsi="Symbol"/>
    </w:rPr>
  </w:style>
  <w:style w:type="character" w:customStyle="1" w:styleId="WW8Num126z0">
    <w:name w:val="WW8Num126z0"/>
    <w:rsid w:val="00A078FE"/>
    <w:rPr>
      <w:rFonts w:ascii="Symbol" w:hAnsi="Symbol"/>
    </w:rPr>
  </w:style>
  <w:style w:type="character" w:customStyle="1" w:styleId="WW8Num127z0">
    <w:name w:val="WW8Num127z0"/>
    <w:rsid w:val="00A078FE"/>
    <w:rPr>
      <w:rFonts w:ascii="Symbol" w:hAnsi="Symbol"/>
    </w:rPr>
  </w:style>
  <w:style w:type="character" w:customStyle="1" w:styleId="WW8Num130z0">
    <w:name w:val="WW8Num130z0"/>
    <w:rsid w:val="00A078FE"/>
    <w:rPr>
      <w:rFonts w:ascii="Symbol" w:hAnsi="Symbol"/>
    </w:rPr>
  </w:style>
  <w:style w:type="character" w:customStyle="1" w:styleId="WW8Num131z0">
    <w:name w:val="WW8Num131z0"/>
    <w:rsid w:val="00A078FE"/>
    <w:rPr>
      <w:rFonts w:ascii="Symbol" w:hAnsi="Symbol"/>
    </w:rPr>
  </w:style>
  <w:style w:type="character" w:customStyle="1" w:styleId="WW8Num132z0">
    <w:name w:val="WW8Num132z0"/>
    <w:rsid w:val="00A078FE"/>
    <w:rPr>
      <w:rFonts w:ascii="Symbol" w:hAnsi="Symbol"/>
    </w:rPr>
  </w:style>
  <w:style w:type="character" w:customStyle="1" w:styleId="WW8Num134z0">
    <w:name w:val="WW8Num134z0"/>
    <w:rsid w:val="00A078FE"/>
    <w:rPr>
      <w:rFonts w:ascii="Wingdings" w:hAnsi="Wingdings"/>
    </w:rPr>
  </w:style>
  <w:style w:type="character" w:customStyle="1" w:styleId="WW8Num136z0">
    <w:name w:val="WW8Num136z0"/>
    <w:rsid w:val="00A078FE"/>
    <w:rPr>
      <w:rFonts w:ascii="Symbol" w:hAnsi="Symbol"/>
    </w:rPr>
  </w:style>
  <w:style w:type="character" w:customStyle="1" w:styleId="WW8Num139z0">
    <w:name w:val="WW8Num139z0"/>
    <w:rsid w:val="00A078FE"/>
    <w:rPr>
      <w:rFonts w:ascii="Symbol" w:hAnsi="Symbol"/>
    </w:rPr>
  </w:style>
  <w:style w:type="character" w:customStyle="1" w:styleId="WW8Num143z0">
    <w:name w:val="WW8Num143z0"/>
    <w:rsid w:val="00A078FE"/>
    <w:rPr>
      <w:rFonts w:ascii="Symbol" w:hAnsi="Symbol"/>
    </w:rPr>
  </w:style>
  <w:style w:type="character" w:customStyle="1" w:styleId="WW8Num144z0">
    <w:name w:val="WW8Num144z0"/>
    <w:rsid w:val="00A078FE"/>
    <w:rPr>
      <w:rFonts w:ascii="Symbol" w:hAnsi="Symbol"/>
    </w:rPr>
  </w:style>
  <w:style w:type="character" w:customStyle="1" w:styleId="WW8Num145z0">
    <w:name w:val="WW8Num145z0"/>
    <w:rsid w:val="00A078FE"/>
    <w:rPr>
      <w:rFonts w:ascii="Symbol" w:hAnsi="Symbol"/>
    </w:rPr>
  </w:style>
  <w:style w:type="character" w:customStyle="1" w:styleId="WW8Num146z0">
    <w:name w:val="WW8Num146z0"/>
    <w:rsid w:val="00A078FE"/>
    <w:rPr>
      <w:rFonts w:ascii="Symbol" w:hAnsi="Symbol"/>
    </w:rPr>
  </w:style>
  <w:style w:type="character" w:customStyle="1" w:styleId="WW8Num147z0">
    <w:name w:val="WW8Num147z0"/>
    <w:rsid w:val="00A078FE"/>
    <w:rPr>
      <w:rFonts w:ascii="Wingdings" w:hAnsi="Wingdings"/>
    </w:rPr>
  </w:style>
  <w:style w:type="character" w:customStyle="1" w:styleId="WW8Num147z1">
    <w:name w:val="WW8Num147z1"/>
    <w:rsid w:val="00A078FE"/>
    <w:rPr>
      <w:rFonts w:ascii="Courier New" w:hAnsi="Courier New"/>
    </w:rPr>
  </w:style>
  <w:style w:type="character" w:customStyle="1" w:styleId="WW8Num147z3">
    <w:name w:val="WW8Num147z3"/>
    <w:rsid w:val="00A078FE"/>
    <w:rPr>
      <w:rFonts w:ascii="Symbol" w:hAnsi="Symbol"/>
    </w:rPr>
  </w:style>
  <w:style w:type="character" w:customStyle="1" w:styleId="WW8Num150z0">
    <w:name w:val="WW8Num150z0"/>
    <w:rsid w:val="00A078FE"/>
    <w:rPr>
      <w:rFonts w:ascii="Symbol" w:hAnsi="Symbol"/>
    </w:rPr>
  </w:style>
  <w:style w:type="character" w:customStyle="1" w:styleId="WW8Num157z0">
    <w:name w:val="WW8Num157z0"/>
    <w:rsid w:val="00A078FE"/>
    <w:rPr>
      <w:rFonts w:ascii="Symbol" w:hAnsi="Symbol"/>
    </w:rPr>
  </w:style>
  <w:style w:type="character" w:customStyle="1" w:styleId="WW8Num159z0">
    <w:name w:val="WW8Num159z0"/>
    <w:rsid w:val="00A078FE"/>
    <w:rPr>
      <w:rFonts w:ascii="Symbol" w:hAnsi="Symbol"/>
    </w:rPr>
  </w:style>
  <w:style w:type="character" w:customStyle="1" w:styleId="WW8Num160z0">
    <w:name w:val="WW8Num160z0"/>
    <w:rsid w:val="00A078FE"/>
    <w:rPr>
      <w:rFonts w:ascii="Symbol" w:hAnsi="Symbol"/>
    </w:rPr>
  </w:style>
  <w:style w:type="character" w:customStyle="1" w:styleId="WW8Num162z0">
    <w:name w:val="WW8Num162z0"/>
    <w:rsid w:val="00A078FE"/>
    <w:rPr>
      <w:rFonts w:ascii="Symbol" w:hAnsi="Symbol"/>
    </w:rPr>
  </w:style>
  <w:style w:type="character" w:customStyle="1" w:styleId="WW8Num163z0">
    <w:name w:val="WW8Num163z0"/>
    <w:rsid w:val="00A078FE"/>
    <w:rPr>
      <w:rFonts w:ascii="Symbol" w:hAnsi="Symbol"/>
    </w:rPr>
  </w:style>
  <w:style w:type="character" w:customStyle="1" w:styleId="WW8Num164z0">
    <w:name w:val="WW8Num164z0"/>
    <w:rsid w:val="00A078FE"/>
    <w:rPr>
      <w:rFonts w:ascii="Wingdings" w:hAnsi="Wingdings"/>
    </w:rPr>
  </w:style>
  <w:style w:type="character" w:customStyle="1" w:styleId="WW8Num164z1">
    <w:name w:val="WW8Num164z1"/>
    <w:rsid w:val="00A078FE"/>
    <w:rPr>
      <w:rFonts w:ascii="Courier New" w:hAnsi="Courier New"/>
    </w:rPr>
  </w:style>
  <w:style w:type="character" w:customStyle="1" w:styleId="WW8Num164z3">
    <w:name w:val="WW8Num164z3"/>
    <w:rsid w:val="00A078FE"/>
    <w:rPr>
      <w:rFonts w:ascii="Symbol" w:hAnsi="Symbol"/>
    </w:rPr>
  </w:style>
  <w:style w:type="character" w:customStyle="1" w:styleId="WW8Num168z0">
    <w:name w:val="WW8Num168z0"/>
    <w:rsid w:val="00A078FE"/>
    <w:rPr>
      <w:rFonts w:ascii="Symbol" w:hAnsi="Symbol"/>
    </w:rPr>
  </w:style>
  <w:style w:type="character" w:customStyle="1" w:styleId="WW8Num169z0">
    <w:name w:val="WW8Num169z0"/>
    <w:rsid w:val="00A078FE"/>
    <w:rPr>
      <w:rFonts w:ascii="Symbol" w:hAnsi="Symbol"/>
    </w:rPr>
  </w:style>
  <w:style w:type="character" w:customStyle="1" w:styleId="WW8Num170z0">
    <w:name w:val="WW8Num170z0"/>
    <w:rsid w:val="00A078FE"/>
    <w:rPr>
      <w:rFonts w:ascii="Symbol" w:hAnsi="Symbol"/>
    </w:rPr>
  </w:style>
  <w:style w:type="character" w:customStyle="1" w:styleId="WW8Num174z0">
    <w:name w:val="WW8Num174z0"/>
    <w:rsid w:val="00A078FE"/>
    <w:rPr>
      <w:rFonts w:ascii="Symbol" w:hAnsi="Symbol"/>
    </w:rPr>
  </w:style>
  <w:style w:type="character" w:customStyle="1" w:styleId="WW8Num177z0">
    <w:name w:val="WW8Num177z0"/>
    <w:rsid w:val="00A078FE"/>
    <w:rPr>
      <w:rFonts w:ascii="Symbol" w:hAnsi="Symbol"/>
    </w:rPr>
  </w:style>
  <w:style w:type="character" w:customStyle="1" w:styleId="WW8Num178z0">
    <w:name w:val="WW8Num178z0"/>
    <w:rsid w:val="00A078FE"/>
    <w:rPr>
      <w:rFonts w:ascii="Symbol" w:hAnsi="Symbol"/>
    </w:rPr>
  </w:style>
  <w:style w:type="character" w:customStyle="1" w:styleId="WW8Num182z0">
    <w:name w:val="WW8Num182z0"/>
    <w:rsid w:val="00A078FE"/>
    <w:rPr>
      <w:rFonts w:ascii="Symbol" w:hAnsi="Symbol"/>
    </w:rPr>
  </w:style>
  <w:style w:type="character" w:customStyle="1" w:styleId="WW8Num37z0">
    <w:name w:val="WW8Num37z0"/>
    <w:rsid w:val="00A078FE"/>
    <w:rPr>
      <w:rFonts w:ascii="Wingdings" w:hAnsi="Wingdings"/>
    </w:rPr>
  </w:style>
  <w:style w:type="character" w:customStyle="1" w:styleId="WW8Num38z0">
    <w:name w:val="WW8Num38z0"/>
    <w:rsid w:val="00A078FE"/>
    <w:rPr>
      <w:rFonts w:ascii="Wingdings" w:hAnsi="Wingdings"/>
    </w:rPr>
  </w:style>
  <w:style w:type="character" w:customStyle="1" w:styleId="WW8Num40z0">
    <w:name w:val="WW8Num40z0"/>
    <w:rsid w:val="00A078FE"/>
    <w:rPr>
      <w:rFonts w:ascii="Wingdings" w:hAnsi="Wingdings"/>
    </w:rPr>
  </w:style>
  <w:style w:type="character" w:customStyle="1" w:styleId="WW8Num41z0">
    <w:name w:val="WW8Num41z0"/>
    <w:rsid w:val="00A078FE"/>
    <w:rPr>
      <w:rFonts w:ascii="Wingdings" w:hAnsi="Wingdings"/>
    </w:rPr>
  </w:style>
  <w:style w:type="character" w:customStyle="1" w:styleId="WW8Num43z0">
    <w:name w:val="WW8Num43z0"/>
    <w:rsid w:val="00A078FE"/>
    <w:rPr>
      <w:rFonts w:ascii="Wingdings" w:hAnsi="Wingdings"/>
    </w:rPr>
  </w:style>
  <w:style w:type="character" w:customStyle="1" w:styleId="WW8Num20z1">
    <w:name w:val="WW8Num20z1"/>
    <w:rsid w:val="00A078FE"/>
    <w:rPr>
      <w:rFonts w:ascii="Courier New" w:hAnsi="Courier New"/>
    </w:rPr>
  </w:style>
  <w:style w:type="character" w:customStyle="1" w:styleId="WW8Num20z3">
    <w:name w:val="WW8Num20z3"/>
    <w:rsid w:val="00A078FE"/>
    <w:rPr>
      <w:rFonts w:ascii="Symbol" w:hAnsi="Symbol"/>
    </w:rPr>
  </w:style>
  <w:style w:type="character" w:customStyle="1" w:styleId="WW8Num26z3">
    <w:name w:val="WW8Num26z3"/>
    <w:rsid w:val="00A078FE"/>
    <w:rPr>
      <w:rFonts w:ascii="Symbol" w:hAnsi="Symbol"/>
    </w:rPr>
  </w:style>
  <w:style w:type="character" w:customStyle="1" w:styleId="WW8Num33z0">
    <w:name w:val="WW8Num33z0"/>
    <w:rsid w:val="00A078FE"/>
    <w:rPr>
      <w:rFonts w:ascii="Wingdings" w:hAnsi="Wingdings"/>
    </w:rPr>
  </w:style>
  <w:style w:type="character" w:customStyle="1" w:styleId="WW8Num33z3">
    <w:name w:val="WW8Num33z3"/>
    <w:rsid w:val="00A078FE"/>
    <w:rPr>
      <w:rFonts w:ascii="Symbol" w:hAnsi="Symbol"/>
    </w:rPr>
  </w:style>
  <w:style w:type="character" w:customStyle="1" w:styleId="WW8Num33z4">
    <w:name w:val="WW8Num33z4"/>
    <w:rsid w:val="00A078FE"/>
    <w:rPr>
      <w:rFonts w:ascii="Courier New" w:hAnsi="Courier New"/>
    </w:rPr>
  </w:style>
  <w:style w:type="character" w:customStyle="1" w:styleId="WW8Num34z0">
    <w:name w:val="WW8Num34z0"/>
    <w:rsid w:val="00A078FE"/>
    <w:rPr>
      <w:rFonts w:ascii="Wingdings" w:hAnsi="Wingdings"/>
    </w:rPr>
  </w:style>
  <w:style w:type="character" w:customStyle="1" w:styleId="WW8Num34z1">
    <w:name w:val="WW8Num34z1"/>
    <w:rsid w:val="00A078FE"/>
    <w:rPr>
      <w:rFonts w:ascii="Courier New" w:hAnsi="Courier New"/>
    </w:rPr>
  </w:style>
  <w:style w:type="character" w:customStyle="1" w:styleId="WW8Num34z3">
    <w:name w:val="WW8Num34z3"/>
    <w:rsid w:val="00A078FE"/>
    <w:rPr>
      <w:rFonts w:ascii="Symbol" w:hAnsi="Symbol"/>
    </w:rPr>
  </w:style>
  <w:style w:type="character" w:customStyle="1" w:styleId="WW8Num35z0">
    <w:name w:val="WW8Num35z0"/>
    <w:rsid w:val="00A078FE"/>
    <w:rPr>
      <w:rFonts w:ascii="Wingdings" w:hAnsi="Wingdings"/>
    </w:rPr>
  </w:style>
  <w:style w:type="character" w:customStyle="1" w:styleId="WW8Num35z1">
    <w:name w:val="WW8Num35z1"/>
    <w:rsid w:val="00A078FE"/>
    <w:rPr>
      <w:rFonts w:ascii="Courier New" w:hAnsi="Courier New"/>
    </w:rPr>
  </w:style>
  <w:style w:type="character" w:customStyle="1" w:styleId="WW8Num35z3">
    <w:name w:val="WW8Num35z3"/>
    <w:rsid w:val="00A078FE"/>
    <w:rPr>
      <w:rFonts w:ascii="Symbol" w:hAnsi="Symbol"/>
    </w:rPr>
  </w:style>
  <w:style w:type="character" w:customStyle="1" w:styleId="WW8Num36z1">
    <w:name w:val="WW8Num36z1"/>
    <w:rsid w:val="00A078FE"/>
    <w:rPr>
      <w:rFonts w:ascii="Courier New" w:hAnsi="Courier New"/>
    </w:rPr>
  </w:style>
  <w:style w:type="character" w:customStyle="1" w:styleId="WW8Num36z3">
    <w:name w:val="WW8Num36z3"/>
    <w:rsid w:val="00A078FE"/>
    <w:rPr>
      <w:rFonts w:ascii="Symbol" w:hAnsi="Symbol"/>
    </w:rPr>
  </w:style>
  <w:style w:type="character" w:customStyle="1" w:styleId="WW8Num37z1">
    <w:name w:val="WW8Num37z1"/>
    <w:rsid w:val="00A078FE"/>
    <w:rPr>
      <w:rFonts w:ascii="Courier New" w:hAnsi="Courier New"/>
    </w:rPr>
  </w:style>
  <w:style w:type="character" w:customStyle="1" w:styleId="WW8Num37z3">
    <w:name w:val="WW8Num37z3"/>
    <w:rsid w:val="00A078FE"/>
    <w:rPr>
      <w:rFonts w:ascii="Symbol" w:hAnsi="Symbol"/>
    </w:rPr>
  </w:style>
  <w:style w:type="character" w:customStyle="1" w:styleId="WW8Num39z1">
    <w:name w:val="WW8Num39z1"/>
    <w:rsid w:val="00A078FE"/>
    <w:rPr>
      <w:rFonts w:ascii="Times New Roman" w:hAnsi="Times New Roman"/>
    </w:rPr>
  </w:style>
  <w:style w:type="character" w:customStyle="1" w:styleId="WW8Num39z3">
    <w:name w:val="WW8Num39z3"/>
    <w:rsid w:val="00A078FE"/>
    <w:rPr>
      <w:rFonts w:ascii="Symbol" w:hAnsi="Symbol"/>
    </w:rPr>
  </w:style>
  <w:style w:type="character" w:customStyle="1" w:styleId="WW8Num39z4">
    <w:name w:val="WW8Num39z4"/>
    <w:rsid w:val="00A078FE"/>
    <w:rPr>
      <w:rFonts w:ascii="Courier New" w:hAnsi="Courier New"/>
    </w:rPr>
  </w:style>
  <w:style w:type="character" w:customStyle="1" w:styleId="WW8Num42z1">
    <w:name w:val="WW8Num42z1"/>
    <w:rsid w:val="00A078FE"/>
    <w:rPr>
      <w:rFonts w:ascii="Courier New" w:hAnsi="Courier New"/>
    </w:rPr>
  </w:style>
  <w:style w:type="character" w:customStyle="1" w:styleId="WW8Num42z3">
    <w:name w:val="WW8Num42z3"/>
    <w:rsid w:val="00A078FE"/>
    <w:rPr>
      <w:rFonts w:ascii="Symbol" w:hAnsi="Symbol"/>
    </w:rPr>
  </w:style>
  <w:style w:type="character" w:customStyle="1" w:styleId="WW8Num45z0">
    <w:name w:val="WW8Num45z0"/>
    <w:rsid w:val="00A078FE"/>
    <w:rPr>
      <w:rFonts w:ascii="Wingdings" w:hAnsi="Wingdings"/>
    </w:rPr>
  </w:style>
  <w:style w:type="character" w:customStyle="1" w:styleId="WW8Num45z1">
    <w:name w:val="WW8Num45z1"/>
    <w:rsid w:val="00A078FE"/>
    <w:rPr>
      <w:rFonts w:ascii="Courier New" w:hAnsi="Courier New"/>
    </w:rPr>
  </w:style>
  <w:style w:type="character" w:customStyle="1" w:styleId="WW8Num45z3">
    <w:name w:val="WW8Num45z3"/>
    <w:rsid w:val="00A078FE"/>
    <w:rPr>
      <w:rFonts w:ascii="Symbol" w:hAnsi="Symbol"/>
    </w:rPr>
  </w:style>
  <w:style w:type="character" w:customStyle="1" w:styleId="WW8Num46z0">
    <w:name w:val="WW8Num46z0"/>
    <w:rsid w:val="00A078FE"/>
    <w:rPr>
      <w:rFonts w:ascii="Wingdings" w:hAnsi="Wingdings"/>
    </w:rPr>
  </w:style>
  <w:style w:type="character" w:customStyle="1" w:styleId="WW8Num46z1">
    <w:name w:val="WW8Num46z1"/>
    <w:rsid w:val="00A078FE"/>
    <w:rPr>
      <w:rFonts w:ascii="Courier New" w:hAnsi="Courier New"/>
    </w:rPr>
  </w:style>
  <w:style w:type="character" w:customStyle="1" w:styleId="WW8Num46z3">
    <w:name w:val="WW8Num46z3"/>
    <w:rsid w:val="00A078FE"/>
    <w:rPr>
      <w:rFonts w:ascii="Symbol" w:hAnsi="Symbol"/>
    </w:rPr>
  </w:style>
  <w:style w:type="character" w:customStyle="1" w:styleId="WW8Num48z0">
    <w:name w:val="WW8Num48z0"/>
    <w:rsid w:val="00A078FE"/>
    <w:rPr>
      <w:rFonts w:ascii="Wingdings" w:hAnsi="Wingdings"/>
    </w:rPr>
  </w:style>
  <w:style w:type="character" w:customStyle="1" w:styleId="WW8Num48z1">
    <w:name w:val="WW8Num48z1"/>
    <w:rsid w:val="00A078FE"/>
    <w:rPr>
      <w:rFonts w:ascii="Courier New" w:hAnsi="Courier New"/>
    </w:rPr>
  </w:style>
  <w:style w:type="character" w:customStyle="1" w:styleId="WW8Num48z3">
    <w:name w:val="WW8Num48z3"/>
    <w:rsid w:val="00A078FE"/>
    <w:rPr>
      <w:rFonts w:ascii="Symbol" w:hAnsi="Symbol"/>
    </w:rPr>
  </w:style>
  <w:style w:type="character" w:customStyle="1" w:styleId="WW8Num49z0">
    <w:name w:val="WW8Num49z0"/>
    <w:rsid w:val="00A078FE"/>
    <w:rPr>
      <w:rFonts w:ascii="Wingdings" w:hAnsi="Wingdings"/>
    </w:rPr>
  </w:style>
  <w:style w:type="character" w:customStyle="1" w:styleId="WW8Num49z1">
    <w:name w:val="WW8Num49z1"/>
    <w:rsid w:val="00A078FE"/>
    <w:rPr>
      <w:rFonts w:ascii="Courier New" w:hAnsi="Courier New"/>
    </w:rPr>
  </w:style>
  <w:style w:type="character" w:customStyle="1" w:styleId="WW8Num49z3">
    <w:name w:val="WW8Num49z3"/>
    <w:rsid w:val="00A078FE"/>
    <w:rPr>
      <w:rFonts w:ascii="Symbol" w:hAnsi="Symbol"/>
    </w:rPr>
  </w:style>
  <w:style w:type="character" w:customStyle="1" w:styleId="WW8Num50z1">
    <w:name w:val="WW8Num50z1"/>
    <w:rsid w:val="00A078FE"/>
    <w:rPr>
      <w:rFonts w:ascii="Courier New" w:hAnsi="Courier New"/>
    </w:rPr>
  </w:style>
  <w:style w:type="character" w:customStyle="1" w:styleId="WW8Num50z3">
    <w:name w:val="WW8Num50z3"/>
    <w:rsid w:val="00A078FE"/>
    <w:rPr>
      <w:rFonts w:ascii="Symbol" w:hAnsi="Symbol"/>
    </w:rPr>
  </w:style>
  <w:style w:type="character" w:customStyle="1" w:styleId="WW8Num51z1">
    <w:name w:val="WW8Num51z1"/>
    <w:rsid w:val="00A078FE"/>
    <w:rPr>
      <w:rFonts w:ascii="Courier New" w:hAnsi="Courier New"/>
    </w:rPr>
  </w:style>
  <w:style w:type="character" w:customStyle="1" w:styleId="WW8Num51z3">
    <w:name w:val="WW8Num51z3"/>
    <w:rsid w:val="00A078FE"/>
    <w:rPr>
      <w:rFonts w:ascii="Symbol" w:hAnsi="Symbol"/>
    </w:rPr>
  </w:style>
  <w:style w:type="character" w:customStyle="1" w:styleId="WW-">
    <w:name w:val="WW-Основной шрифт абзаца"/>
    <w:rsid w:val="00A078FE"/>
  </w:style>
  <w:style w:type="character" w:customStyle="1" w:styleId="FontStyle1600">
    <w:name w:val="Font Style160"/>
    <w:rsid w:val="00A078FE"/>
    <w:rPr>
      <w:rFonts w:ascii="Bookman Old Style" w:hAnsi="Bookman Old Style"/>
      <w:sz w:val="18"/>
    </w:rPr>
  </w:style>
  <w:style w:type="character" w:customStyle="1" w:styleId="FontStyle116">
    <w:name w:val="Font Style116"/>
    <w:rsid w:val="00A078FE"/>
    <w:rPr>
      <w:rFonts w:ascii="Bookman Old Style" w:hAnsi="Bookman Old Style"/>
      <w:sz w:val="18"/>
    </w:rPr>
  </w:style>
  <w:style w:type="character" w:customStyle="1" w:styleId="FontStyle131">
    <w:name w:val="Font Style131"/>
    <w:rsid w:val="00A078FE"/>
    <w:rPr>
      <w:rFonts w:ascii="Arial" w:hAnsi="Arial"/>
      <w:b/>
      <w:sz w:val="16"/>
    </w:rPr>
  </w:style>
  <w:style w:type="character" w:customStyle="1" w:styleId="FontStyle221">
    <w:name w:val="Font Style221"/>
    <w:rsid w:val="00A078FE"/>
    <w:rPr>
      <w:rFonts w:ascii="Times New Roman" w:hAnsi="Times New Roman"/>
      <w:sz w:val="20"/>
    </w:rPr>
  </w:style>
  <w:style w:type="paragraph" w:customStyle="1" w:styleId="3ffc">
    <w:name w:val="Заголовок оглавления3"/>
    <w:basedOn w:val="11"/>
    <w:next w:val="a3"/>
    <w:rsid w:val="00A078F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A078FE"/>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A078FE"/>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A078FE"/>
    <w:pPr>
      <w:spacing w:before="100" w:beforeAutospacing="1" w:after="100" w:afterAutospacing="1"/>
    </w:pPr>
  </w:style>
  <w:style w:type="character" w:customStyle="1" w:styleId="31f">
    <w:name w:val="Основной текст + Полужирный31"/>
    <w:rsid w:val="00A078FE"/>
    <w:rPr>
      <w:rFonts w:ascii="Microsoft Sans Serif" w:hAnsi="Microsoft Sans Serif"/>
      <w:b/>
      <w:spacing w:val="10"/>
      <w:sz w:val="26"/>
    </w:rPr>
  </w:style>
  <w:style w:type="character" w:customStyle="1" w:styleId="303">
    <w:name w:val="Основной текст + Полужирный30"/>
    <w:rsid w:val="00A078FE"/>
    <w:rPr>
      <w:rFonts w:ascii="Microsoft Sans Serif" w:hAnsi="Microsoft Sans Serif"/>
      <w:b/>
      <w:spacing w:val="10"/>
      <w:sz w:val="26"/>
    </w:rPr>
  </w:style>
  <w:style w:type="character" w:customStyle="1" w:styleId="294">
    <w:name w:val="Основной текст + Полужирный29"/>
    <w:rsid w:val="00A078FE"/>
    <w:rPr>
      <w:rFonts w:ascii="Microsoft Sans Serif" w:hAnsi="Microsoft Sans Serif"/>
      <w:b/>
      <w:spacing w:val="10"/>
      <w:sz w:val="26"/>
    </w:rPr>
  </w:style>
  <w:style w:type="character" w:customStyle="1" w:styleId="282">
    <w:name w:val="Основной текст + Полужирный28"/>
    <w:rsid w:val="00A078FE"/>
    <w:rPr>
      <w:rFonts w:ascii="Microsoft Sans Serif" w:hAnsi="Microsoft Sans Serif"/>
      <w:b/>
      <w:spacing w:val="10"/>
      <w:sz w:val="26"/>
    </w:rPr>
  </w:style>
  <w:style w:type="character" w:customStyle="1" w:styleId="274">
    <w:name w:val="Основной текст + Полужирный27"/>
    <w:rsid w:val="00A078FE"/>
    <w:rPr>
      <w:rFonts w:ascii="Microsoft Sans Serif" w:hAnsi="Microsoft Sans Serif"/>
      <w:b/>
      <w:spacing w:val="10"/>
      <w:sz w:val="26"/>
    </w:rPr>
  </w:style>
  <w:style w:type="character" w:customStyle="1" w:styleId="12pt21">
    <w:name w:val="Основной текст + 12 pt21"/>
    <w:aliases w:val="Курсив31,Интервал 1 pt37"/>
    <w:rsid w:val="00A078FE"/>
    <w:rPr>
      <w:rFonts w:ascii="Microsoft Sans Serif" w:hAnsi="Microsoft Sans Serif"/>
      <w:i/>
      <w:spacing w:val="30"/>
      <w:sz w:val="24"/>
    </w:rPr>
  </w:style>
  <w:style w:type="character" w:customStyle="1" w:styleId="12pt20">
    <w:name w:val="Основной текст + 12 pt20"/>
    <w:aliases w:val="Курсив30,Интервал 1 pt36"/>
    <w:rsid w:val="00A078FE"/>
    <w:rPr>
      <w:rFonts w:ascii="Microsoft Sans Serif" w:hAnsi="Microsoft Sans Serif"/>
      <w:i/>
      <w:spacing w:val="30"/>
      <w:sz w:val="24"/>
    </w:rPr>
  </w:style>
  <w:style w:type="character" w:customStyle="1" w:styleId="12pt19">
    <w:name w:val="Основной текст + 12 pt19"/>
    <w:aliases w:val="Курсив29,Интервал 1 pt35"/>
    <w:rsid w:val="00A078FE"/>
    <w:rPr>
      <w:rFonts w:ascii="Microsoft Sans Serif" w:hAnsi="Microsoft Sans Serif"/>
      <w:i/>
      <w:spacing w:val="30"/>
      <w:sz w:val="24"/>
    </w:rPr>
  </w:style>
  <w:style w:type="character" w:customStyle="1" w:styleId="6f4">
    <w:name w:val="Заголовок №6_"/>
    <w:link w:val="6f5"/>
    <w:locked/>
    <w:rsid w:val="00A078FE"/>
    <w:rPr>
      <w:rFonts w:ascii="Microsoft Sans Serif" w:hAnsi="Microsoft Sans Serif"/>
      <w:b/>
      <w:spacing w:val="10"/>
      <w:sz w:val="26"/>
      <w:shd w:val="clear" w:color="auto" w:fill="FFFFFF"/>
    </w:rPr>
  </w:style>
  <w:style w:type="paragraph" w:customStyle="1" w:styleId="6f5">
    <w:name w:val="Заголовок №6"/>
    <w:basedOn w:val="a3"/>
    <w:link w:val="6f4"/>
    <w:rsid w:val="00A078FE"/>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A078FE"/>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A078FE"/>
    <w:rPr>
      <w:rFonts w:ascii="Microsoft Sans Serif" w:hAnsi="Microsoft Sans Serif"/>
      <w:i/>
      <w:spacing w:val="30"/>
      <w:sz w:val="24"/>
    </w:rPr>
  </w:style>
  <w:style w:type="character" w:customStyle="1" w:styleId="12pt17">
    <w:name w:val="Основной текст + 12 pt17"/>
    <w:aliases w:val="Курсив27,Интервал 1 pt33"/>
    <w:rsid w:val="00A078FE"/>
    <w:rPr>
      <w:rFonts w:ascii="Microsoft Sans Serif" w:hAnsi="Microsoft Sans Serif"/>
      <w:i/>
      <w:spacing w:val="30"/>
      <w:sz w:val="24"/>
    </w:rPr>
  </w:style>
  <w:style w:type="character" w:customStyle="1" w:styleId="266">
    <w:name w:val="Основной текст + Полужирный26"/>
    <w:rsid w:val="00A078FE"/>
    <w:rPr>
      <w:rFonts w:ascii="Microsoft Sans Serif" w:hAnsi="Microsoft Sans Serif"/>
      <w:b/>
      <w:spacing w:val="10"/>
      <w:sz w:val="26"/>
    </w:rPr>
  </w:style>
  <w:style w:type="character" w:customStyle="1" w:styleId="25c">
    <w:name w:val="Основной текст + Полужирный25"/>
    <w:rsid w:val="00A078FE"/>
    <w:rPr>
      <w:rFonts w:ascii="Microsoft Sans Serif" w:hAnsi="Microsoft Sans Serif"/>
      <w:b/>
      <w:spacing w:val="10"/>
      <w:sz w:val="26"/>
    </w:rPr>
  </w:style>
  <w:style w:type="character" w:customStyle="1" w:styleId="247">
    <w:name w:val="Основной текст + Полужирный24"/>
    <w:rsid w:val="00A078FE"/>
    <w:rPr>
      <w:rFonts w:ascii="Microsoft Sans Serif" w:hAnsi="Microsoft Sans Serif"/>
      <w:b/>
      <w:spacing w:val="10"/>
      <w:sz w:val="26"/>
    </w:rPr>
  </w:style>
  <w:style w:type="character" w:customStyle="1" w:styleId="12pt16">
    <w:name w:val="Основной текст + 12 pt16"/>
    <w:aliases w:val="Курсив26,Интервал 1 pt32"/>
    <w:rsid w:val="00A078FE"/>
    <w:rPr>
      <w:rFonts w:ascii="Microsoft Sans Serif" w:hAnsi="Microsoft Sans Serif"/>
      <w:i/>
      <w:spacing w:val="30"/>
      <w:sz w:val="24"/>
    </w:rPr>
  </w:style>
  <w:style w:type="character" w:customStyle="1" w:styleId="23c">
    <w:name w:val="Основной текст + Полужирный23"/>
    <w:rsid w:val="00A078FE"/>
    <w:rPr>
      <w:rFonts w:ascii="Microsoft Sans Serif" w:hAnsi="Microsoft Sans Serif"/>
      <w:b/>
      <w:spacing w:val="10"/>
      <w:sz w:val="26"/>
    </w:rPr>
  </w:style>
  <w:style w:type="character" w:customStyle="1" w:styleId="22f0">
    <w:name w:val="Основной текст + Полужирный22"/>
    <w:rsid w:val="00A078FE"/>
    <w:rPr>
      <w:rFonts w:ascii="Microsoft Sans Serif" w:hAnsi="Microsoft Sans Serif"/>
      <w:b/>
      <w:spacing w:val="10"/>
      <w:sz w:val="26"/>
    </w:rPr>
  </w:style>
  <w:style w:type="character" w:customStyle="1" w:styleId="21ff0">
    <w:name w:val="Основной текст + Полужирный21"/>
    <w:rsid w:val="00A078FE"/>
    <w:rPr>
      <w:rFonts w:ascii="Microsoft Sans Serif" w:hAnsi="Microsoft Sans Serif"/>
      <w:b/>
      <w:spacing w:val="10"/>
      <w:sz w:val="26"/>
    </w:rPr>
  </w:style>
  <w:style w:type="character" w:customStyle="1" w:styleId="20a">
    <w:name w:val="Основной текст + Полужирный20"/>
    <w:rsid w:val="00A078FE"/>
    <w:rPr>
      <w:rFonts w:ascii="Microsoft Sans Serif" w:hAnsi="Microsoft Sans Serif"/>
      <w:b/>
      <w:spacing w:val="10"/>
      <w:sz w:val="26"/>
    </w:rPr>
  </w:style>
  <w:style w:type="character" w:customStyle="1" w:styleId="4pt">
    <w:name w:val="Основной текст + Интервал 4 pt"/>
    <w:rsid w:val="00A078FE"/>
    <w:rPr>
      <w:rFonts w:ascii="Microsoft Sans Serif" w:hAnsi="Microsoft Sans Serif"/>
      <w:spacing w:val="80"/>
      <w:sz w:val="26"/>
    </w:rPr>
  </w:style>
  <w:style w:type="character" w:customStyle="1" w:styleId="19a">
    <w:name w:val="Основной текст + Полужирный19"/>
    <w:rsid w:val="00A078FE"/>
    <w:rPr>
      <w:rFonts w:ascii="Microsoft Sans Serif" w:hAnsi="Microsoft Sans Serif"/>
      <w:b/>
      <w:spacing w:val="10"/>
      <w:sz w:val="26"/>
    </w:rPr>
  </w:style>
  <w:style w:type="character" w:customStyle="1" w:styleId="189">
    <w:name w:val="Основной текст + Полужирный18"/>
    <w:rsid w:val="00A078FE"/>
    <w:rPr>
      <w:rFonts w:ascii="Microsoft Sans Serif" w:hAnsi="Microsoft Sans Serif"/>
      <w:b/>
      <w:spacing w:val="10"/>
      <w:sz w:val="26"/>
    </w:rPr>
  </w:style>
  <w:style w:type="character" w:customStyle="1" w:styleId="17a">
    <w:name w:val="Основной текст + Полужирный17"/>
    <w:rsid w:val="00A078FE"/>
    <w:rPr>
      <w:rFonts w:ascii="Microsoft Sans Serif" w:hAnsi="Microsoft Sans Serif"/>
      <w:b/>
      <w:spacing w:val="10"/>
      <w:sz w:val="26"/>
    </w:rPr>
  </w:style>
  <w:style w:type="character" w:customStyle="1" w:styleId="12pt14">
    <w:name w:val="Основной текст + 12 pt14"/>
    <w:aliases w:val="Курсив24,Интервал 1 pt30"/>
    <w:rsid w:val="00A078FE"/>
    <w:rPr>
      <w:rFonts w:ascii="Microsoft Sans Serif" w:hAnsi="Microsoft Sans Serif"/>
      <w:i/>
      <w:spacing w:val="30"/>
      <w:sz w:val="24"/>
    </w:rPr>
  </w:style>
  <w:style w:type="character" w:customStyle="1" w:styleId="16a">
    <w:name w:val="Основной текст + Полужирный16"/>
    <w:rsid w:val="00A078FE"/>
    <w:rPr>
      <w:rFonts w:ascii="Microsoft Sans Serif" w:hAnsi="Microsoft Sans Serif"/>
      <w:b/>
      <w:spacing w:val="10"/>
      <w:sz w:val="26"/>
    </w:rPr>
  </w:style>
  <w:style w:type="character" w:customStyle="1" w:styleId="17b">
    <w:name w:val="Основной текст (17)_"/>
    <w:link w:val="17c"/>
    <w:locked/>
    <w:rsid w:val="00A078FE"/>
    <w:rPr>
      <w:i/>
      <w:spacing w:val="20"/>
      <w:sz w:val="26"/>
      <w:shd w:val="clear" w:color="auto" w:fill="FFFFFF"/>
      <w:lang w:val="en-US"/>
    </w:rPr>
  </w:style>
  <w:style w:type="paragraph" w:customStyle="1" w:styleId="17c">
    <w:name w:val="Основной текст (17)"/>
    <w:basedOn w:val="a3"/>
    <w:link w:val="17b"/>
    <w:rsid w:val="00A078FE"/>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A078FE"/>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A078FE"/>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A078FE"/>
    <w:rPr>
      <w:rFonts w:ascii="Microsoft Sans Serif" w:hAnsi="Microsoft Sans Serif"/>
      <w:i/>
      <w:spacing w:val="30"/>
      <w:sz w:val="24"/>
    </w:rPr>
  </w:style>
  <w:style w:type="character" w:customStyle="1" w:styleId="12pt12">
    <w:name w:val="Основной текст + 12 pt12"/>
    <w:aliases w:val="Курсив21,Интервал 1 pt27"/>
    <w:rsid w:val="00A078FE"/>
    <w:rPr>
      <w:rFonts w:ascii="Microsoft Sans Serif" w:hAnsi="Microsoft Sans Serif"/>
      <w:i/>
      <w:spacing w:val="30"/>
      <w:sz w:val="24"/>
    </w:rPr>
  </w:style>
  <w:style w:type="character" w:customStyle="1" w:styleId="15a">
    <w:name w:val="Основной текст + Полужирный15"/>
    <w:rsid w:val="00A078FE"/>
    <w:rPr>
      <w:rFonts w:ascii="Microsoft Sans Serif" w:hAnsi="Microsoft Sans Serif"/>
      <w:b/>
      <w:spacing w:val="10"/>
      <w:sz w:val="26"/>
    </w:rPr>
  </w:style>
  <w:style w:type="character" w:customStyle="1" w:styleId="2ffffa">
    <w:name w:val="Основной текст + Полужирный2"/>
    <w:rsid w:val="00A078FE"/>
    <w:rPr>
      <w:rFonts w:ascii="Microsoft Sans Serif" w:hAnsi="Microsoft Sans Serif"/>
      <w:b/>
      <w:spacing w:val="10"/>
      <w:sz w:val="26"/>
    </w:rPr>
  </w:style>
  <w:style w:type="character" w:customStyle="1" w:styleId="12pt5">
    <w:name w:val="Основной текст + 12 pt5"/>
    <w:aliases w:val="Курсив5,Интервал 1 pt5"/>
    <w:rsid w:val="00A078FE"/>
    <w:rPr>
      <w:rFonts w:ascii="Microsoft Sans Serif" w:hAnsi="Microsoft Sans Serif"/>
      <w:i/>
      <w:spacing w:val="30"/>
      <w:sz w:val="24"/>
    </w:rPr>
  </w:style>
  <w:style w:type="character" w:customStyle="1" w:styleId="afffffffffffa">
    <w:name w:val="Подпись к картинке_"/>
    <w:link w:val="afffffffffffb"/>
    <w:locked/>
    <w:rsid w:val="00A078FE"/>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A078FE"/>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A078FE"/>
    <w:rPr>
      <w:rFonts w:ascii="Microsoft Sans Serif" w:hAnsi="Microsoft Sans Serif"/>
      <w:i/>
      <w:spacing w:val="30"/>
      <w:sz w:val="24"/>
    </w:rPr>
  </w:style>
  <w:style w:type="character" w:customStyle="1" w:styleId="afffffffffffc">
    <w:name w:val="Колонтитул_"/>
    <w:link w:val="afffffffffffd"/>
    <w:locked/>
    <w:rsid w:val="00A078FE"/>
    <w:rPr>
      <w:shd w:val="clear" w:color="auto" w:fill="FFFFFF"/>
    </w:rPr>
  </w:style>
  <w:style w:type="paragraph" w:customStyle="1" w:styleId="afffffffffffd">
    <w:name w:val="Колонтитул"/>
    <w:basedOn w:val="a3"/>
    <w:link w:val="afffffffffffc"/>
    <w:rsid w:val="00A078FE"/>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A078F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A078FE"/>
    <w:rPr>
      <w:rFonts w:ascii="Microsoft Sans Serif" w:hAnsi="Microsoft Sans Serif"/>
      <w:i/>
      <w:spacing w:val="30"/>
      <w:sz w:val="24"/>
    </w:rPr>
  </w:style>
  <w:style w:type="character" w:customStyle="1" w:styleId="12pt1">
    <w:name w:val="Основной текст + 12 pt1"/>
    <w:aliases w:val="Курсив1,Интервал 1 pt1"/>
    <w:rsid w:val="00A078FE"/>
    <w:rPr>
      <w:rFonts w:ascii="Microsoft Sans Serif" w:hAnsi="Microsoft Sans Serif"/>
      <w:i/>
      <w:spacing w:val="30"/>
      <w:sz w:val="24"/>
    </w:rPr>
  </w:style>
  <w:style w:type="paragraph" w:customStyle="1" w:styleId="msonospacing0">
    <w:name w:val="msonospacing"/>
    <w:basedOn w:val="a3"/>
    <w:rsid w:val="00A078FE"/>
    <w:pPr>
      <w:spacing w:before="100" w:beforeAutospacing="1" w:after="100" w:afterAutospacing="1"/>
    </w:pPr>
  </w:style>
  <w:style w:type="paragraph" w:customStyle="1" w:styleId="afffffffffffe">
    <w:name w:val="Стиль Обычный (веб)"/>
    <w:basedOn w:val="afff3"/>
    <w:rsid w:val="00A078FE"/>
    <w:pPr>
      <w:spacing w:before="0" w:after="0" w:line="233" w:lineRule="auto"/>
      <w:jc w:val="both"/>
    </w:pPr>
    <w:rPr>
      <w:sz w:val="20"/>
      <w:szCs w:val="20"/>
      <w:lang w:bidi="ar-SA"/>
    </w:rPr>
  </w:style>
  <w:style w:type="character" w:customStyle="1" w:styleId="2ffffb">
    <w:name w:val="Основной текст (2) + Полужирный"/>
    <w:rsid w:val="00A078FE"/>
    <w:rPr>
      <w:rFonts w:ascii="Times New Roman" w:hAnsi="Times New Roman"/>
      <w:b/>
      <w:sz w:val="19"/>
      <w:shd w:val="clear" w:color="auto" w:fill="FFFFFF"/>
    </w:rPr>
  </w:style>
  <w:style w:type="paragraph" w:customStyle="1" w:styleId="pic">
    <w:name w:val="pic"/>
    <w:basedOn w:val="a3"/>
    <w:rsid w:val="00A078FE"/>
    <w:pPr>
      <w:ind w:firstLine="480"/>
    </w:pPr>
  </w:style>
  <w:style w:type="paragraph" w:customStyle="1" w:styleId="wysiwyg-text-align-center">
    <w:name w:val="wysiwyg-text-align-center"/>
    <w:basedOn w:val="a3"/>
    <w:rsid w:val="00A078FE"/>
    <w:pPr>
      <w:spacing w:before="100" w:beforeAutospacing="1" w:after="100" w:afterAutospacing="1"/>
    </w:pPr>
  </w:style>
  <w:style w:type="paragraph" w:customStyle="1" w:styleId="wysiwyg-text-align-right">
    <w:name w:val="wysiwyg-text-align-right"/>
    <w:basedOn w:val="a3"/>
    <w:rsid w:val="00A078FE"/>
    <w:pPr>
      <w:spacing w:before="100" w:beforeAutospacing="1" w:after="100" w:afterAutospacing="1"/>
    </w:pPr>
  </w:style>
  <w:style w:type="character" w:customStyle="1" w:styleId="keyword2">
    <w:name w:val="keyword2"/>
    <w:rsid w:val="00A078FE"/>
  </w:style>
  <w:style w:type="character" w:customStyle="1" w:styleId="c8">
    <w:name w:val="c8"/>
    <w:rsid w:val="00A078FE"/>
  </w:style>
  <w:style w:type="character" w:customStyle="1" w:styleId="FontStyle805">
    <w:name w:val="Font Style805"/>
    <w:rsid w:val="00A078FE"/>
    <w:rPr>
      <w:rFonts w:ascii="Arial Narrow" w:hAnsi="Arial Narrow"/>
      <w:i/>
      <w:sz w:val="12"/>
    </w:rPr>
  </w:style>
  <w:style w:type="character" w:customStyle="1" w:styleId="FontStyle97">
    <w:name w:val="Font Style97"/>
    <w:rsid w:val="00A078FE"/>
    <w:rPr>
      <w:rFonts w:ascii="Times New Roman" w:hAnsi="Times New Roman"/>
      <w:sz w:val="24"/>
    </w:rPr>
  </w:style>
  <w:style w:type="character" w:customStyle="1" w:styleId="FontStyle764">
    <w:name w:val="Font Style764"/>
    <w:rsid w:val="00A078FE"/>
    <w:rPr>
      <w:rFonts w:ascii="Times New Roman" w:hAnsi="Times New Roman"/>
      <w:b/>
      <w:i/>
      <w:sz w:val="20"/>
    </w:rPr>
  </w:style>
  <w:style w:type="paragraph" w:customStyle="1" w:styleId="11fa">
    <w:name w:val="Загол11"/>
    <w:basedOn w:val="10e"/>
    <w:rsid w:val="00A078FE"/>
    <w:rPr>
      <w:sz w:val="22"/>
      <w:szCs w:val="22"/>
    </w:rPr>
  </w:style>
  <w:style w:type="paragraph" w:customStyle="1" w:styleId="10e">
    <w:name w:val="Загол10"/>
    <w:basedOn w:val="9a"/>
    <w:rsid w:val="00A078FE"/>
    <w:rPr>
      <w:caps/>
      <w:color w:val="auto"/>
      <w:sz w:val="20"/>
      <w:szCs w:val="20"/>
    </w:rPr>
  </w:style>
  <w:style w:type="paragraph" w:customStyle="1" w:styleId="9a">
    <w:name w:val="Загол9"/>
    <w:rsid w:val="00A078FE"/>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A078F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A078FE"/>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A078FE"/>
    <w:pPr>
      <w:keepNext/>
      <w:widowControl w:val="0"/>
      <w:jc w:val="center"/>
    </w:pPr>
    <w:rPr>
      <w:b/>
      <w:sz w:val="26"/>
      <w:szCs w:val="20"/>
    </w:rPr>
  </w:style>
  <w:style w:type="paragraph" w:customStyle="1" w:styleId="22f1">
    <w:name w:val="Текст22"/>
    <w:basedOn w:val="a3"/>
    <w:rsid w:val="00A078FE"/>
    <w:rPr>
      <w:rFonts w:ascii="Courier New" w:hAnsi="Courier New"/>
      <w:sz w:val="20"/>
      <w:szCs w:val="20"/>
    </w:rPr>
  </w:style>
  <w:style w:type="paragraph" w:customStyle="1" w:styleId="11fb">
    <w:name w:val="Верхний колонтитул11"/>
    <w:basedOn w:val="a3"/>
    <w:rsid w:val="00A078FE"/>
    <w:pPr>
      <w:tabs>
        <w:tab w:val="center" w:pos="4153"/>
        <w:tab w:val="right" w:pos="8306"/>
      </w:tabs>
    </w:pPr>
    <w:rPr>
      <w:rFonts w:ascii="Arial" w:hAnsi="Arial"/>
      <w:szCs w:val="20"/>
    </w:rPr>
  </w:style>
  <w:style w:type="paragraph" w:customStyle="1" w:styleId="3115">
    <w:name w:val="Заголовок 311"/>
    <w:basedOn w:val="13b"/>
    <w:next w:val="13b"/>
    <w:rsid w:val="00A078FE"/>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A078FE"/>
    <w:pPr>
      <w:keepNext/>
      <w:widowControl/>
      <w:spacing w:line="240" w:lineRule="auto"/>
      <w:ind w:firstLine="0"/>
      <w:jc w:val="left"/>
    </w:pPr>
    <w:rPr>
      <w:sz w:val="24"/>
    </w:rPr>
  </w:style>
  <w:style w:type="paragraph" w:customStyle="1" w:styleId="11fc">
    <w:name w:val="Без интервала11"/>
    <w:rsid w:val="00A078FE"/>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A078FE"/>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A078FE"/>
    <w:pPr>
      <w:widowControl/>
      <w:spacing w:line="240" w:lineRule="auto"/>
      <w:ind w:firstLine="0"/>
    </w:pPr>
    <w:rPr>
      <w:i/>
      <w:sz w:val="26"/>
    </w:rPr>
  </w:style>
  <w:style w:type="paragraph" w:customStyle="1" w:styleId="21ff1">
    <w:name w:val="Цитата21"/>
    <w:basedOn w:val="a3"/>
    <w:rsid w:val="00A078FE"/>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A0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A078FE"/>
  </w:style>
  <w:style w:type="character" w:customStyle="1" w:styleId="11fe">
    <w:name w:val="Слабое выделение11"/>
    <w:rsid w:val="00A078FE"/>
    <w:rPr>
      <w:i/>
      <w:color w:val="808080"/>
    </w:rPr>
  </w:style>
  <w:style w:type="character" w:customStyle="1" w:styleId="11ff">
    <w:name w:val="Сильное выделение11"/>
    <w:rsid w:val="00A078FE"/>
    <w:rPr>
      <w:b/>
    </w:rPr>
  </w:style>
  <w:style w:type="character" w:customStyle="1" w:styleId="3520">
    <w:name w:val="Знак Знак352"/>
    <w:locked/>
    <w:rsid w:val="00A078FE"/>
    <w:rPr>
      <w:sz w:val="24"/>
      <w:lang w:val="ru-RU" w:eastAsia="ru-RU"/>
    </w:rPr>
  </w:style>
  <w:style w:type="character" w:customStyle="1" w:styleId="1320">
    <w:name w:val="Знак Знак132"/>
    <w:locked/>
    <w:rsid w:val="00A078FE"/>
    <w:rPr>
      <w:lang w:val="ru-RU" w:eastAsia="ar-SA" w:bidi="ar-SA"/>
    </w:rPr>
  </w:style>
  <w:style w:type="character" w:customStyle="1" w:styleId="1221">
    <w:name w:val="Знак Знак122"/>
    <w:locked/>
    <w:rsid w:val="00A078FE"/>
    <w:rPr>
      <w:sz w:val="28"/>
      <w:lang w:val="ru-RU" w:eastAsia="ru-RU"/>
    </w:rPr>
  </w:style>
  <w:style w:type="character" w:customStyle="1" w:styleId="1124">
    <w:name w:val="Знак Знак112"/>
    <w:locked/>
    <w:rsid w:val="00A078FE"/>
    <w:rPr>
      <w:sz w:val="28"/>
      <w:lang w:val="ru-RU" w:eastAsia="ru-RU"/>
    </w:rPr>
  </w:style>
  <w:style w:type="character" w:customStyle="1" w:styleId="922">
    <w:name w:val="Знак Знак92"/>
    <w:locked/>
    <w:rsid w:val="00A078FE"/>
    <w:rPr>
      <w:rFonts w:ascii="Tahoma" w:hAnsi="Tahoma"/>
      <w:lang w:val="ru-RU" w:eastAsia="ru-RU"/>
    </w:rPr>
  </w:style>
  <w:style w:type="character" w:customStyle="1" w:styleId="4020">
    <w:name w:val="Знак Знак402"/>
    <w:locked/>
    <w:rsid w:val="00A078FE"/>
    <w:rPr>
      <w:rFonts w:ascii="Arial" w:hAnsi="Arial"/>
      <w:b/>
      <w:i/>
      <w:sz w:val="28"/>
      <w:lang w:val="ru-RU" w:eastAsia="zh-CN"/>
    </w:rPr>
  </w:style>
  <w:style w:type="character" w:customStyle="1" w:styleId="3920">
    <w:name w:val="Знак Знак392"/>
    <w:locked/>
    <w:rsid w:val="00A078FE"/>
    <w:rPr>
      <w:b/>
      <w:sz w:val="27"/>
      <w:lang w:val="ru-RU" w:eastAsia="zh-CN"/>
    </w:rPr>
  </w:style>
  <w:style w:type="character" w:customStyle="1" w:styleId="3820">
    <w:name w:val="Знак Знак382"/>
    <w:locked/>
    <w:rsid w:val="00A078FE"/>
    <w:rPr>
      <w:b/>
      <w:sz w:val="28"/>
      <w:lang w:val="ru-RU" w:eastAsia="ru-RU"/>
    </w:rPr>
  </w:style>
  <w:style w:type="character" w:customStyle="1" w:styleId="3720">
    <w:name w:val="Знак Знак372"/>
    <w:locked/>
    <w:rsid w:val="00A078FE"/>
    <w:rPr>
      <w:b/>
      <w:i/>
      <w:sz w:val="26"/>
      <w:lang w:val="ru-RU" w:eastAsia="zh-CN"/>
    </w:rPr>
  </w:style>
  <w:style w:type="character" w:customStyle="1" w:styleId="3620">
    <w:name w:val="Знак Знак362"/>
    <w:locked/>
    <w:rsid w:val="00A078FE"/>
    <w:rPr>
      <w:sz w:val="24"/>
      <w:lang w:val="ru-RU" w:eastAsia="ru-RU"/>
    </w:rPr>
  </w:style>
  <w:style w:type="character" w:customStyle="1" w:styleId="3121">
    <w:name w:val="Знак Знак312"/>
    <w:locked/>
    <w:rsid w:val="00A078FE"/>
    <w:rPr>
      <w:rFonts w:ascii="Courier New" w:hAnsi="Courier New"/>
      <w:lang w:val="ru-RU" w:eastAsia="ru-RU"/>
    </w:rPr>
  </w:style>
  <w:style w:type="character" w:customStyle="1" w:styleId="3420">
    <w:name w:val="Знак Знак342"/>
    <w:locked/>
    <w:rsid w:val="00A078FE"/>
    <w:rPr>
      <w:rFonts w:ascii="Calibri" w:hAnsi="Calibri"/>
      <w:i/>
      <w:sz w:val="24"/>
      <w:lang w:val="ru-RU" w:eastAsia="zh-CN"/>
    </w:rPr>
  </w:style>
  <w:style w:type="character" w:customStyle="1" w:styleId="3220">
    <w:name w:val="Знак Знак322"/>
    <w:locked/>
    <w:rsid w:val="00A078FE"/>
    <w:rPr>
      <w:rFonts w:ascii="Arial" w:hAnsi="Arial"/>
      <w:sz w:val="22"/>
      <w:lang w:val="ru-RU" w:eastAsia="ru-RU"/>
    </w:rPr>
  </w:style>
  <w:style w:type="character" w:customStyle="1" w:styleId="2920">
    <w:name w:val="Знак Знак292"/>
    <w:locked/>
    <w:rsid w:val="00A078FE"/>
    <w:rPr>
      <w:sz w:val="24"/>
      <w:lang w:val="ru-RU" w:eastAsia="zh-CN"/>
    </w:rPr>
  </w:style>
  <w:style w:type="character" w:customStyle="1" w:styleId="2820">
    <w:name w:val="Знак Знак282"/>
    <w:locked/>
    <w:rsid w:val="00A078FE"/>
    <w:rPr>
      <w:sz w:val="24"/>
      <w:lang w:val="ru-RU" w:eastAsia="ru-RU"/>
    </w:rPr>
  </w:style>
  <w:style w:type="character" w:customStyle="1" w:styleId="2720">
    <w:name w:val="Знак Знак272"/>
    <w:locked/>
    <w:rsid w:val="00A078FE"/>
    <w:rPr>
      <w:sz w:val="16"/>
      <w:lang w:val="ru-RU" w:eastAsia="ru-RU"/>
    </w:rPr>
  </w:style>
  <w:style w:type="character" w:customStyle="1" w:styleId="2126">
    <w:name w:val="Знак Знак212"/>
    <w:locked/>
    <w:rsid w:val="00A078FE"/>
    <w:rPr>
      <w:rFonts w:ascii="Tahoma" w:hAnsi="Tahoma"/>
      <w:lang w:val="ru-RU" w:eastAsia="ru-RU"/>
    </w:rPr>
  </w:style>
  <w:style w:type="character" w:customStyle="1" w:styleId="2620">
    <w:name w:val="Знак Знак262"/>
    <w:rsid w:val="00A078FE"/>
    <w:rPr>
      <w:rFonts w:ascii="Cambria" w:hAnsi="Cambria"/>
      <w:b/>
      <w:sz w:val="26"/>
    </w:rPr>
  </w:style>
  <w:style w:type="character" w:customStyle="1" w:styleId="2420">
    <w:name w:val="Знак Знак242"/>
    <w:rsid w:val="00A078FE"/>
    <w:rPr>
      <w:rFonts w:ascii="Times New Roman" w:hAnsi="Times New Roman"/>
      <w:b/>
      <w:i/>
      <w:sz w:val="26"/>
    </w:rPr>
  </w:style>
  <w:style w:type="character" w:customStyle="1" w:styleId="2320">
    <w:name w:val="Знак Знак232"/>
    <w:rsid w:val="00A078FE"/>
    <w:rPr>
      <w:rFonts w:ascii="Times New Roman" w:hAnsi="Times New Roman"/>
      <w:b/>
      <w:sz w:val="22"/>
    </w:rPr>
  </w:style>
  <w:style w:type="character" w:customStyle="1" w:styleId="3130">
    <w:name w:val="Знак Знак313"/>
    <w:locked/>
    <w:rsid w:val="00A078FE"/>
    <w:rPr>
      <w:rFonts w:ascii="PragmaticaCTT" w:hAnsi="PragmaticaCTT"/>
      <w:b/>
      <w:sz w:val="24"/>
      <w:lang w:val="ru-RU" w:eastAsia="ru-RU"/>
    </w:rPr>
  </w:style>
  <w:style w:type="character" w:customStyle="1" w:styleId="2015">
    <w:name w:val="Знак Знак2015"/>
    <w:rsid w:val="00A078FE"/>
    <w:rPr>
      <w:rFonts w:ascii="Arial" w:hAnsi="Arial"/>
      <w:sz w:val="22"/>
    </w:rPr>
  </w:style>
  <w:style w:type="character" w:customStyle="1" w:styleId="font55">
    <w:name w:val="font55"/>
    <w:rsid w:val="00A078FE"/>
  </w:style>
  <w:style w:type="character" w:customStyle="1" w:styleId="WW8Num24z4">
    <w:name w:val="WW8Num24z4"/>
    <w:rsid w:val="00A078FE"/>
  </w:style>
  <w:style w:type="character" w:customStyle="1" w:styleId="WW8Num24z5">
    <w:name w:val="WW8Num24z5"/>
    <w:rsid w:val="00A078FE"/>
  </w:style>
  <w:style w:type="character" w:customStyle="1" w:styleId="WW8Num24z6">
    <w:name w:val="WW8Num24z6"/>
    <w:rsid w:val="00A078FE"/>
  </w:style>
  <w:style w:type="character" w:customStyle="1" w:styleId="WW8Num24z7">
    <w:name w:val="WW8Num24z7"/>
    <w:rsid w:val="00A078FE"/>
  </w:style>
  <w:style w:type="character" w:customStyle="1" w:styleId="WW8Num24z8">
    <w:name w:val="WW8Num24z8"/>
    <w:rsid w:val="00A078FE"/>
  </w:style>
  <w:style w:type="character" w:customStyle="1" w:styleId="WW8Num25z4">
    <w:name w:val="WW8Num25z4"/>
    <w:rsid w:val="00A078FE"/>
  </w:style>
  <w:style w:type="character" w:customStyle="1" w:styleId="WW8Num25z5">
    <w:name w:val="WW8Num25z5"/>
    <w:rsid w:val="00A078FE"/>
  </w:style>
  <w:style w:type="character" w:customStyle="1" w:styleId="WW8Num25z6">
    <w:name w:val="WW8Num25z6"/>
    <w:rsid w:val="00A078FE"/>
  </w:style>
  <w:style w:type="character" w:customStyle="1" w:styleId="WW8Num25z7">
    <w:name w:val="WW8Num25z7"/>
    <w:rsid w:val="00A078FE"/>
  </w:style>
  <w:style w:type="character" w:customStyle="1" w:styleId="WW8Num25z8">
    <w:name w:val="WW8Num25z8"/>
    <w:rsid w:val="00A078FE"/>
  </w:style>
  <w:style w:type="character" w:customStyle="1" w:styleId="WW8Num30z2">
    <w:name w:val="WW8Num30z2"/>
    <w:rsid w:val="00A078FE"/>
  </w:style>
  <w:style w:type="character" w:customStyle="1" w:styleId="WW8Num30z4">
    <w:name w:val="WW8Num30z4"/>
    <w:rsid w:val="00A078FE"/>
  </w:style>
  <w:style w:type="character" w:customStyle="1" w:styleId="WW8Num30z5">
    <w:name w:val="WW8Num30z5"/>
    <w:rsid w:val="00A078FE"/>
  </w:style>
  <w:style w:type="character" w:customStyle="1" w:styleId="WW8Num30z6">
    <w:name w:val="WW8Num30z6"/>
    <w:rsid w:val="00A078FE"/>
  </w:style>
  <w:style w:type="character" w:customStyle="1" w:styleId="WW8Num30z7">
    <w:name w:val="WW8Num30z7"/>
    <w:rsid w:val="00A078FE"/>
  </w:style>
  <w:style w:type="character" w:customStyle="1" w:styleId="WW8Num30z8">
    <w:name w:val="WW8Num30z8"/>
    <w:rsid w:val="00A078FE"/>
  </w:style>
  <w:style w:type="character" w:customStyle="1" w:styleId="WW8Num32z4">
    <w:name w:val="WW8Num32z4"/>
    <w:rsid w:val="00A078FE"/>
  </w:style>
  <w:style w:type="character" w:customStyle="1" w:styleId="WW8Num32z5">
    <w:name w:val="WW8Num32z5"/>
    <w:rsid w:val="00A078FE"/>
  </w:style>
  <w:style w:type="character" w:customStyle="1" w:styleId="WW8Num32z6">
    <w:name w:val="WW8Num32z6"/>
    <w:rsid w:val="00A078FE"/>
  </w:style>
  <w:style w:type="character" w:customStyle="1" w:styleId="WW8Num32z7">
    <w:name w:val="WW8Num32z7"/>
    <w:rsid w:val="00A078FE"/>
  </w:style>
  <w:style w:type="character" w:customStyle="1" w:styleId="WW8Num32z8">
    <w:name w:val="WW8Num32z8"/>
    <w:rsid w:val="00A078FE"/>
  </w:style>
  <w:style w:type="character" w:customStyle="1" w:styleId="WW8Num33z1">
    <w:name w:val="WW8Num33z1"/>
    <w:rsid w:val="00A078FE"/>
  </w:style>
  <w:style w:type="character" w:customStyle="1" w:styleId="WW8Num33z2">
    <w:name w:val="WW8Num33z2"/>
    <w:rsid w:val="00A078FE"/>
  </w:style>
  <w:style w:type="character" w:customStyle="1" w:styleId="WW8Num33z5">
    <w:name w:val="WW8Num33z5"/>
    <w:rsid w:val="00A078FE"/>
  </w:style>
  <w:style w:type="character" w:customStyle="1" w:styleId="WW8Num33z6">
    <w:name w:val="WW8Num33z6"/>
    <w:rsid w:val="00A078FE"/>
  </w:style>
  <w:style w:type="character" w:customStyle="1" w:styleId="WW8Num33z7">
    <w:name w:val="WW8Num33z7"/>
    <w:rsid w:val="00A078FE"/>
  </w:style>
  <w:style w:type="character" w:customStyle="1" w:styleId="WW8Num33z8">
    <w:name w:val="WW8Num33z8"/>
    <w:rsid w:val="00A078FE"/>
  </w:style>
  <w:style w:type="character" w:customStyle="1" w:styleId="WW8Num35z2">
    <w:name w:val="WW8Num35z2"/>
    <w:rsid w:val="00A078FE"/>
  </w:style>
  <w:style w:type="character" w:customStyle="1" w:styleId="WW8Num35z4">
    <w:name w:val="WW8Num35z4"/>
    <w:rsid w:val="00A078FE"/>
  </w:style>
  <w:style w:type="character" w:customStyle="1" w:styleId="WW8Num35z5">
    <w:name w:val="WW8Num35z5"/>
    <w:rsid w:val="00A078FE"/>
  </w:style>
  <w:style w:type="character" w:customStyle="1" w:styleId="WW8Num35z6">
    <w:name w:val="WW8Num35z6"/>
    <w:rsid w:val="00A078FE"/>
  </w:style>
  <w:style w:type="character" w:customStyle="1" w:styleId="WW8Num35z7">
    <w:name w:val="WW8Num35z7"/>
    <w:rsid w:val="00A078FE"/>
  </w:style>
  <w:style w:type="character" w:customStyle="1" w:styleId="WW8Num35z8">
    <w:name w:val="WW8Num35z8"/>
    <w:rsid w:val="00A078FE"/>
  </w:style>
  <w:style w:type="character" w:customStyle="1" w:styleId="WW8Num37z2">
    <w:name w:val="WW8Num37z2"/>
    <w:rsid w:val="00A078FE"/>
  </w:style>
  <w:style w:type="character" w:customStyle="1" w:styleId="WW8Num37z4">
    <w:name w:val="WW8Num37z4"/>
    <w:rsid w:val="00A078FE"/>
  </w:style>
  <w:style w:type="character" w:customStyle="1" w:styleId="WW8Num37z5">
    <w:name w:val="WW8Num37z5"/>
    <w:rsid w:val="00A078FE"/>
  </w:style>
  <w:style w:type="character" w:customStyle="1" w:styleId="WW8Num37z6">
    <w:name w:val="WW8Num37z6"/>
    <w:rsid w:val="00A078FE"/>
  </w:style>
  <w:style w:type="character" w:customStyle="1" w:styleId="WW8Num37z7">
    <w:name w:val="WW8Num37z7"/>
    <w:rsid w:val="00A078FE"/>
  </w:style>
  <w:style w:type="character" w:customStyle="1" w:styleId="WW8Num37z8">
    <w:name w:val="WW8Num37z8"/>
    <w:rsid w:val="00A078FE"/>
  </w:style>
  <w:style w:type="character" w:customStyle="1" w:styleId="WW8Num38z1">
    <w:name w:val="WW8Num38z1"/>
    <w:rsid w:val="00A078FE"/>
  </w:style>
  <w:style w:type="character" w:customStyle="1" w:styleId="WW8Num38z2">
    <w:name w:val="WW8Num38z2"/>
    <w:rsid w:val="00A078FE"/>
  </w:style>
  <w:style w:type="character" w:customStyle="1" w:styleId="WW8Num38z3">
    <w:name w:val="WW8Num38z3"/>
    <w:rsid w:val="00A078FE"/>
  </w:style>
  <w:style w:type="character" w:customStyle="1" w:styleId="WW8Num38z4">
    <w:name w:val="WW8Num38z4"/>
    <w:rsid w:val="00A078FE"/>
  </w:style>
  <w:style w:type="character" w:customStyle="1" w:styleId="WW8Num38z5">
    <w:name w:val="WW8Num38z5"/>
    <w:rsid w:val="00A078FE"/>
  </w:style>
  <w:style w:type="character" w:customStyle="1" w:styleId="WW8Num38z6">
    <w:name w:val="WW8Num38z6"/>
    <w:rsid w:val="00A078FE"/>
  </w:style>
  <w:style w:type="character" w:customStyle="1" w:styleId="WW8Num38z7">
    <w:name w:val="WW8Num38z7"/>
    <w:rsid w:val="00A078FE"/>
  </w:style>
  <w:style w:type="character" w:customStyle="1" w:styleId="WW8Num38z8">
    <w:name w:val="WW8Num38z8"/>
    <w:rsid w:val="00A078FE"/>
  </w:style>
  <w:style w:type="character" w:customStyle="1" w:styleId="WW8Num40z1">
    <w:name w:val="WW8Num40z1"/>
    <w:rsid w:val="00A078FE"/>
    <w:rPr>
      <w:rFonts w:ascii="Courier New" w:hAnsi="Courier New"/>
    </w:rPr>
  </w:style>
  <w:style w:type="character" w:customStyle="1" w:styleId="WW8Num40z2">
    <w:name w:val="WW8Num40z2"/>
    <w:rsid w:val="00A078FE"/>
    <w:rPr>
      <w:rFonts w:ascii="Wingdings" w:hAnsi="Wingdings"/>
    </w:rPr>
  </w:style>
  <w:style w:type="character" w:customStyle="1" w:styleId="WW8Num41z1">
    <w:name w:val="WW8Num41z1"/>
    <w:rsid w:val="00A078FE"/>
  </w:style>
  <w:style w:type="character" w:customStyle="1" w:styleId="WW8Num41z2">
    <w:name w:val="WW8Num41z2"/>
    <w:rsid w:val="00A078FE"/>
  </w:style>
  <w:style w:type="character" w:customStyle="1" w:styleId="WW8Num41z3">
    <w:name w:val="WW8Num41z3"/>
    <w:rsid w:val="00A078FE"/>
  </w:style>
  <w:style w:type="character" w:customStyle="1" w:styleId="WW8Num41z4">
    <w:name w:val="WW8Num41z4"/>
    <w:rsid w:val="00A078FE"/>
  </w:style>
  <w:style w:type="character" w:customStyle="1" w:styleId="WW8Num41z5">
    <w:name w:val="WW8Num41z5"/>
    <w:rsid w:val="00A078FE"/>
  </w:style>
  <w:style w:type="character" w:customStyle="1" w:styleId="WW8Num41z6">
    <w:name w:val="WW8Num41z6"/>
    <w:rsid w:val="00A078FE"/>
  </w:style>
  <w:style w:type="character" w:customStyle="1" w:styleId="WW8Num41z7">
    <w:name w:val="WW8Num41z7"/>
    <w:rsid w:val="00A078FE"/>
  </w:style>
  <w:style w:type="character" w:customStyle="1" w:styleId="WW8Num41z8">
    <w:name w:val="WW8Num41z8"/>
    <w:rsid w:val="00A078FE"/>
  </w:style>
  <w:style w:type="character" w:customStyle="1" w:styleId="WW8Num43z1">
    <w:name w:val="WW8Num43z1"/>
    <w:rsid w:val="00A078FE"/>
  </w:style>
  <w:style w:type="character" w:customStyle="1" w:styleId="WW8Num43z2">
    <w:name w:val="WW8Num43z2"/>
    <w:rsid w:val="00A078FE"/>
  </w:style>
  <w:style w:type="character" w:customStyle="1" w:styleId="WW8Num43z3">
    <w:name w:val="WW8Num43z3"/>
    <w:rsid w:val="00A078FE"/>
  </w:style>
  <w:style w:type="character" w:customStyle="1" w:styleId="WW8Num43z4">
    <w:name w:val="WW8Num43z4"/>
    <w:rsid w:val="00A078FE"/>
  </w:style>
  <w:style w:type="character" w:customStyle="1" w:styleId="WW8Num43z5">
    <w:name w:val="WW8Num43z5"/>
    <w:rsid w:val="00A078FE"/>
  </w:style>
  <w:style w:type="character" w:customStyle="1" w:styleId="WW8Num43z6">
    <w:name w:val="WW8Num43z6"/>
    <w:rsid w:val="00A078FE"/>
  </w:style>
  <w:style w:type="character" w:customStyle="1" w:styleId="WW8Num43z7">
    <w:name w:val="WW8Num43z7"/>
    <w:rsid w:val="00A078FE"/>
  </w:style>
  <w:style w:type="character" w:customStyle="1" w:styleId="WW8Num43z8">
    <w:name w:val="WW8Num43z8"/>
    <w:rsid w:val="00A078FE"/>
  </w:style>
  <w:style w:type="character" w:customStyle="1" w:styleId="WW8Num44z2">
    <w:name w:val="WW8Num44z2"/>
    <w:rsid w:val="00A078FE"/>
    <w:rPr>
      <w:rFonts w:ascii="Wingdings" w:hAnsi="Wingdings"/>
    </w:rPr>
  </w:style>
  <w:style w:type="character" w:customStyle="1" w:styleId="WW8Num46z2">
    <w:name w:val="WW8Num46z2"/>
    <w:rsid w:val="00A078FE"/>
    <w:rPr>
      <w:rFonts w:ascii="Wingdings" w:hAnsi="Wingdings"/>
    </w:rPr>
  </w:style>
  <w:style w:type="character" w:customStyle="1" w:styleId="WW8Num47z2">
    <w:name w:val="WW8Num47z2"/>
    <w:rsid w:val="00A078FE"/>
    <w:rPr>
      <w:rFonts w:ascii="Wingdings" w:hAnsi="Wingdings"/>
    </w:rPr>
  </w:style>
  <w:style w:type="character" w:customStyle="1" w:styleId="WW8NumSt31z0">
    <w:name w:val="WW8NumSt31z0"/>
    <w:rsid w:val="00A078FE"/>
    <w:rPr>
      <w:rFonts w:ascii="Times New Roman" w:hAnsi="Times New Roman"/>
      <w:sz w:val="20"/>
    </w:rPr>
  </w:style>
  <w:style w:type="character" w:customStyle="1" w:styleId="FootnoteCharacters">
    <w:name w:val="Footnote Characters"/>
    <w:rsid w:val="00A078FE"/>
    <w:rPr>
      <w:vertAlign w:val="superscript"/>
    </w:rPr>
  </w:style>
  <w:style w:type="character" w:customStyle="1" w:styleId="1fffffff6">
    <w:name w:val="Знак примечания1"/>
    <w:rsid w:val="00A078FE"/>
    <w:rPr>
      <w:sz w:val="16"/>
    </w:rPr>
  </w:style>
  <w:style w:type="character" w:customStyle="1" w:styleId="EndnoteCharacters">
    <w:name w:val="Endnote Characters"/>
    <w:rsid w:val="00A078FE"/>
    <w:rPr>
      <w:vertAlign w:val="superscript"/>
    </w:rPr>
  </w:style>
  <w:style w:type="paragraph" w:customStyle="1" w:styleId="LO-Normal1">
    <w:name w:val="LO-Normal1"/>
    <w:rsid w:val="00A078FE"/>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A078FE"/>
    <w:pPr>
      <w:shd w:val="clear" w:color="auto" w:fill="000080"/>
      <w:suppressAutoHyphens/>
    </w:pPr>
    <w:rPr>
      <w:rFonts w:ascii="Tahoma" w:hAnsi="Tahoma" w:cs="Tahoma"/>
      <w:lang w:eastAsia="zh-CN"/>
    </w:rPr>
  </w:style>
  <w:style w:type="paragraph" w:customStyle="1" w:styleId="22f2">
    <w:name w:val="Список 22"/>
    <w:basedOn w:val="a3"/>
    <w:rsid w:val="00A078FE"/>
    <w:pPr>
      <w:suppressAutoHyphens/>
      <w:ind w:left="566" w:hanging="283"/>
    </w:pPr>
    <w:rPr>
      <w:lang w:eastAsia="zh-CN"/>
    </w:rPr>
  </w:style>
  <w:style w:type="paragraph" w:customStyle="1" w:styleId="31f0">
    <w:name w:val="Список 31"/>
    <w:basedOn w:val="a3"/>
    <w:rsid w:val="00A078FE"/>
    <w:pPr>
      <w:suppressAutoHyphens/>
      <w:ind w:left="849" w:hanging="283"/>
    </w:pPr>
    <w:rPr>
      <w:lang w:eastAsia="zh-CN"/>
    </w:rPr>
  </w:style>
  <w:style w:type="paragraph" w:customStyle="1" w:styleId="1fffffff7">
    <w:name w:val="Обычный отступ1"/>
    <w:basedOn w:val="a3"/>
    <w:rsid w:val="00A078FE"/>
    <w:pPr>
      <w:suppressAutoHyphens/>
      <w:ind w:firstLine="720"/>
      <w:jc w:val="both"/>
    </w:pPr>
    <w:rPr>
      <w:sz w:val="28"/>
      <w:szCs w:val="20"/>
      <w:lang w:eastAsia="zh-CN"/>
    </w:rPr>
  </w:style>
  <w:style w:type="paragraph" w:customStyle="1" w:styleId="2ffffd">
    <w:name w:val="Нумерованный список2"/>
    <w:basedOn w:val="a3"/>
    <w:rsid w:val="00A078FE"/>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A078FE"/>
    <w:pPr>
      <w:suppressAutoHyphens/>
      <w:ind w:firstLine="210"/>
    </w:pPr>
    <w:rPr>
      <w:sz w:val="20"/>
      <w:lang w:eastAsia="zh-CN"/>
    </w:rPr>
  </w:style>
  <w:style w:type="paragraph" w:customStyle="1" w:styleId="21ff2">
    <w:name w:val="Нумерованный список 21"/>
    <w:basedOn w:val="a3"/>
    <w:rsid w:val="00A078FE"/>
    <w:pPr>
      <w:tabs>
        <w:tab w:val="left" w:pos="720"/>
      </w:tabs>
      <w:suppressAutoHyphens/>
      <w:ind w:left="720" w:hanging="360"/>
    </w:pPr>
    <w:rPr>
      <w:lang w:eastAsia="zh-CN"/>
    </w:rPr>
  </w:style>
  <w:style w:type="paragraph" w:customStyle="1" w:styleId="42a">
    <w:name w:val="Список 42"/>
    <w:basedOn w:val="a3"/>
    <w:rsid w:val="00A078FE"/>
    <w:pPr>
      <w:suppressAutoHyphens/>
      <w:ind w:left="1132" w:hanging="283"/>
    </w:pPr>
    <w:rPr>
      <w:lang w:eastAsia="zh-CN"/>
    </w:rPr>
  </w:style>
  <w:style w:type="paragraph" w:customStyle="1" w:styleId="22f3">
    <w:name w:val="Маркированный список 22"/>
    <w:basedOn w:val="a3"/>
    <w:rsid w:val="00A078FE"/>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A078FE"/>
    <w:pPr>
      <w:tabs>
        <w:tab w:val="left" w:pos="708"/>
      </w:tabs>
      <w:suppressAutoHyphens/>
      <w:jc w:val="both"/>
    </w:pPr>
    <w:rPr>
      <w:bCs/>
      <w:iCs/>
      <w:sz w:val="28"/>
      <w:szCs w:val="28"/>
      <w:lang w:eastAsia="zh-CN"/>
    </w:rPr>
  </w:style>
  <w:style w:type="paragraph" w:customStyle="1" w:styleId="2ffffe">
    <w:name w:val="Текст примечания2"/>
    <w:basedOn w:val="a3"/>
    <w:rsid w:val="00A078FE"/>
    <w:pPr>
      <w:suppressAutoHyphens/>
    </w:pPr>
    <w:rPr>
      <w:sz w:val="20"/>
      <w:szCs w:val="20"/>
      <w:lang w:eastAsia="zh-CN"/>
    </w:rPr>
  </w:style>
  <w:style w:type="paragraph" w:customStyle="1" w:styleId="2fffff">
    <w:name w:val="Название объекта2"/>
    <w:basedOn w:val="a3"/>
    <w:next w:val="a3"/>
    <w:rsid w:val="00A078FE"/>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A078F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A078FE"/>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A078FE"/>
    <w:pPr>
      <w:suppressAutoHyphens/>
      <w:ind w:firstLine="210"/>
    </w:pPr>
    <w:rPr>
      <w:rFonts w:cs="PragmaticaCTT"/>
      <w:sz w:val="20"/>
      <w:lang w:eastAsia="zh-CN"/>
    </w:rPr>
  </w:style>
  <w:style w:type="paragraph" w:customStyle="1" w:styleId="WW-Heading">
    <w:name w:val="WW-Heading"/>
    <w:rsid w:val="00A078FE"/>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A078FE"/>
    <w:pPr>
      <w:suppressAutoHyphens/>
      <w:spacing w:before="280" w:after="280"/>
    </w:pPr>
    <w:rPr>
      <w:lang w:eastAsia="zh-CN"/>
    </w:rPr>
  </w:style>
  <w:style w:type="paragraph" w:customStyle="1" w:styleId="1fffffffa">
    <w:name w:val="Текст макроса1"/>
    <w:rsid w:val="00A078F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A078FE"/>
    <w:pPr>
      <w:suppressAutoHyphens/>
      <w:ind w:left="720" w:hanging="360"/>
    </w:pPr>
    <w:rPr>
      <w:lang w:eastAsia="zh-CN"/>
    </w:rPr>
  </w:style>
  <w:style w:type="paragraph" w:customStyle="1" w:styleId="WW-TextBody">
    <w:name w:val="WW-Text Body"/>
    <w:basedOn w:val="a3"/>
    <w:rsid w:val="00A078FE"/>
    <w:pPr>
      <w:suppressAutoHyphens/>
      <w:spacing w:after="120"/>
    </w:pPr>
    <w:rPr>
      <w:lang w:val="en-US" w:eastAsia="zh-CN"/>
    </w:rPr>
  </w:style>
  <w:style w:type="paragraph" w:customStyle="1" w:styleId="WW-Heading4">
    <w:name w:val="WW-Heading 4"/>
    <w:basedOn w:val="a3"/>
    <w:next w:val="a3"/>
    <w:rsid w:val="00A078FE"/>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A078FE"/>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A078FE"/>
    <w:pPr>
      <w:suppressAutoHyphens/>
      <w:spacing w:after="120"/>
      <w:ind w:left="566"/>
    </w:pPr>
    <w:rPr>
      <w:sz w:val="20"/>
      <w:szCs w:val="20"/>
      <w:lang w:eastAsia="zh-CN"/>
    </w:rPr>
  </w:style>
  <w:style w:type="paragraph" w:customStyle="1" w:styleId="31f2">
    <w:name w:val="Нумерованный список 31"/>
    <w:basedOn w:val="a3"/>
    <w:rsid w:val="00A078FE"/>
    <w:pPr>
      <w:tabs>
        <w:tab w:val="left" w:pos="360"/>
      </w:tabs>
      <w:suppressAutoHyphens/>
      <w:ind w:left="360" w:hanging="360"/>
    </w:pPr>
    <w:rPr>
      <w:lang w:eastAsia="zh-CN"/>
    </w:rPr>
  </w:style>
  <w:style w:type="paragraph" w:customStyle="1" w:styleId="TableContents">
    <w:name w:val="Table Contents"/>
    <w:basedOn w:val="a3"/>
    <w:rsid w:val="00A078FE"/>
    <w:pPr>
      <w:suppressLineNumbers/>
      <w:suppressAutoHyphens/>
    </w:pPr>
    <w:rPr>
      <w:lang w:eastAsia="zh-CN"/>
    </w:rPr>
  </w:style>
  <w:style w:type="paragraph" w:customStyle="1" w:styleId="TableHeading">
    <w:name w:val="Table Heading"/>
    <w:basedOn w:val="TableContents"/>
    <w:rsid w:val="00A078FE"/>
    <w:pPr>
      <w:jc w:val="center"/>
    </w:pPr>
    <w:rPr>
      <w:b/>
      <w:bCs/>
    </w:rPr>
  </w:style>
  <w:style w:type="character" w:customStyle="1" w:styleId="InternetLink">
    <w:name w:val="Internet Link"/>
    <w:rsid w:val="00A078FE"/>
    <w:rPr>
      <w:color w:val="0000FF"/>
      <w:u w:val="single"/>
    </w:rPr>
  </w:style>
  <w:style w:type="character" w:customStyle="1" w:styleId="23d">
    <w:name w:val="Основной текст с отступом 2 Знак3"/>
    <w:rsid w:val="00A078FE"/>
    <w:rPr>
      <w:rFonts w:ascii="Microsoft Sans Serif" w:hAnsi="Microsoft Sans Serif"/>
      <w:b/>
      <w:spacing w:val="10"/>
      <w:sz w:val="26"/>
    </w:rPr>
  </w:style>
  <w:style w:type="character" w:customStyle="1" w:styleId="34b">
    <w:name w:val="Основной текст с отступом 3 Знак4"/>
    <w:locked/>
    <w:rsid w:val="00A078FE"/>
    <w:rPr>
      <w:rFonts w:ascii="Times New Roman" w:hAnsi="Times New Roman"/>
      <w:sz w:val="24"/>
      <w:lang w:val="en-US"/>
    </w:rPr>
  </w:style>
  <w:style w:type="character" w:customStyle="1" w:styleId="ListLabel7">
    <w:name w:val="ListLabel 7"/>
    <w:rsid w:val="00A078FE"/>
  </w:style>
  <w:style w:type="character" w:customStyle="1" w:styleId="ListLabel8">
    <w:name w:val="ListLabel 8"/>
    <w:rsid w:val="00A078FE"/>
  </w:style>
  <w:style w:type="character" w:customStyle="1" w:styleId="ListLabel9">
    <w:name w:val="ListLabel 9"/>
    <w:rsid w:val="00A078FE"/>
  </w:style>
  <w:style w:type="character" w:customStyle="1" w:styleId="ListLabel10">
    <w:name w:val="ListLabel 10"/>
    <w:rsid w:val="00A078FE"/>
  </w:style>
  <w:style w:type="character" w:customStyle="1" w:styleId="ListLabel11">
    <w:name w:val="ListLabel 11"/>
    <w:rsid w:val="00A078FE"/>
  </w:style>
  <w:style w:type="character" w:customStyle="1" w:styleId="ListLabel12">
    <w:name w:val="ListLabel 12"/>
    <w:rsid w:val="00A078FE"/>
  </w:style>
  <w:style w:type="character" w:customStyle="1" w:styleId="ListLabel13">
    <w:name w:val="ListLabel 13"/>
    <w:rsid w:val="00A078FE"/>
  </w:style>
  <w:style w:type="character" w:customStyle="1" w:styleId="ListLabel14">
    <w:name w:val="ListLabel 14"/>
    <w:rsid w:val="00A078FE"/>
  </w:style>
  <w:style w:type="character" w:customStyle="1" w:styleId="ListLabel15">
    <w:name w:val="ListLabel 15"/>
    <w:rsid w:val="00A078FE"/>
  </w:style>
  <w:style w:type="character" w:customStyle="1" w:styleId="ListLabel16">
    <w:name w:val="ListLabel 16"/>
    <w:rsid w:val="00A078FE"/>
  </w:style>
  <w:style w:type="character" w:customStyle="1" w:styleId="ListLabel17">
    <w:name w:val="ListLabel 17"/>
    <w:rsid w:val="00A078FE"/>
  </w:style>
  <w:style w:type="character" w:customStyle="1" w:styleId="ListLabel18">
    <w:name w:val="ListLabel 18"/>
    <w:rsid w:val="00A078FE"/>
  </w:style>
  <w:style w:type="character" w:customStyle="1" w:styleId="ListLabel19">
    <w:name w:val="ListLabel 19"/>
    <w:rsid w:val="00A078FE"/>
  </w:style>
  <w:style w:type="character" w:customStyle="1" w:styleId="ListLabel20">
    <w:name w:val="ListLabel 20"/>
    <w:rsid w:val="00A078FE"/>
  </w:style>
  <w:style w:type="character" w:customStyle="1" w:styleId="ListLabel21">
    <w:name w:val="ListLabel 21"/>
    <w:rsid w:val="00A078FE"/>
  </w:style>
  <w:style w:type="character" w:customStyle="1" w:styleId="ListLabel22">
    <w:name w:val="ListLabel 22"/>
    <w:rsid w:val="00A078FE"/>
  </w:style>
  <w:style w:type="character" w:customStyle="1" w:styleId="ListLabel23">
    <w:name w:val="ListLabel 23"/>
    <w:rsid w:val="00A078FE"/>
  </w:style>
  <w:style w:type="character" w:customStyle="1" w:styleId="ListLabel24">
    <w:name w:val="ListLabel 24"/>
    <w:rsid w:val="00A078FE"/>
  </w:style>
  <w:style w:type="character" w:customStyle="1" w:styleId="ListLabel25">
    <w:name w:val="ListLabel 25"/>
    <w:rsid w:val="00A078FE"/>
  </w:style>
  <w:style w:type="character" w:customStyle="1" w:styleId="ListLabel26">
    <w:name w:val="ListLabel 26"/>
    <w:rsid w:val="00A078FE"/>
  </w:style>
  <w:style w:type="character" w:customStyle="1" w:styleId="ListLabel27">
    <w:name w:val="ListLabel 27"/>
    <w:rsid w:val="00A078FE"/>
  </w:style>
  <w:style w:type="character" w:customStyle="1" w:styleId="ListLabel28">
    <w:name w:val="ListLabel 28"/>
    <w:rsid w:val="00A078FE"/>
  </w:style>
  <w:style w:type="character" w:customStyle="1" w:styleId="ListLabel29">
    <w:name w:val="ListLabel 29"/>
    <w:rsid w:val="00A078FE"/>
  </w:style>
  <w:style w:type="character" w:customStyle="1" w:styleId="ListLabel30">
    <w:name w:val="ListLabel 30"/>
    <w:rsid w:val="00A078FE"/>
  </w:style>
  <w:style w:type="character" w:customStyle="1" w:styleId="ListLabel31">
    <w:name w:val="ListLabel 31"/>
    <w:rsid w:val="00A078FE"/>
  </w:style>
  <w:style w:type="character" w:customStyle="1" w:styleId="ListLabel32">
    <w:name w:val="ListLabel 32"/>
    <w:rsid w:val="00A078FE"/>
  </w:style>
  <w:style w:type="character" w:customStyle="1" w:styleId="ListLabel33">
    <w:name w:val="ListLabel 33"/>
    <w:rsid w:val="00A078FE"/>
  </w:style>
  <w:style w:type="character" w:customStyle="1" w:styleId="ListLabel34">
    <w:name w:val="ListLabel 34"/>
    <w:rsid w:val="00A078FE"/>
    <w:rPr>
      <w:color w:val="00000A"/>
    </w:rPr>
  </w:style>
  <w:style w:type="character" w:customStyle="1" w:styleId="ListLabel35">
    <w:name w:val="ListLabel 35"/>
    <w:rsid w:val="00A078FE"/>
  </w:style>
  <w:style w:type="character" w:customStyle="1" w:styleId="ListLabel36">
    <w:name w:val="ListLabel 36"/>
    <w:rsid w:val="00A078FE"/>
  </w:style>
  <w:style w:type="character" w:customStyle="1" w:styleId="ListLabel37">
    <w:name w:val="ListLabel 37"/>
    <w:rsid w:val="00A078FE"/>
  </w:style>
  <w:style w:type="character" w:customStyle="1" w:styleId="ListLabel38">
    <w:name w:val="ListLabel 38"/>
    <w:rsid w:val="00A078FE"/>
  </w:style>
  <w:style w:type="character" w:customStyle="1" w:styleId="ListLabel39">
    <w:name w:val="ListLabel 39"/>
    <w:rsid w:val="00A078FE"/>
  </w:style>
  <w:style w:type="character" w:customStyle="1" w:styleId="ListLabel40">
    <w:name w:val="ListLabel 40"/>
    <w:rsid w:val="00A078FE"/>
  </w:style>
  <w:style w:type="character" w:customStyle="1" w:styleId="ListLabel41">
    <w:name w:val="ListLabel 41"/>
    <w:rsid w:val="00A078FE"/>
  </w:style>
  <w:style w:type="character" w:customStyle="1" w:styleId="ListLabel42">
    <w:name w:val="ListLabel 42"/>
    <w:rsid w:val="00A078FE"/>
  </w:style>
  <w:style w:type="character" w:customStyle="1" w:styleId="ListLabel43">
    <w:name w:val="ListLabel 43"/>
    <w:rsid w:val="00A078FE"/>
  </w:style>
  <w:style w:type="character" w:customStyle="1" w:styleId="ListLabel44">
    <w:name w:val="ListLabel 44"/>
    <w:rsid w:val="00A078FE"/>
  </w:style>
  <w:style w:type="character" w:customStyle="1" w:styleId="ListLabel45">
    <w:name w:val="ListLabel 45"/>
    <w:rsid w:val="00A078FE"/>
  </w:style>
  <w:style w:type="character" w:customStyle="1" w:styleId="ListLabel46">
    <w:name w:val="ListLabel 46"/>
    <w:rsid w:val="00A078FE"/>
  </w:style>
  <w:style w:type="character" w:customStyle="1" w:styleId="ListLabel47">
    <w:name w:val="ListLabel 47"/>
    <w:rsid w:val="00A078FE"/>
  </w:style>
  <w:style w:type="character" w:customStyle="1" w:styleId="ListLabel48">
    <w:name w:val="ListLabel 48"/>
    <w:rsid w:val="00A078FE"/>
  </w:style>
  <w:style w:type="character" w:customStyle="1" w:styleId="ListLabel49">
    <w:name w:val="ListLabel 49"/>
    <w:rsid w:val="00A078FE"/>
  </w:style>
  <w:style w:type="character" w:customStyle="1" w:styleId="ListLabel50">
    <w:name w:val="ListLabel 50"/>
    <w:rsid w:val="00A078FE"/>
  </w:style>
  <w:style w:type="character" w:customStyle="1" w:styleId="ListLabel51">
    <w:name w:val="ListLabel 51"/>
    <w:rsid w:val="00A078FE"/>
  </w:style>
  <w:style w:type="character" w:customStyle="1" w:styleId="ListLabel52">
    <w:name w:val="ListLabel 52"/>
    <w:rsid w:val="00A078FE"/>
  </w:style>
  <w:style w:type="character" w:customStyle="1" w:styleId="ListLabel53">
    <w:name w:val="ListLabel 53"/>
    <w:rsid w:val="00A078FE"/>
    <w:rPr>
      <w:color w:val="00000A"/>
      <w:position w:val="0"/>
      <w:sz w:val="24"/>
      <w:u w:val="none"/>
      <w:vertAlign w:val="baseline"/>
    </w:rPr>
  </w:style>
  <w:style w:type="character" w:customStyle="1" w:styleId="ListLabel54">
    <w:name w:val="ListLabel 54"/>
    <w:rsid w:val="00A078FE"/>
    <w:rPr>
      <w:position w:val="0"/>
      <w:sz w:val="20"/>
      <w:u w:val="none"/>
      <w:vertAlign w:val="baseline"/>
    </w:rPr>
  </w:style>
  <w:style w:type="character" w:customStyle="1" w:styleId="ListLabel55">
    <w:name w:val="ListLabel 55"/>
    <w:rsid w:val="00A078FE"/>
    <w:rPr>
      <w:position w:val="0"/>
      <w:sz w:val="20"/>
      <w:u w:val="none"/>
      <w:vertAlign w:val="baseline"/>
    </w:rPr>
  </w:style>
  <w:style w:type="character" w:customStyle="1" w:styleId="ListLabel56">
    <w:name w:val="ListLabel 56"/>
    <w:rsid w:val="00A078FE"/>
  </w:style>
  <w:style w:type="character" w:customStyle="1" w:styleId="ListLabel57">
    <w:name w:val="ListLabel 57"/>
    <w:rsid w:val="00A078FE"/>
  </w:style>
  <w:style w:type="character" w:customStyle="1" w:styleId="ListLabel58">
    <w:name w:val="ListLabel 58"/>
    <w:rsid w:val="00A078FE"/>
  </w:style>
  <w:style w:type="character" w:customStyle="1" w:styleId="ListLabel59">
    <w:name w:val="ListLabel 59"/>
    <w:rsid w:val="00A078FE"/>
  </w:style>
  <w:style w:type="character" w:customStyle="1" w:styleId="ListLabel60">
    <w:name w:val="ListLabel 60"/>
    <w:rsid w:val="00A078FE"/>
  </w:style>
  <w:style w:type="character" w:customStyle="1" w:styleId="ListLabel61">
    <w:name w:val="ListLabel 61"/>
    <w:rsid w:val="00A078FE"/>
  </w:style>
  <w:style w:type="character" w:customStyle="1" w:styleId="ListLabel62">
    <w:name w:val="ListLabel 62"/>
    <w:rsid w:val="00A078FE"/>
  </w:style>
  <w:style w:type="character" w:customStyle="1" w:styleId="ListLabel63">
    <w:name w:val="ListLabel 63"/>
    <w:rsid w:val="00A078FE"/>
    <w:rPr>
      <w:sz w:val="24"/>
    </w:rPr>
  </w:style>
  <w:style w:type="character" w:customStyle="1" w:styleId="ListLabel64">
    <w:name w:val="ListLabel 64"/>
    <w:rsid w:val="00A078FE"/>
  </w:style>
  <w:style w:type="character" w:customStyle="1" w:styleId="ListLabel65">
    <w:name w:val="ListLabel 65"/>
    <w:rsid w:val="00A078FE"/>
  </w:style>
  <w:style w:type="character" w:customStyle="1" w:styleId="ListLabel66">
    <w:name w:val="ListLabel 66"/>
    <w:rsid w:val="00A078FE"/>
  </w:style>
  <w:style w:type="character" w:customStyle="1" w:styleId="ListLabel67">
    <w:name w:val="ListLabel 67"/>
    <w:rsid w:val="00A078FE"/>
  </w:style>
  <w:style w:type="character" w:customStyle="1" w:styleId="ListLabel68">
    <w:name w:val="ListLabel 68"/>
    <w:rsid w:val="00A078FE"/>
  </w:style>
  <w:style w:type="character" w:customStyle="1" w:styleId="ListLabel69">
    <w:name w:val="ListLabel 69"/>
    <w:rsid w:val="00A078FE"/>
  </w:style>
  <w:style w:type="character" w:customStyle="1" w:styleId="ListLabel70">
    <w:name w:val="ListLabel 70"/>
    <w:rsid w:val="00A078FE"/>
  </w:style>
  <w:style w:type="character" w:customStyle="1" w:styleId="ListLabel71">
    <w:name w:val="ListLabel 71"/>
    <w:rsid w:val="00A078FE"/>
  </w:style>
  <w:style w:type="character" w:customStyle="1" w:styleId="ListLabel72">
    <w:name w:val="ListLabel 72"/>
    <w:rsid w:val="00A078FE"/>
  </w:style>
  <w:style w:type="character" w:customStyle="1" w:styleId="ListLabel73">
    <w:name w:val="ListLabel 73"/>
    <w:rsid w:val="00A078FE"/>
  </w:style>
  <w:style w:type="character" w:customStyle="1" w:styleId="ListLabel74">
    <w:name w:val="ListLabel 74"/>
    <w:rsid w:val="00A078FE"/>
  </w:style>
  <w:style w:type="character" w:customStyle="1" w:styleId="ListLabel75">
    <w:name w:val="ListLabel 75"/>
    <w:rsid w:val="00A078FE"/>
  </w:style>
  <w:style w:type="character" w:customStyle="1" w:styleId="ListLabel76">
    <w:name w:val="ListLabel 76"/>
    <w:rsid w:val="00A078FE"/>
  </w:style>
  <w:style w:type="character" w:customStyle="1" w:styleId="ListLabel77">
    <w:name w:val="ListLabel 77"/>
    <w:rsid w:val="00A078FE"/>
  </w:style>
  <w:style w:type="character" w:customStyle="1" w:styleId="ListLabel78">
    <w:name w:val="ListLabel 78"/>
    <w:rsid w:val="00A078FE"/>
    <w:rPr>
      <w:sz w:val="24"/>
    </w:rPr>
  </w:style>
  <w:style w:type="character" w:customStyle="1" w:styleId="ListLabel79">
    <w:name w:val="ListLabel 79"/>
    <w:rsid w:val="00A078FE"/>
  </w:style>
  <w:style w:type="character" w:customStyle="1" w:styleId="ListLabel80">
    <w:name w:val="ListLabel 80"/>
    <w:rsid w:val="00A078FE"/>
  </w:style>
  <w:style w:type="character" w:customStyle="1" w:styleId="ListLabel81">
    <w:name w:val="ListLabel 81"/>
    <w:rsid w:val="00A078FE"/>
  </w:style>
  <w:style w:type="character" w:customStyle="1" w:styleId="ListLabel82">
    <w:name w:val="ListLabel 82"/>
    <w:rsid w:val="00A078FE"/>
  </w:style>
  <w:style w:type="character" w:customStyle="1" w:styleId="ListLabel83">
    <w:name w:val="ListLabel 83"/>
    <w:rsid w:val="00A078FE"/>
  </w:style>
  <w:style w:type="character" w:customStyle="1" w:styleId="ListLabel84">
    <w:name w:val="ListLabel 84"/>
    <w:rsid w:val="00A078FE"/>
  </w:style>
  <w:style w:type="character" w:customStyle="1" w:styleId="ListLabel85">
    <w:name w:val="ListLabel 85"/>
    <w:rsid w:val="00A078FE"/>
  </w:style>
  <w:style w:type="character" w:customStyle="1" w:styleId="ListLabel86">
    <w:name w:val="ListLabel 86"/>
    <w:rsid w:val="00A078FE"/>
  </w:style>
  <w:style w:type="character" w:customStyle="1" w:styleId="ListLabel87">
    <w:name w:val="ListLabel 87"/>
    <w:rsid w:val="00A078FE"/>
  </w:style>
  <w:style w:type="character" w:customStyle="1" w:styleId="ListLabel88">
    <w:name w:val="ListLabel 88"/>
    <w:rsid w:val="00A078FE"/>
  </w:style>
  <w:style w:type="character" w:customStyle="1" w:styleId="ListLabel89">
    <w:name w:val="ListLabel 89"/>
    <w:rsid w:val="00A078FE"/>
  </w:style>
  <w:style w:type="character" w:customStyle="1" w:styleId="ListLabel90">
    <w:name w:val="ListLabel 90"/>
    <w:rsid w:val="00A078FE"/>
  </w:style>
  <w:style w:type="character" w:customStyle="1" w:styleId="ListLabel91">
    <w:name w:val="ListLabel 91"/>
    <w:rsid w:val="00A078FE"/>
  </w:style>
  <w:style w:type="character" w:customStyle="1" w:styleId="ListLabel92">
    <w:name w:val="ListLabel 92"/>
    <w:rsid w:val="00A078FE"/>
  </w:style>
  <w:style w:type="character" w:customStyle="1" w:styleId="ListLabel93">
    <w:name w:val="ListLabel 93"/>
    <w:rsid w:val="00A078FE"/>
  </w:style>
  <w:style w:type="character" w:customStyle="1" w:styleId="ListLabel94">
    <w:name w:val="ListLabel 94"/>
    <w:rsid w:val="00A078FE"/>
  </w:style>
  <w:style w:type="character" w:customStyle="1" w:styleId="ListLabel95">
    <w:name w:val="ListLabel 95"/>
    <w:rsid w:val="00A078FE"/>
  </w:style>
  <w:style w:type="character" w:customStyle="1" w:styleId="ListLabel96">
    <w:name w:val="ListLabel 96"/>
    <w:rsid w:val="00A078FE"/>
    <w:rPr>
      <w:sz w:val="24"/>
    </w:rPr>
  </w:style>
  <w:style w:type="character" w:customStyle="1" w:styleId="ListLabel97">
    <w:name w:val="ListLabel 97"/>
    <w:rsid w:val="00A078FE"/>
  </w:style>
  <w:style w:type="character" w:customStyle="1" w:styleId="ListLabel98">
    <w:name w:val="ListLabel 98"/>
    <w:rsid w:val="00A078FE"/>
  </w:style>
  <w:style w:type="character" w:customStyle="1" w:styleId="ListLabel99">
    <w:name w:val="ListLabel 99"/>
    <w:rsid w:val="00A078FE"/>
  </w:style>
  <w:style w:type="character" w:customStyle="1" w:styleId="ListLabel100">
    <w:name w:val="ListLabel 100"/>
    <w:rsid w:val="00A078FE"/>
  </w:style>
  <w:style w:type="character" w:customStyle="1" w:styleId="ListLabel101">
    <w:name w:val="ListLabel 101"/>
    <w:rsid w:val="00A078FE"/>
  </w:style>
  <w:style w:type="character" w:customStyle="1" w:styleId="ListLabel102">
    <w:name w:val="ListLabel 102"/>
    <w:rsid w:val="00A078FE"/>
  </w:style>
  <w:style w:type="character" w:customStyle="1" w:styleId="ListLabel103">
    <w:name w:val="ListLabel 103"/>
    <w:rsid w:val="00A078FE"/>
  </w:style>
  <w:style w:type="character" w:customStyle="1" w:styleId="ListLabel104">
    <w:name w:val="ListLabel 104"/>
    <w:rsid w:val="00A078FE"/>
  </w:style>
  <w:style w:type="character" w:customStyle="1" w:styleId="ListLabel105">
    <w:name w:val="ListLabel 105"/>
    <w:rsid w:val="00A078FE"/>
  </w:style>
  <w:style w:type="character" w:customStyle="1" w:styleId="ListLabel106">
    <w:name w:val="ListLabel 106"/>
    <w:rsid w:val="00A078FE"/>
  </w:style>
  <w:style w:type="character" w:customStyle="1" w:styleId="ListLabel107">
    <w:name w:val="ListLabel 107"/>
    <w:rsid w:val="00A078FE"/>
  </w:style>
  <w:style w:type="character" w:customStyle="1" w:styleId="ListLabel108">
    <w:name w:val="ListLabel 108"/>
    <w:rsid w:val="00A078FE"/>
  </w:style>
  <w:style w:type="character" w:customStyle="1" w:styleId="ListLabel109">
    <w:name w:val="ListLabel 109"/>
    <w:rsid w:val="00A078FE"/>
  </w:style>
  <w:style w:type="character" w:customStyle="1" w:styleId="ListLabel110">
    <w:name w:val="ListLabel 110"/>
    <w:rsid w:val="00A078FE"/>
  </w:style>
  <w:style w:type="character" w:customStyle="1" w:styleId="ListLabel111">
    <w:name w:val="ListLabel 111"/>
    <w:rsid w:val="00A078FE"/>
  </w:style>
  <w:style w:type="character" w:customStyle="1" w:styleId="ListLabel112">
    <w:name w:val="ListLabel 112"/>
    <w:rsid w:val="00A078FE"/>
  </w:style>
  <w:style w:type="character" w:customStyle="1" w:styleId="ListLabel113">
    <w:name w:val="ListLabel 113"/>
    <w:rsid w:val="00A078FE"/>
  </w:style>
  <w:style w:type="character" w:customStyle="1" w:styleId="ListLabel114">
    <w:name w:val="ListLabel 114"/>
    <w:rsid w:val="00A078FE"/>
    <w:rPr>
      <w:sz w:val="24"/>
    </w:rPr>
  </w:style>
  <w:style w:type="character" w:customStyle="1" w:styleId="ListLabel115">
    <w:name w:val="ListLabel 115"/>
    <w:rsid w:val="00A078FE"/>
  </w:style>
  <w:style w:type="character" w:customStyle="1" w:styleId="ListLabel116">
    <w:name w:val="ListLabel 116"/>
    <w:rsid w:val="00A078FE"/>
  </w:style>
  <w:style w:type="character" w:customStyle="1" w:styleId="ListLabel117">
    <w:name w:val="ListLabel 117"/>
    <w:rsid w:val="00A078FE"/>
  </w:style>
  <w:style w:type="character" w:customStyle="1" w:styleId="ListLabel118">
    <w:name w:val="ListLabel 118"/>
    <w:rsid w:val="00A078FE"/>
  </w:style>
  <w:style w:type="character" w:customStyle="1" w:styleId="ListLabel119">
    <w:name w:val="ListLabel 119"/>
    <w:rsid w:val="00A078FE"/>
  </w:style>
  <w:style w:type="character" w:customStyle="1" w:styleId="ListLabel120">
    <w:name w:val="ListLabel 120"/>
    <w:rsid w:val="00A078FE"/>
  </w:style>
  <w:style w:type="character" w:customStyle="1" w:styleId="ListLabel121">
    <w:name w:val="ListLabel 121"/>
    <w:rsid w:val="00A078FE"/>
  </w:style>
  <w:style w:type="character" w:customStyle="1" w:styleId="ListLabel122">
    <w:name w:val="ListLabel 122"/>
    <w:rsid w:val="00A078FE"/>
  </w:style>
  <w:style w:type="character" w:customStyle="1" w:styleId="ListLabel123">
    <w:name w:val="ListLabel 123"/>
    <w:rsid w:val="00A078FE"/>
  </w:style>
  <w:style w:type="character" w:customStyle="1" w:styleId="ListLabel124">
    <w:name w:val="ListLabel 124"/>
    <w:rsid w:val="00A078FE"/>
  </w:style>
  <w:style w:type="character" w:customStyle="1" w:styleId="ListLabel125">
    <w:name w:val="ListLabel 125"/>
    <w:rsid w:val="00A078FE"/>
  </w:style>
  <w:style w:type="character" w:customStyle="1" w:styleId="ListLabel126">
    <w:name w:val="ListLabel 126"/>
    <w:rsid w:val="00A078FE"/>
  </w:style>
  <w:style w:type="character" w:customStyle="1" w:styleId="ListLabel127">
    <w:name w:val="ListLabel 127"/>
    <w:rsid w:val="00A078FE"/>
  </w:style>
  <w:style w:type="character" w:customStyle="1" w:styleId="ListLabel128">
    <w:name w:val="ListLabel 128"/>
    <w:rsid w:val="00A078FE"/>
  </w:style>
  <w:style w:type="character" w:customStyle="1" w:styleId="ListLabel129">
    <w:name w:val="ListLabel 129"/>
    <w:rsid w:val="00A078FE"/>
  </w:style>
  <w:style w:type="character" w:customStyle="1" w:styleId="ListLabel130">
    <w:name w:val="ListLabel 130"/>
    <w:rsid w:val="00A078FE"/>
  </w:style>
  <w:style w:type="character" w:customStyle="1" w:styleId="ListLabel131">
    <w:name w:val="ListLabel 131"/>
    <w:rsid w:val="00A078FE"/>
  </w:style>
  <w:style w:type="character" w:customStyle="1" w:styleId="ListLabel132">
    <w:name w:val="ListLabel 132"/>
    <w:rsid w:val="00A078FE"/>
  </w:style>
  <w:style w:type="character" w:customStyle="1" w:styleId="ListLabel133">
    <w:name w:val="ListLabel 133"/>
    <w:rsid w:val="00A078FE"/>
  </w:style>
  <w:style w:type="character" w:customStyle="1" w:styleId="ListLabel134">
    <w:name w:val="ListLabel 134"/>
    <w:rsid w:val="00A078FE"/>
  </w:style>
  <w:style w:type="character" w:customStyle="1" w:styleId="ListLabel135">
    <w:name w:val="ListLabel 135"/>
    <w:rsid w:val="00A078FE"/>
  </w:style>
  <w:style w:type="character" w:customStyle="1" w:styleId="ListLabel136">
    <w:name w:val="ListLabel 136"/>
    <w:rsid w:val="00A078FE"/>
  </w:style>
  <w:style w:type="character" w:customStyle="1" w:styleId="ListLabel137">
    <w:name w:val="ListLabel 137"/>
    <w:rsid w:val="00A078FE"/>
  </w:style>
  <w:style w:type="character" w:customStyle="1" w:styleId="ListLabel138">
    <w:name w:val="ListLabel 138"/>
    <w:rsid w:val="00A078FE"/>
  </w:style>
  <w:style w:type="character" w:customStyle="1" w:styleId="ListLabel139">
    <w:name w:val="ListLabel 139"/>
    <w:rsid w:val="00A078FE"/>
  </w:style>
  <w:style w:type="character" w:customStyle="1" w:styleId="ListLabel140">
    <w:name w:val="ListLabel 140"/>
    <w:rsid w:val="00A078FE"/>
  </w:style>
  <w:style w:type="character" w:customStyle="1" w:styleId="ListLabel141">
    <w:name w:val="ListLabel 141"/>
    <w:rsid w:val="00A078FE"/>
  </w:style>
  <w:style w:type="character" w:customStyle="1" w:styleId="ListLabel142">
    <w:name w:val="ListLabel 142"/>
    <w:rsid w:val="00A078FE"/>
  </w:style>
  <w:style w:type="character" w:customStyle="1" w:styleId="ListLabel143">
    <w:name w:val="ListLabel 143"/>
    <w:rsid w:val="00A078FE"/>
  </w:style>
  <w:style w:type="character" w:customStyle="1" w:styleId="ListLabel144">
    <w:name w:val="ListLabel 144"/>
    <w:rsid w:val="00A078FE"/>
  </w:style>
  <w:style w:type="character" w:customStyle="1" w:styleId="ListLabel145">
    <w:name w:val="ListLabel 145"/>
    <w:rsid w:val="00A078FE"/>
  </w:style>
  <w:style w:type="character" w:customStyle="1" w:styleId="ListLabel146">
    <w:name w:val="ListLabel 146"/>
    <w:rsid w:val="00A078FE"/>
  </w:style>
  <w:style w:type="character" w:customStyle="1" w:styleId="ListLabel147">
    <w:name w:val="ListLabel 147"/>
    <w:rsid w:val="00A078FE"/>
  </w:style>
  <w:style w:type="character" w:customStyle="1" w:styleId="ListLabel148">
    <w:name w:val="ListLabel 148"/>
    <w:rsid w:val="00A078FE"/>
  </w:style>
  <w:style w:type="character" w:customStyle="1" w:styleId="ListLabel149">
    <w:name w:val="ListLabel 149"/>
    <w:rsid w:val="00A078FE"/>
  </w:style>
  <w:style w:type="character" w:customStyle="1" w:styleId="ListLabel150">
    <w:name w:val="ListLabel 150"/>
    <w:rsid w:val="00A078FE"/>
    <w:rPr>
      <w:sz w:val="24"/>
    </w:rPr>
  </w:style>
  <w:style w:type="character" w:customStyle="1" w:styleId="ListLabel151">
    <w:name w:val="ListLabel 151"/>
    <w:rsid w:val="00A078FE"/>
  </w:style>
  <w:style w:type="character" w:customStyle="1" w:styleId="ListLabel152">
    <w:name w:val="ListLabel 152"/>
    <w:rsid w:val="00A078FE"/>
  </w:style>
  <w:style w:type="character" w:customStyle="1" w:styleId="ListLabel153">
    <w:name w:val="ListLabel 153"/>
    <w:rsid w:val="00A078FE"/>
  </w:style>
  <w:style w:type="character" w:customStyle="1" w:styleId="ListLabel154">
    <w:name w:val="ListLabel 154"/>
    <w:rsid w:val="00A078FE"/>
  </w:style>
  <w:style w:type="character" w:customStyle="1" w:styleId="ListLabel155">
    <w:name w:val="ListLabel 155"/>
    <w:rsid w:val="00A078FE"/>
  </w:style>
  <w:style w:type="character" w:customStyle="1" w:styleId="ListLabel156">
    <w:name w:val="ListLabel 156"/>
    <w:rsid w:val="00A078FE"/>
  </w:style>
  <w:style w:type="character" w:customStyle="1" w:styleId="ListLabel157">
    <w:name w:val="ListLabel 157"/>
    <w:rsid w:val="00A078FE"/>
  </w:style>
  <w:style w:type="character" w:customStyle="1" w:styleId="ListLabel158">
    <w:name w:val="ListLabel 158"/>
    <w:rsid w:val="00A078FE"/>
  </w:style>
  <w:style w:type="character" w:customStyle="1" w:styleId="ListLabel159">
    <w:name w:val="ListLabel 159"/>
    <w:rsid w:val="00A078FE"/>
    <w:rPr>
      <w:sz w:val="24"/>
    </w:rPr>
  </w:style>
  <w:style w:type="character" w:customStyle="1" w:styleId="ListLabel160">
    <w:name w:val="ListLabel 160"/>
    <w:rsid w:val="00A078FE"/>
  </w:style>
  <w:style w:type="character" w:customStyle="1" w:styleId="ListLabel161">
    <w:name w:val="ListLabel 161"/>
    <w:rsid w:val="00A078FE"/>
  </w:style>
  <w:style w:type="character" w:customStyle="1" w:styleId="ListLabel162">
    <w:name w:val="ListLabel 162"/>
    <w:rsid w:val="00A078FE"/>
  </w:style>
  <w:style w:type="character" w:customStyle="1" w:styleId="ListLabel163">
    <w:name w:val="ListLabel 163"/>
    <w:rsid w:val="00A078FE"/>
  </w:style>
  <w:style w:type="character" w:customStyle="1" w:styleId="ListLabel164">
    <w:name w:val="ListLabel 164"/>
    <w:rsid w:val="00A078FE"/>
  </w:style>
  <w:style w:type="character" w:customStyle="1" w:styleId="ListLabel165">
    <w:name w:val="ListLabel 165"/>
    <w:rsid w:val="00A078FE"/>
  </w:style>
  <w:style w:type="character" w:customStyle="1" w:styleId="ListLabel166">
    <w:name w:val="ListLabel 166"/>
    <w:rsid w:val="00A078FE"/>
  </w:style>
  <w:style w:type="character" w:customStyle="1" w:styleId="ListLabel167">
    <w:name w:val="ListLabel 167"/>
    <w:rsid w:val="00A078FE"/>
  </w:style>
  <w:style w:type="character" w:customStyle="1" w:styleId="ListLabel168">
    <w:name w:val="ListLabel 168"/>
    <w:rsid w:val="00A078FE"/>
    <w:rPr>
      <w:sz w:val="24"/>
    </w:rPr>
  </w:style>
  <w:style w:type="character" w:customStyle="1" w:styleId="ListLabel169">
    <w:name w:val="ListLabel 169"/>
    <w:rsid w:val="00A078FE"/>
  </w:style>
  <w:style w:type="character" w:customStyle="1" w:styleId="ListLabel170">
    <w:name w:val="ListLabel 170"/>
    <w:rsid w:val="00A078FE"/>
  </w:style>
  <w:style w:type="character" w:customStyle="1" w:styleId="ListLabel171">
    <w:name w:val="ListLabel 171"/>
    <w:rsid w:val="00A078FE"/>
  </w:style>
  <w:style w:type="character" w:customStyle="1" w:styleId="ListLabel172">
    <w:name w:val="ListLabel 172"/>
    <w:rsid w:val="00A078FE"/>
  </w:style>
  <w:style w:type="character" w:customStyle="1" w:styleId="ListLabel173">
    <w:name w:val="ListLabel 173"/>
    <w:rsid w:val="00A078FE"/>
  </w:style>
  <w:style w:type="character" w:customStyle="1" w:styleId="ListLabel174">
    <w:name w:val="ListLabel 174"/>
    <w:rsid w:val="00A078FE"/>
  </w:style>
  <w:style w:type="character" w:customStyle="1" w:styleId="ListLabel175">
    <w:name w:val="ListLabel 175"/>
    <w:rsid w:val="00A078FE"/>
  </w:style>
  <w:style w:type="character" w:customStyle="1" w:styleId="ListLabel176">
    <w:name w:val="ListLabel 176"/>
    <w:rsid w:val="00A078FE"/>
  </w:style>
  <w:style w:type="character" w:customStyle="1" w:styleId="ListLabel177">
    <w:name w:val="ListLabel 177"/>
    <w:rsid w:val="00A078FE"/>
  </w:style>
  <w:style w:type="character" w:customStyle="1" w:styleId="ListLabel178">
    <w:name w:val="ListLabel 178"/>
    <w:rsid w:val="00A078FE"/>
  </w:style>
  <w:style w:type="character" w:customStyle="1" w:styleId="ListLabel179">
    <w:name w:val="ListLabel 179"/>
    <w:rsid w:val="00A078FE"/>
  </w:style>
  <w:style w:type="character" w:customStyle="1" w:styleId="ListLabel180">
    <w:name w:val="ListLabel 180"/>
    <w:rsid w:val="00A078FE"/>
  </w:style>
  <w:style w:type="character" w:customStyle="1" w:styleId="ListLabel181">
    <w:name w:val="ListLabel 181"/>
    <w:rsid w:val="00A078FE"/>
  </w:style>
  <w:style w:type="character" w:customStyle="1" w:styleId="ListLabel182">
    <w:name w:val="ListLabel 182"/>
    <w:rsid w:val="00A078FE"/>
  </w:style>
  <w:style w:type="character" w:customStyle="1" w:styleId="ListLabel183">
    <w:name w:val="ListLabel 183"/>
    <w:rsid w:val="00A078FE"/>
  </w:style>
  <w:style w:type="character" w:customStyle="1" w:styleId="ListLabel184">
    <w:name w:val="ListLabel 184"/>
    <w:rsid w:val="00A078FE"/>
  </w:style>
  <w:style w:type="character" w:customStyle="1" w:styleId="ListLabel185">
    <w:name w:val="ListLabel 185"/>
    <w:rsid w:val="00A078FE"/>
  </w:style>
  <w:style w:type="character" w:customStyle="1" w:styleId="ListLabel186">
    <w:name w:val="ListLabel 186"/>
    <w:rsid w:val="00A078FE"/>
    <w:rPr>
      <w:sz w:val="20"/>
    </w:rPr>
  </w:style>
  <w:style w:type="character" w:customStyle="1" w:styleId="ListLabel187">
    <w:name w:val="ListLabel 187"/>
    <w:rsid w:val="00A078FE"/>
  </w:style>
  <w:style w:type="character" w:customStyle="1" w:styleId="ListLabel188">
    <w:name w:val="ListLabel 188"/>
    <w:rsid w:val="00A078FE"/>
  </w:style>
  <w:style w:type="character" w:customStyle="1" w:styleId="ListLabel189">
    <w:name w:val="ListLabel 189"/>
    <w:rsid w:val="00A078FE"/>
  </w:style>
  <w:style w:type="character" w:customStyle="1" w:styleId="ListLabel190">
    <w:name w:val="ListLabel 190"/>
    <w:rsid w:val="00A078FE"/>
  </w:style>
  <w:style w:type="character" w:customStyle="1" w:styleId="ListLabel191">
    <w:name w:val="ListLabel 191"/>
    <w:rsid w:val="00A078FE"/>
  </w:style>
  <w:style w:type="character" w:customStyle="1" w:styleId="ListLabel192">
    <w:name w:val="ListLabel 192"/>
    <w:rsid w:val="00A078FE"/>
  </w:style>
  <w:style w:type="character" w:customStyle="1" w:styleId="ListLabel193">
    <w:name w:val="ListLabel 193"/>
    <w:rsid w:val="00A078FE"/>
  </w:style>
  <w:style w:type="character" w:customStyle="1" w:styleId="ListLabel194">
    <w:name w:val="ListLabel 194"/>
    <w:rsid w:val="00A078FE"/>
  </w:style>
  <w:style w:type="character" w:customStyle="1" w:styleId="ListLabel195">
    <w:name w:val="ListLabel 195"/>
    <w:rsid w:val="00A078FE"/>
    <w:rPr>
      <w:sz w:val="20"/>
    </w:rPr>
  </w:style>
  <w:style w:type="character" w:customStyle="1" w:styleId="ListLabel196">
    <w:name w:val="ListLabel 196"/>
    <w:rsid w:val="00A078FE"/>
  </w:style>
  <w:style w:type="character" w:customStyle="1" w:styleId="ListLabel197">
    <w:name w:val="ListLabel 197"/>
    <w:rsid w:val="00A078FE"/>
  </w:style>
  <w:style w:type="character" w:customStyle="1" w:styleId="ListLabel198">
    <w:name w:val="ListLabel 198"/>
    <w:rsid w:val="00A078FE"/>
  </w:style>
  <w:style w:type="character" w:customStyle="1" w:styleId="ListLabel199">
    <w:name w:val="ListLabel 199"/>
    <w:rsid w:val="00A078FE"/>
  </w:style>
  <w:style w:type="character" w:customStyle="1" w:styleId="ListLabel200">
    <w:name w:val="ListLabel 200"/>
    <w:rsid w:val="00A078FE"/>
  </w:style>
  <w:style w:type="character" w:customStyle="1" w:styleId="ListLabel201">
    <w:name w:val="ListLabel 201"/>
    <w:rsid w:val="00A078FE"/>
  </w:style>
  <w:style w:type="character" w:customStyle="1" w:styleId="ListLabel202">
    <w:name w:val="ListLabel 202"/>
    <w:rsid w:val="00A078FE"/>
  </w:style>
  <w:style w:type="character" w:customStyle="1" w:styleId="ListLabel203">
    <w:name w:val="ListLabel 203"/>
    <w:rsid w:val="00A078FE"/>
  </w:style>
  <w:style w:type="character" w:customStyle="1" w:styleId="ListLabel204">
    <w:name w:val="ListLabel 204"/>
    <w:rsid w:val="00A078FE"/>
  </w:style>
  <w:style w:type="character" w:customStyle="1" w:styleId="ListLabel205">
    <w:name w:val="ListLabel 205"/>
    <w:rsid w:val="00A078FE"/>
  </w:style>
  <w:style w:type="character" w:customStyle="1" w:styleId="ListLabel206">
    <w:name w:val="ListLabel 206"/>
    <w:rsid w:val="00A078FE"/>
  </w:style>
  <w:style w:type="character" w:customStyle="1" w:styleId="ListLabel207">
    <w:name w:val="ListLabel 207"/>
    <w:rsid w:val="00A078FE"/>
  </w:style>
  <w:style w:type="character" w:customStyle="1" w:styleId="ListLabel208">
    <w:name w:val="ListLabel 208"/>
    <w:rsid w:val="00A078FE"/>
  </w:style>
  <w:style w:type="character" w:customStyle="1" w:styleId="ListLabel209">
    <w:name w:val="ListLabel 209"/>
    <w:rsid w:val="00A078FE"/>
  </w:style>
  <w:style w:type="character" w:customStyle="1" w:styleId="ListLabel210">
    <w:name w:val="ListLabel 210"/>
    <w:rsid w:val="00A078FE"/>
  </w:style>
  <w:style w:type="character" w:customStyle="1" w:styleId="ListLabel211">
    <w:name w:val="ListLabel 211"/>
    <w:rsid w:val="00A078FE"/>
  </w:style>
  <w:style w:type="character" w:customStyle="1" w:styleId="ListLabel212">
    <w:name w:val="ListLabel 212"/>
    <w:rsid w:val="00A078FE"/>
  </w:style>
  <w:style w:type="character" w:customStyle="1" w:styleId="ListLabel213">
    <w:name w:val="ListLabel 213"/>
    <w:rsid w:val="00A078FE"/>
  </w:style>
  <w:style w:type="character" w:customStyle="1" w:styleId="ListLabel214">
    <w:name w:val="ListLabel 214"/>
    <w:rsid w:val="00A078FE"/>
  </w:style>
  <w:style w:type="character" w:customStyle="1" w:styleId="ListLabel215">
    <w:name w:val="ListLabel 215"/>
    <w:rsid w:val="00A078FE"/>
  </w:style>
  <w:style w:type="character" w:customStyle="1" w:styleId="ListLabel216">
    <w:name w:val="ListLabel 216"/>
    <w:rsid w:val="00A078FE"/>
  </w:style>
  <w:style w:type="character" w:customStyle="1" w:styleId="ListLabel217">
    <w:name w:val="ListLabel 217"/>
    <w:rsid w:val="00A078FE"/>
  </w:style>
  <w:style w:type="character" w:customStyle="1" w:styleId="ListLabel218">
    <w:name w:val="ListLabel 218"/>
    <w:rsid w:val="00A078FE"/>
  </w:style>
  <w:style w:type="character" w:customStyle="1" w:styleId="ListLabel219">
    <w:name w:val="ListLabel 219"/>
    <w:rsid w:val="00A078FE"/>
  </w:style>
  <w:style w:type="character" w:customStyle="1" w:styleId="ListLabel220">
    <w:name w:val="ListLabel 220"/>
    <w:rsid w:val="00A078FE"/>
  </w:style>
  <w:style w:type="character" w:customStyle="1" w:styleId="ListLabel221">
    <w:name w:val="ListLabel 221"/>
    <w:rsid w:val="00A078FE"/>
  </w:style>
  <w:style w:type="character" w:customStyle="1" w:styleId="ListLabel222">
    <w:name w:val="ListLabel 222"/>
    <w:rsid w:val="00A078FE"/>
  </w:style>
  <w:style w:type="character" w:customStyle="1" w:styleId="ListLabel223">
    <w:name w:val="ListLabel 223"/>
    <w:rsid w:val="00A078FE"/>
  </w:style>
  <w:style w:type="character" w:customStyle="1" w:styleId="ListLabel224">
    <w:name w:val="ListLabel 224"/>
    <w:rsid w:val="00A078FE"/>
  </w:style>
  <w:style w:type="character" w:customStyle="1" w:styleId="ListLabel225">
    <w:name w:val="ListLabel 225"/>
    <w:rsid w:val="00A078FE"/>
  </w:style>
  <w:style w:type="character" w:customStyle="1" w:styleId="ListLabel226">
    <w:name w:val="ListLabel 226"/>
    <w:rsid w:val="00A078FE"/>
    <w:rPr>
      <w:b/>
      <w:sz w:val="20"/>
    </w:rPr>
  </w:style>
  <w:style w:type="character" w:customStyle="1" w:styleId="ListLabel227">
    <w:name w:val="ListLabel 227"/>
    <w:rsid w:val="00A078FE"/>
  </w:style>
  <w:style w:type="character" w:customStyle="1" w:styleId="ListLabel228">
    <w:name w:val="ListLabel 228"/>
    <w:rsid w:val="00A078FE"/>
  </w:style>
  <w:style w:type="character" w:customStyle="1" w:styleId="ListLabel229">
    <w:name w:val="ListLabel 229"/>
    <w:rsid w:val="00A078FE"/>
  </w:style>
  <w:style w:type="character" w:customStyle="1" w:styleId="ListLabel230">
    <w:name w:val="ListLabel 230"/>
    <w:rsid w:val="00A078FE"/>
  </w:style>
  <w:style w:type="character" w:customStyle="1" w:styleId="ListLabel231">
    <w:name w:val="ListLabel 231"/>
    <w:rsid w:val="00A078FE"/>
  </w:style>
  <w:style w:type="character" w:customStyle="1" w:styleId="ListLabel232">
    <w:name w:val="ListLabel 232"/>
    <w:rsid w:val="00A078FE"/>
  </w:style>
  <w:style w:type="character" w:customStyle="1" w:styleId="ListLabel233">
    <w:name w:val="ListLabel 233"/>
    <w:rsid w:val="00A078FE"/>
  </w:style>
  <w:style w:type="character" w:customStyle="1" w:styleId="ListLabel234">
    <w:name w:val="ListLabel 234"/>
    <w:rsid w:val="00A078FE"/>
  </w:style>
  <w:style w:type="character" w:customStyle="1" w:styleId="ListLabel235">
    <w:name w:val="ListLabel 235"/>
    <w:rsid w:val="00A078FE"/>
    <w:rPr>
      <w:sz w:val="20"/>
    </w:rPr>
  </w:style>
  <w:style w:type="character" w:customStyle="1" w:styleId="ListLabel236">
    <w:name w:val="ListLabel 236"/>
    <w:rsid w:val="00A078FE"/>
  </w:style>
  <w:style w:type="character" w:customStyle="1" w:styleId="ListLabel237">
    <w:name w:val="ListLabel 237"/>
    <w:rsid w:val="00A078FE"/>
  </w:style>
  <w:style w:type="character" w:customStyle="1" w:styleId="ListLabel238">
    <w:name w:val="ListLabel 238"/>
    <w:rsid w:val="00A078FE"/>
  </w:style>
  <w:style w:type="character" w:customStyle="1" w:styleId="ListLabel239">
    <w:name w:val="ListLabel 239"/>
    <w:rsid w:val="00A078FE"/>
  </w:style>
  <w:style w:type="character" w:customStyle="1" w:styleId="ListLabel240">
    <w:name w:val="ListLabel 240"/>
    <w:rsid w:val="00A078FE"/>
  </w:style>
  <w:style w:type="character" w:customStyle="1" w:styleId="ListLabel241">
    <w:name w:val="ListLabel 241"/>
    <w:rsid w:val="00A078FE"/>
  </w:style>
  <w:style w:type="character" w:customStyle="1" w:styleId="ListLabel242">
    <w:name w:val="ListLabel 242"/>
    <w:rsid w:val="00A078FE"/>
  </w:style>
  <w:style w:type="character" w:customStyle="1" w:styleId="ListLabel243">
    <w:name w:val="ListLabel 243"/>
    <w:rsid w:val="00A078FE"/>
  </w:style>
  <w:style w:type="character" w:customStyle="1" w:styleId="ListLabel244">
    <w:name w:val="ListLabel 244"/>
    <w:rsid w:val="00A078FE"/>
    <w:rPr>
      <w:sz w:val="20"/>
    </w:rPr>
  </w:style>
  <w:style w:type="character" w:customStyle="1" w:styleId="ListLabel245">
    <w:name w:val="ListLabel 245"/>
    <w:rsid w:val="00A078FE"/>
  </w:style>
  <w:style w:type="character" w:customStyle="1" w:styleId="ListLabel246">
    <w:name w:val="ListLabel 246"/>
    <w:rsid w:val="00A078FE"/>
  </w:style>
  <w:style w:type="character" w:customStyle="1" w:styleId="ListLabel247">
    <w:name w:val="ListLabel 247"/>
    <w:rsid w:val="00A078FE"/>
  </w:style>
  <w:style w:type="character" w:customStyle="1" w:styleId="ListLabel248">
    <w:name w:val="ListLabel 248"/>
    <w:rsid w:val="00A078FE"/>
  </w:style>
  <w:style w:type="character" w:customStyle="1" w:styleId="ListLabel249">
    <w:name w:val="ListLabel 249"/>
    <w:rsid w:val="00A078FE"/>
  </w:style>
  <w:style w:type="character" w:customStyle="1" w:styleId="ListLabel250">
    <w:name w:val="ListLabel 250"/>
    <w:rsid w:val="00A078FE"/>
  </w:style>
  <w:style w:type="character" w:customStyle="1" w:styleId="ListLabel251">
    <w:name w:val="ListLabel 251"/>
    <w:rsid w:val="00A078FE"/>
  </w:style>
  <w:style w:type="character" w:customStyle="1" w:styleId="ListLabel252">
    <w:name w:val="ListLabel 252"/>
    <w:rsid w:val="00A078FE"/>
  </w:style>
  <w:style w:type="character" w:customStyle="1" w:styleId="ListLabel253">
    <w:name w:val="ListLabel 253"/>
    <w:rsid w:val="00A078FE"/>
    <w:rPr>
      <w:sz w:val="20"/>
    </w:rPr>
  </w:style>
  <w:style w:type="character" w:customStyle="1" w:styleId="ListLabel254">
    <w:name w:val="ListLabel 254"/>
    <w:rsid w:val="00A078FE"/>
  </w:style>
  <w:style w:type="character" w:customStyle="1" w:styleId="ListLabel255">
    <w:name w:val="ListLabel 255"/>
    <w:rsid w:val="00A078FE"/>
  </w:style>
  <w:style w:type="character" w:customStyle="1" w:styleId="ListLabel256">
    <w:name w:val="ListLabel 256"/>
    <w:rsid w:val="00A078FE"/>
  </w:style>
  <w:style w:type="character" w:customStyle="1" w:styleId="ListLabel257">
    <w:name w:val="ListLabel 257"/>
    <w:rsid w:val="00A078FE"/>
  </w:style>
  <w:style w:type="character" w:customStyle="1" w:styleId="ListLabel258">
    <w:name w:val="ListLabel 258"/>
    <w:rsid w:val="00A078FE"/>
  </w:style>
  <w:style w:type="character" w:customStyle="1" w:styleId="ListLabel259">
    <w:name w:val="ListLabel 259"/>
    <w:rsid w:val="00A078FE"/>
  </w:style>
  <w:style w:type="character" w:customStyle="1" w:styleId="ListLabel260">
    <w:name w:val="ListLabel 260"/>
    <w:rsid w:val="00A078FE"/>
  </w:style>
  <w:style w:type="character" w:customStyle="1" w:styleId="ListLabel261">
    <w:name w:val="ListLabel 261"/>
    <w:rsid w:val="00A078FE"/>
  </w:style>
  <w:style w:type="character" w:customStyle="1" w:styleId="ListLabel262">
    <w:name w:val="ListLabel 262"/>
    <w:rsid w:val="00A078FE"/>
    <w:rPr>
      <w:sz w:val="20"/>
    </w:rPr>
  </w:style>
  <w:style w:type="character" w:customStyle="1" w:styleId="ListLabel263">
    <w:name w:val="ListLabel 263"/>
    <w:rsid w:val="00A078FE"/>
  </w:style>
  <w:style w:type="character" w:customStyle="1" w:styleId="ListLabel264">
    <w:name w:val="ListLabel 264"/>
    <w:rsid w:val="00A078FE"/>
  </w:style>
  <w:style w:type="character" w:customStyle="1" w:styleId="ListLabel265">
    <w:name w:val="ListLabel 265"/>
    <w:rsid w:val="00A078FE"/>
  </w:style>
  <w:style w:type="character" w:customStyle="1" w:styleId="ListLabel266">
    <w:name w:val="ListLabel 266"/>
    <w:rsid w:val="00A078FE"/>
  </w:style>
  <w:style w:type="character" w:customStyle="1" w:styleId="ListLabel267">
    <w:name w:val="ListLabel 267"/>
    <w:rsid w:val="00A078FE"/>
  </w:style>
  <w:style w:type="character" w:customStyle="1" w:styleId="ListLabel268">
    <w:name w:val="ListLabel 268"/>
    <w:rsid w:val="00A078FE"/>
  </w:style>
  <w:style w:type="character" w:customStyle="1" w:styleId="ListLabel269">
    <w:name w:val="ListLabel 269"/>
    <w:rsid w:val="00A078FE"/>
  </w:style>
  <w:style w:type="character" w:customStyle="1" w:styleId="ListLabel270">
    <w:name w:val="ListLabel 270"/>
    <w:rsid w:val="00A078FE"/>
  </w:style>
  <w:style w:type="character" w:customStyle="1" w:styleId="ListLabel271">
    <w:name w:val="ListLabel 271"/>
    <w:rsid w:val="00A078FE"/>
    <w:rPr>
      <w:sz w:val="20"/>
    </w:rPr>
  </w:style>
  <w:style w:type="character" w:customStyle="1" w:styleId="ListLabel272">
    <w:name w:val="ListLabel 272"/>
    <w:rsid w:val="00A078FE"/>
  </w:style>
  <w:style w:type="character" w:customStyle="1" w:styleId="ListLabel273">
    <w:name w:val="ListLabel 273"/>
    <w:rsid w:val="00A078FE"/>
  </w:style>
  <w:style w:type="character" w:customStyle="1" w:styleId="ListLabel274">
    <w:name w:val="ListLabel 274"/>
    <w:rsid w:val="00A078FE"/>
  </w:style>
  <w:style w:type="character" w:customStyle="1" w:styleId="ListLabel275">
    <w:name w:val="ListLabel 275"/>
    <w:rsid w:val="00A078FE"/>
  </w:style>
  <w:style w:type="character" w:customStyle="1" w:styleId="ListLabel276">
    <w:name w:val="ListLabel 276"/>
    <w:rsid w:val="00A078FE"/>
  </w:style>
  <w:style w:type="character" w:customStyle="1" w:styleId="ListLabel277">
    <w:name w:val="ListLabel 277"/>
    <w:rsid w:val="00A078FE"/>
  </w:style>
  <w:style w:type="character" w:customStyle="1" w:styleId="ListLabel278">
    <w:name w:val="ListLabel 278"/>
    <w:rsid w:val="00A078FE"/>
  </w:style>
  <w:style w:type="character" w:customStyle="1" w:styleId="ListLabel279">
    <w:name w:val="ListLabel 279"/>
    <w:rsid w:val="00A078FE"/>
  </w:style>
  <w:style w:type="character" w:customStyle="1" w:styleId="ListLabel280">
    <w:name w:val="ListLabel 280"/>
    <w:rsid w:val="00A078FE"/>
    <w:rPr>
      <w:sz w:val="20"/>
    </w:rPr>
  </w:style>
  <w:style w:type="character" w:customStyle="1" w:styleId="ListLabel281">
    <w:name w:val="ListLabel 281"/>
    <w:rsid w:val="00A078FE"/>
  </w:style>
  <w:style w:type="character" w:customStyle="1" w:styleId="ListLabel282">
    <w:name w:val="ListLabel 282"/>
    <w:rsid w:val="00A078FE"/>
  </w:style>
  <w:style w:type="character" w:customStyle="1" w:styleId="ListLabel283">
    <w:name w:val="ListLabel 283"/>
    <w:rsid w:val="00A078FE"/>
  </w:style>
  <w:style w:type="character" w:customStyle="1" w:styleId="ListLabel284">
    <w:name w:val="ListLabel 284"/>
    <w:rsid w:val="00A078FE"/>
  </w:style>
  <w:style w:type="character" w:customStyle="1" w:styleId="ListLabel285">
    <w:name w:val="ListLabel 285"/>
    <w:rsid w:val="00A078FE"/>
  </w:style>
  <w:style w:type="character" w:customStyle="1" w:styleId="ListLabel286">
    <w:name w:val="ListLabel 286"/>
    <w:rsid w:val="00A078FE"/>
  </w:style>
  <w:style w:type="character" w:customStyle="1" w:styleId="ListLabel287">
    <w:name w:val="ListLabel 287"/>
    <w:rsid w:val="00A078FE"/>
  </w:style>
  <w:style w:type="character" w:customStyle="1" w:styleId="ListLabel288">
    <w:name w:val="ListLabel 288"/>
    <w:rsid w:val="00A078FE"/>
  </w:style>
  <w:style w:type="character" w:customStyle="1" w:styleId="ListLabel289">
    <w:name w:val="ListLabel 289"/>
    <w:rsid w:val="00A078FE"/>
    <w:rPr>
      <w:b/>
      <w:color w:val="00000A"/>
      <w:sz w:val="20"/>
    </w:rPr>
  </w:style>
  <w:style w:type="character" w:customStyle="1" w:styleId="ListLabel290">
    <w:name w:val="ListLabel 290"/>
    <w:rsid w:val="00A078FE"/>
  </w:style>
  <w:style w:type="character" w:customStyle="1" w:styleId="ListLabel291">
    <w:name w:val="ListLabel 291"/>
    <w:rsid w:val="00A078FE"/>
  </w:style>
  <w:style w:type="character" w:customStyle="1" w:styleId="ListLabel292">
    <w:name w:val="ListLabel 292"/>
    <w:rsid w:val="00A078FE"/>
  </w:style>
  <w:style w:type="character" w:customStyle="1" w:styleId="ListLabel293">
    <w:name w:val="ListLabel 293"/>
    <w:rsid w:val="00A078FE"/>
  </w:style>
  <w:style w:type="character" w:customStyle="1" w:styleId="ListLabel294">
    <w:name w:val="ListLabel 294"/>
    <w:rsid w:val="00A078FE"/>
  </w:style>
  <w:style w:type="character" w:customStyle="1" w:styleId="ListLabel295">
    <w:name w:val="ListLabel 295"/>
    <w:rsid w:val="00A078FE"/>
  </w:style>
  <w:style w:type="character" w:customStyle="1" w:styleId="ListLabel296">
    <w:name w:val="ListLabel 296"/>
    <w:rsid w:val="00A078FE"/>
  </w:style>
  <w:style w:type="character" w:customStyle="1" w:styleId="ListLabel297">
    <w:name w:val="ListLabel 297"/>
    <w:rsid w:val="00A078FE"/>
  </w:style>
  <w:style w:type="character" w:customStyle="1" w:styleId="ListLabel298">
    <w:name w:val="ListLabel 298"/>
    <w:rsid w:val="00A078FE"/>
    <w:rPr>
      <w:b/>
      <w:color w:val="00000A"/>
      <w:sz w:val="20"/>
    </w:rPr>
  </w:style>
  <w:style w:type="character" w:customStyle="1" w:styleId="Bullets">
    <w:name w:val="Bullets"/>
    <w:rsid w:val="00A078FE"/>
    <w:rPr>
      <w:rFonts w:ascii="OpenSymbol" w:hAnsi="OpenSymbol"/>
    </w:rPr>
  </w:style>
  <w:style w:type="character" w:customStyle="1" w:styleId="StrongEmphasis">
    <w:name w:val="Strong Emphasis"/>
    <w:rsid w:val="00A078FE"/>
    <w:rPr>
      <w:b/>
    </w:rPr>
  </w:style>
  <w:style w:type="character" w:customStyle="1" w:styleId="ListLabel299">
    <w:name w:val="ListLabel 299"/>
    <w:rsid w:val="00A078FE"/>
    <w:rPr>
      <w:sz w:val="20"/>
    </w:rPr>
  </w:style>
  <w:style w:type="character" w:customStyle="1" w:styleId="ListLabel300">
    <w:name w:val="ListLabel 300"/>
    <w:rsid w:val="00A078FE"/>
  </w:style>
  <w:style w:type="character" w:customStyle="1" w:styleId="ListLabel301">
    <w:name w:val="ListLabel 301"/>
    <w:rsid w:val="00A078FE"/>
  </w:style>
  <w:style w:type="character" w:customStyle="1" w:styleId="ListLabel302">
    <w:name w:val="ListLabel 302"/>
    <w:rsid w:val="00A078FE"/>
  </w:style>
  <w:style w:type="character" w:customStyle="1" w:styleId="ListLabel303">
    <w:name w:val="ListLabel 303"/>
    <w:rsid w:val="00A078FE"/>
  </w:style>
  <w:style w:type="character" w:customStyle="1" w:styleId="ListLabel304">
    <w:name w:val="ListLabel 304"/>
    <w:rsid w:val="00A078FE"/>
  </w:style>
  <w:style w:type="character" w:customStyle="1" w:styleId="ListLabel305">
    <w:name w:val="ListLabel 305"/>
    <w:rsid w:val="00A078FE"/>
  </w:style>
  <w:style w:type="character" w:customStyle="1" w:styleId="ListLabel306">
    <w:name w:val="ListLabel 306"/>
    <w:rsid w:val="00A078FE"/>
  </w:style>
  <w:style w:type="character" w:customStyle="1" w:styleId="ListLabel307">
    <w:name w:val="ListLabel 307"/>
    <w:rsid w:val="00A078FE"/>
  </w:style>
  <w:style w:type="character" w:customStyle="1" w:styleId="ListLabel308">
    <w:name w:val="ListLabel 308"/>
    <w:rsid w:val="00A078FE"/>
    <w:rPr>
      <w:sz w:val="20"/>
    </w:rPr>
  </w:style>
  <w:style w:type="character" w:customStyle="1" w:styleId="ListLabel309">
    <w:name w:val="ListLabel 309"/>
    <w:rsid w:val="00A078FE"/>
    <w:rPr>
      <w:sz w:val="20"/>
    </w:rPr>
  </w:style>
  <w:style w:type="character" w:customStyle="1" w:styleId="ListLabel310">
    <w:name w:val="ListLabel 310"/>
    <w:rsid w:val="00A078FE"/>
  </w:style>
  <w:style w:type="character" w:customStyle="1" w:styleId="ListLabel311">
    <w:name w:val="ListLabel 311"/>
    <w:rsid w:val="00A078FE"/>
  </w:style>
  <w:style w:type="character" w:customStyle="1" w:styleId="ListLabel312">
    <w:name w:val="ListLabel 312"/>
    <w:rsid w:val="00A078FE"/>
  </w:style>
  <w:style w:type="character" w:customStyle="1" w:styleId="ListLabel313">
    <w:name w:val="ListLabel 313"/>
    <w:rsid w:val="00A078FE"/>
  </w:style>
  <w:style w:type="character" w:customStyle="1" w:styleId="ListLabel314">
    <w:name w:val="ListLabel 314"/>
    <w:rsid w:val="00A078FE"/>
  </w:style>
  <w:style w:type="character" w:customStyle="1" w:styleId="ListLabel315">
    <w:name w:val="ListLabel 315"/>
    <w:rsid w:val="00A078FE"/>
  </w:style>
  <w:style w:type="character" w:customStyle="1" w:styleId="ListLabel316">
    <w:name w:val="ListLabel 316"/>
    <w:rsid w:val="00A078FE"/>
  </w:style>
  <w:style w:type="character" w:customStyle="1" w:styleId="ListLabel317">
    <w:name w:val="ListLabel 317"/>
    <w:rsid w:val="00A078FE"/>
  </w:style>
  <w:style w:type="character" w:customStyle="1" w:styleId="ListLabel318">
    <w:name w:val="ListLabel 318"/>
    <w:rsid w:val="00A078FE"/>
    <w:rPr>
      <w:sz w:val="20"/>
    </w:rPr>
  </w:style>
  <w:style w:type="character" w:customStyle="1" w:styleId="ListLabel319">
    <w:name w:val="ListLabel 319"/>
    <w:rsid w:val="00A078FE"/>
  </w:style>
  <w:style w:type="character" w:customStyle="1" w:styleId="ListLabel320">
    <w:name w:val="ListLabel 320"/>
    <w:rsid w:val="00A078FE"/>
  </w:style>
  <w:style w:type="character" w:customStyle="1" w:styleId="ListLabel321">
    <w:name w:val="ListLabel 321"/>
    <w:rsid w:val="00A078FE"/>
  </w:style>
  <w:style w:type="character" w:customStyle="1" w:styleId="ListLabel322">
    <w:name w:val="ListLabel 322"/>
    <w:rsid w:val="00A078FE"/>
  </w:style>
  <w:style w:type="character" w:customStyle="1" w:styleId="ListLabel323">
    <w:name w:val="ListLabel 323"/>
    <w:rsid w:val="00A078FE"/>
  </w:style>
  <w:style w:type="character" w:customStyle="1" w:styleId="ListLabel324">
    <w:name w:val="ListLabel 324"/>
    <w:rsid w:val="00A078FE"/>
  </w:style>
  <w:style w:type="character" w:customStyle="1" w:styleId="ListLabel325">
    <w:name w:val="ListLabel 325"/>
    <w:rsid w:val="00A078FE"/>
  </w:style>
  <w:style w:type="character" w:customStyle="1" w:styleId="ListLabel326">
    <w:name w:val="ListLabel 326"/>
    <w:rsid w:val="00A078FE"/>
  </w:style>
  <w:style w:type="character" w:customStyle="1" w:styleId="ListLabel327">
    <w:name w:val="ListLabel 327"/>
    <w:rsid w:val="00A078FE"/>
    <w:rPr>
      <w:b/>
      <w:sz w:val="20"/>
    </w:rPr>
  </w:style>
  <w:style w:type="character" w:customStyle="1" w:styleId="ListLabel328">
    <w:name w:val="ListLabel 328"/>
    <w:rsid w:val="00A078FE"/>
  </w:style>
  <w:style w:type="character" w:customStyle="1" w:styleId="ListLabel329">
    <w:name w:val="ListLabel 329"/>
    <w:rsid w:val="00A078FE"/>
  </w:style>
  <w:style w:type="character" w:customStyle="1" w:styleId="ListLabel330">
    <w:name w:val="ListLabel 330"/>
    <w:rsid w:val="00A078FE"/>
  </w:style>
  <w:style w:type="character" w:customStyle="1" w:styleId="ListLabel331">
    <w:name w:val="ListLabel 331"/>
    <w:rsid w:val="00A078FE"/>
  </w:style>
  <w:style w:type="character" w:customStyle="1" w:styleId="ListLabel332">
    <w:name w:val="ListLabel 332"/>
    <w:rsid w:val="00A078FE"/>
  </w:style>
  <w:style w:type="character" w:customStyle="1" w:styleId="ListLabel333">
    <w:name w:val="ListLabel 333"/>
    <w:rsid w:val="00A078FE"/>
  </w:style>
  <w:style w:type="character" w:customStyle="1" w:styleId="ListLabel334">
    <w:name w:val="ListLabel 334"/>
    <w:rsid w:val="00A078FE"/>
  </w:style>
  <w:style w:type="character" w:customStyle="1" w:styleId="ListLabel335">
    <w:name w:val="ListLabel 335"/>
    <w:rsid w:val="00A078FE"/>
  </w:style>
  <w:style w:type="character" w:customStyle="1" w:styleId="ListLabel336">
    <w:name w:val="ListLabel 336"/>
    <w:rsid w:val="00A078FE"/>
    <w:rPr>
      <w:sz w:val="20"/>
    </w:rPr>
  </w:style>
  <w:style w:type="character" w:customStyle="1" w:styleId="ListLabel337">
    <w:name w:val="ListLabel 337"/>
    <w:rsid w:val="00A078FE"/>
  </w:style>
  <w:style w:type="character" w:customStyle="1" w:styleId="ListLabel338">
    <w:name w:val="ListLabel 338"/>
    <w:rsid w:val="00A078FE"/>
  </w:style>
  <w:style w:type="character" w:customStyle="1" w:styleId="ListLabel339">
    <w:name w:val="ListLabel 339"/>
    <w:rsid w:val="00A078FE"/>
  </w:style>
  <w:style w:type="character" w:customStyle="1" w:styleId="ListLabel340">
    <w:name w:val="ListLabel 340"/>
    <w:rsid w:val="00A078FE"/>
  </w:style>
  <w:style w:type="character" w:customStyle="1" w:styleId="ListLabel341">
    <w:name w:val="ListLabel 341"/>
    <w:rsid w:val="00A078FE"/>
  </w:style>
  <w:style w:type="character" w:customStyle="1" w:styleId="ListLabel342">
    <w:name w:val="ListLabel 342"/>
    <w:rsid w:val="00A078FE"/>
  </w:style>
  <w:style w:type="character" w:customStyle="1" w:styleId="ListLabel343">
    <w:name w:val="ListLabel 343"/>
    <w:rsid w:val="00A078FE"/>
  </w:style>
  <w:style w:type="character" w:customStyle="1" w:styleId="ListLabel344">
    <w:name w:val="ListLabel 344"/>
    <w:rsid w:val="00A078FE"/>
  </w:style>
  <w:style w:type="character" w:customStyle="1" w:styleId="ListLabel345">
    <w:name w:val="ListLabel 345"/>
    <w:rsid w:val="00A078FE"/>
    <w:rPr>
      <w:sz w:val="20"/>
    </w:rPr>
  </w:style>
  <w:style w:type="character" w:customStyle="1" w:styleId="ListLabel346">
    <w:name w:val="ListLabel 346"/>
    <w:rsid w:val="00A078FE"/>
  </w:style>
  <w:style w:type="character" w:customStyle="1" w:styleId="ListLabel347">
    <w:name w:val="ListLabel 347"/>
    <w:rsid w:val="00A078FE"/>
  </w:style>
  <w:style w:type="character" w:customStyle="1" w:styleId="ListLabel348">
    <w:name w:val="ListLabel 348"/>
    <w:rsid w:val="00A078FE"/>
  </w:style>
  <w:style w:type="character" w:customStyle="1" w:styleId="ListLabel349">
    <w:name w:val="ListLabel 349"/>
    <w:rsid w:val="00A078FE"/>
  </w:style>
  <w:style w:type="character" w:customStyle="1" w:styleId="ListLabel350">
    <w:name w:val="ListLabel 350"/>
    <w:rsid w:val="00A078FE"/>
  </w:style>
  <w:style w:type="character" w:customStyle="1" w:styleId="ListLabel351">
    <w:name w:val="ListLabel 351"/>
    <w:rsid w:val="00A078FE"/>
  </w:style>
  <w:style w:type="character" w:customStyle="1" w:styleId="ListLabel352">
    <w:name w:val="ListLabel 352"/>
    <w:rsid w:val="00A078FE"/>
  </w:style>
  <w:style w:type="character" w:customStyle="1" w:styleId="ListLabel353">
    <w:name w:val="ListLabel 353"/>
    <w:rsid w:val="00A078FE"/>
  </w:style>
  <w:style w:type="character" w:customStyle="1" w:styleId="ListLabel354">
    <w:name w:val="ListLabel 354"/>
    <w:rsid w:val="00A078FE"/>
    <w:rPr>
      <w:sz w:val="20"/>
    </w:rPr>
  </w:style>
  <w:style w:type="character" w:customStyle="1" w:styleId="ListLabel355">
    <w:name w:val="ListLabel 355"/>
    <w:rsid w:val="00A078FE"/>
  </w:style>
  <w:style w:type="character" w:customStyle="1" w:styleId="ListLabel356">
    <w:name w:val="ListLabel 356"/>
    <w:rsid w:val="00A078FE"/>
  </w:style>
  <w:style w:type="character" w:customStyle="1" w:styleId="ListLabel357">
    <w:name w:val="ListLabel 357"/>
    <w:rsid w:val="00A078FE"/>
  </w:style>
  <w:style w:type="character" w:customStyle="1" w:styleId="ListLabel358">
    <w:name w:val="ListLabel 358"/>
    <w:rsid w:val="00A078FE"/>
  </w:style>
  <w:style w:type="character" w:customStyle="1" w:styleId="ListLabel359">
    <w:name w:val="ListLabel 359"/>
    <w:rsid w:val="00A078FE"/>
  </w:style>
  <w:style w:type="character" w:customStyle="1" w:styleId="ListLabel360">
    <w:name w:val="ListLabel 360"/>
    <w:rsid w:val="00A078FE"/>
  </w:style>
  <w:style w:type="character" w:customStyle="1" w:styleId="ListLabel361">
    <w:name w:val="ListLabel 361"/>
    <w:rsid w:val="00A078FE"/>
  </w:style>
  <w:style w:type="character" w:customStyle="1" w:styleId="ListLabel362">
    <w:name w:val="ListLabel 362"/>
    <w:rsid w:val="00A078FE"/>
  </w:style>
  <w:style w:type="character" w:customStyle="1" w:styleId="ListLabel363">
    <w:name w:val="ListLabel 363"/>
    <w:rsid w:val="00A078FE"/>
    <w:rPr>
      <w:sz w:val="20"/>
    </w:rPr>
  </w:style>
  <w:style w:type="character" w:customStyle="1" w:styleId="ListLabel364">
    <w:name w:val="ListLabel 364"/>
    <w:rsid w:val="00A078FE"/>
  </w:style>
  <w:style w:type="character" w:customStyle="1" w:styleId="ListLabel365">
    <w:name w:val="ListLabel 365"/>
    <w:rsid w:val="00A078FE"/>
  </w:style>
  <w:style w:type="character" w:customStyle="1" w:styleId="ListLabel366">
    <w:name w:val="ListLabel 366"/>
    <w:rsid w:val="00A078FE"/>
  </w:style>
  <w:style w:type="character" w:customStyle="1" w:styleId="ListLabel367">
    <w:name w:val="ListLabel 367"/>
    <w:rsid w:val="00A078FE"/>
  </w:style>
  <w:style w:type="character" w:customStyle="1" w:styleId="ListLabel368">
    <w:name w:val="ListLabel 368"/>
    <w:rsid w:val="00A078FE"/>
  </w:style>
  <w:style w:type="character" w:customStyle="1" w:styleId="ListLabel369">
    <w:name w:val="ListLabel 369"/>
    <w:rsid w:val="00A078FE"/>
  </w:style>
  <w:style w:type="character" w:customStyle="1" w:styleId="ListLabel370">
    <w:name w:val="ListLabel 370"/>
    <w:rsid w:val="00A078FE"/>
  </w:style>
  <w:style w:type="character" w:customStyle="1" w:styleId="ListLabel371">
    <w:name w:val="ListLabel 371"/>
    <w:rsid w:val="00A078FE"/>
  </w:style>
  <w:style w:type="character" w:customStyle="1" w:styleId="ListLabel372">
    <w:name w:val="ListLabel 372"/>
    <w:rsid w:val="00A078FE"/>
    <w:rPr>
      <w:sz w:val="20"/>
    </w:rPr>
  </w:style>
  <w:style w:type="character" w:customStyle="1" w:styleId="ListLabel373">
    <w:name w:val="ListLabel 373"/>
    <w:rsid w:val="00A078FE"/>
  </w:style>
  <w:style w:type="character" w:customStyle="1" w:styleId="ListLabel374">
    <w:name w:val="ListLabel 374"/>
    <w:rsid w:val="00A078FE"/>
  </w:style>
  <w:style w:type="character" w:customStyle="1" w:styleId="ListLabel375">
    <w:name w:val="ListLabel 375"/>
    <w:rsid w:val="00A078FE"/>
  </w:style>
  <w:style w:type="character" w:customStyle="1" w:styleId="ListLabel376">
    <w:name w:val="ListLabel 376"/>
    <w:rsid w:val="00A078FE"/>
  </w:style>
  <w:style w:type="character" w:customStyle="1" w:styleId="ListLabel377">
    <w:name w:val="ListLabel 377"/>
    <w:rsid w:val="00A078FE"/>
  </w:style>
  <w:style w:type="character" w:customStyle="1" w:styleId="ListLabel378">
    <w:name w:val="ListLabel 378"/>
    <w:rsid w:val="00A078FE"/>
  </w:style>
  <w:style w:type="character" w:customStyle="1" w:styleId="ListLabel379">
    <w:name w:val="ListLabel 379"/>
    <w:rsid w:val="00A078FE"/>
  </w:style>
  <w:style w:type="character" w:customStyle="1" w:styleId="ListLabel380">
    <w:name w:val="ListLabel 380"/>
    <w:rsid w:val="00A078FE"/>
  </w:style>
  <w:style w:type="character" w:customStyle="1" w:styleId="ListLabel381">
    <w:name w:val="ListLabel 381"/>
    <w:rsid w:val="00A078FE"/>
    <w:rPr>
      <w:b/>
      <w:color w:val="00000A"/>
      <w:sz w:val="20"/>
    </w:rPr>
  </w:style>
  <w:style w:type="character" w:customStyle="1" w:styleId="ListLabel382">
    <w:name w:val="ListLabel 382"/>
    <w:rsid w:val="00A078FE"/>
  </w:style>
  <w:style w:type="character" w:customStyle="1" w:styleId="ListLabel383">
    <w:name w:val="ListLabel 383"/>
    <w:rsid w:val="00A078FE"/>
  </w:style>
  <w:style w:type="character" w:customStyle="1" w:styleId="ListLabel384">
    <w:name w:val="ListLabel 384"/>
    <w:rsid w:val="00A078FE"/>
  </w:style>
  <w:style w:type="character" w:customStyle="1" w:styleId="ListLabel385">
    <w:name w:val="ListLabel 385"/>
    <w:rsid w:val="00A078FE"/>
  </w:style>
  <w:style w:type="character" w:customStyle="1" w:styleId="ListLabel386">
    <w:name w:val="ListLabel 386"/>
    <w:rsid w:val="00A078FE"/>
  </w:style>
  <w:style w:type="character" w:customStyle="1" w:styleId="ListLabel387">
    <w:name w:val="ListLabel 387"/>
    <w:rsid w:val="00A078FE"/>
  </w:style>
  <w:style w:type="character" w:customStyle="1" w:styleId="ListLabel388">
    <w:name w:val="ListLabel 388"/>
    <w:rsid w:val="00A078FE"/>
  </w:style>
  <w:style w:type="character" w:customStyle="1" w:styleId="ListLabel389">
    <w:name w:val="ListLabel 389"/>
    <w:rsid w:val="00A078FE"/>
  </w:style>
  <w:style w:type="character" w:customStyle="1" w:styleId="ListLabel390">
    <w:name w:val="ListLabel 390"/>
    <w:rsid w:val="00A078FE"/>
    <w:rPr>
      <w:b/>
      <w:color w:val="00000A"/>
      <w:sz w:val="20"/>
    </w:rPr>
  </w:style>
  <w:style w:type="character" w:customStyle="1" w:styleId="ListLabel391">
    <w:name w:val="ListLabel 391"/>
    <w:rsid w:val="00A078FE"/>
  </w:style>
  <w:style w:type="character" w:customStyle="1" w:styleId="ListLabel392">
    <w:name w:val="ListLabel 392"/>
    <w:rsid w:val="00A078FE"/>
  </w:style>
  <w:style w:type="character" w:customStyle="1" w:styleId="ListLabel393">
    <w:name w:val="ListLabel 393"/>
    <w:rsid w:val="00A078FE"/>
  </w:style>
  <w:style w:type="character" w:customStyle="1" w:styleId="ListLabel394">
    <w:name w:val="ListLabel 394"/>
    <w:rsid w:val="00A078FE"/>
  </w:style>
  <w:style w:type="character" w:customStyle="1" w:styleId="ListLabel395">
    <w:name w:val="ListLabel 395"/>
    <w:rsid w:val="00A078FE"/>
  </w:style>
  <w:style w:type="character" w:customStyle="1" w:styleId="ListLabel396">
    <w:name w:val="ListLabel 396"/>
    <w:rsid w:val="00A078FE"/>
  </w:style>
  <w:style w:type="character" w:customStyle="1" w:styleId="ListLabel397">
    <w:name w:val="ListLabel 397"/>
    <w:rsid w:val="00A078FE"/>
  </w:style>
  <w:style w:type="character" w:customStyle="1" w:styleId="ListLabel398">
    <w:name w:val="ListLabel 398"/>
    <w:rsid w:val="00A078FE"/>
  </w:style>
  <w:style w:type="paragraph" w:customStyle="1" w:styleId="Caption1">
    <w:name w:val="Caption1"/>
    <w:basedOn w:val="a3"/>
    <w:rsid w:val="00A078FE"/>
    <w:pPr>
      <w:suppressLineNumbers/>
      <w:spacing w:before="120" w:after="120"/>
    </w:pPr>
    <w:rPr>
      <w:rFonts w:cs="FreeSans"/>
      <w:i/>
      <w:iCs/>
      <w:color w:val="00000A"/>
    </w:rPr>
  </w:style>
  <w:style w:type="paragraph" w:customStyle="1" w:styleId="Footer1">
    <w:name w:val="Footer1"/>
    <w:basedOn w:val="a3"/>
    <w:rsid w:val="00A078FE"/>
    <w:pPr>
      <w:tabs>
        <w:tab w:val="center" w:pos="4677"/>
        <w:tab w:val="right" w:pos="9355"/>
      </w:tabs>
    </w:pPr>
    <w:rPr>
      <w:color w:val="00000A"/>
    </w:rPr>
  </w:style>
  <w:style w:type="paragraph" w:customStyle="1" w:styleId="Header2">
    <w:name w:val="Header2"/>
    <w:basedOn w:val="a3"/>
    <w:rsid w:val="00A078FE"/>
    <w:pPr>
      <w:tabs>
        <w:tab w:val="center" w:pos="4677"/>
        <w:tab w:val="right" w:pos="9355"/>
      </w:tabs>
    </w:pPr>
    <w:rPr>
      <w:color w:val="00000A"/>
    </w:rPr>
  </w:style>
  <w:style w:type="paragraph" w:customStyle="1" w:styleId="TOC11">
    <w:name w:val="TOC 11"/>
    <w:basedOn w:val="a3"/>
    <w:rsid w:val="00A078FE"/>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A078FE"/>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A078FE"/>
    <w:pPr>
      <w:ind w:left="238"/>
    </w:pPr>
    <w:rPr>
      <w:color w:val="00000A"/>
    </w:rPr>
  </w:style>
  <w:style w:type="paragraph" w:customStyle="1" w:styleId="1fffffffc">
    <w:name w:val="ͮ𬠫1"/>
    <w:rsid w:val="00A078FE"/>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A078FE"/>
    <w:pPr>
      <w:ind w:left="480"/>
    </w:pPr>
    <w:rPr>
      <w:color w:val="00000A"/>
    </w:rPr>
  </w:style>
  <w:style w:type="paragraph" w:customStyle="1" w:styleId="TOC41">
    <w:name w:val="TOC 41"/>
    <w:basedOn w:val="a3"/>
    <w:rsid w:val="00A078FE"/>
    <w:pPr>
      <w:widowControl w:val="0"/>
      <w:tabs>
        <w:tab w:val="left" w:pos="502"/>
        <w:tab w:val="left" w:pos="3330"/>
      </w:tabs>
      <w:ind w:left="502" w:hanging="720"/>
    </w:pPr>
    <w:rPr>
      <w:color w:val="00000A"/>
    </w:rPr>
  </w:style>
  <w:style w:type="paragraph" w:customStyle="1" w:styleId="TOC51">
    <w:name w:val="TOC 51"/>
    <w:basedOn w:val="a3"/>
    <w:rsid w:val="00A078FE"/>
    <w:pPr>
      <w:spacing w:after="100" w:line="276" w:lineRule="auto"/>
      <w:ind w:left="880"/>
    </w:pPr>
    <w:rPr>
      <w:rFonts w:ascii="Calibri" w:hAnsi="Calibri"/>
      <w:color w:val="00000A"/>
      <w:sz w:val="22"/>
      <w:szCs w:val="22"/>
    </w:rPr>
  </w:style>
  <w:style w:type="paragraph" w:customStyle="1" w:styleId="TOC61">
    <w:name w:val="TOC 61"/>
    <w:basedOn w:val="a3"/>
    <w:rsid w:val="00A078FE"/>
    <w:pPr>
      <w:spacing w:after="100" w:line="276" w:lineRule="auto"/>
      <w:ind w:left="1100"/>
    </w:pPr>
    <w:rPr>
      <w:rFonts w:ascii="Calibri" w:hAnsi="Calibri"/>
      <w:color w:val="00000A"/>
      <w:sz w:val="22"/>
      <w:szCs w:val="22"/>
    </w:rPr>
  </w:style>
  <w:style w:type="paragraph" w:customStyle="1" w:styleId="TOC71">
    <w:name w:val="TOC 71"/>
    <w:basedOn w:val="a3"/>
    <w:rsid w:val="00A078FE"/>
    <w:pPr>
      <w:spacing w:after="100" w:line="276" w:lineRule="auto"/>
      <w:ind w:left="1320"/>
    </w:pPr>
    <w:rPr>
      <w:rFonts w:ascii="Calibri" w:hAnsi="Calibri"/>
      <w:color w:val="00000A"/>
      <w:sz w:val="22"/>
      <w:szCs w:val="22"/>
    </w:rPr>
  </w:style>
  <w:style w:type="paragraph" w:customStyle="1" w:styleId="TOC81">
    <w:name w:val="TOC 81"/>
    <w:basedOn w:val="a3"/>
    <w:rsid w:val="00A078FE"/>
    <w:pPr>
      <w:spacing w:after="100" w:line="276" w:lineRule="auto"/>
      <w:ind w:left="1540"/>
    </w:pPr>
    <w:rPr>
      <w:rFonts w:ascii="Calibri" w:hAnsi="Calibri"/>
      <w:color w:val="00000A"/>
      <w:sz w:val="22"/>
      <w:szCs w:val="22"/>
    </w:rPr>
  </w:style>
  <w:style w:type="paragraph" w:customStyle="1" w:styleId="TOC91">
    <w:name w:val="TOC 91"/>
    <w:basedOn w:val="a3"/>
    <w:rsid w:val="00A078FE"/>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A078FE"/>
    <w:rPr>
      <w:color w:val="00000A"/>
    </w:rPr>
  </w:style>
  <w:style w:type="paragraph" w:customStyle="1" w:styleId="9b">
    <w:name w:val="Стиль9"/>
    <w:rsid w:val="00A078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A078FE"/>
    <w:rPr>
      <w:sz w:val="16"/>
    </w:rPr>
  </w:style>
  <w:style w:type="paragraph" w:customStyle="1" w:styleId="7f0">
    <w:name w:val="Знак7"/>
    <w:basedOn w:val="a3"/>
    <w:rsid w:val="00A078FE"/>
    <w:pPr>
      <w:spacing w:after="160" w:line="240" w:lineRule="exact"/>
    </w:pPr>
    <w:rPr>
      <w:rFonts w:ascii="Verdana" w:hAnsi="Verdana"/>
      <w:sz w:val="20"/>
      <w:szCs w:val="20"/>
      <w:lang w:val="en-US" w:eastAsia="en-US"/>
    </w:rPr>
  </w:style>
  <w:style w:type="character" w:customStyle="1" w:styleId="6230">
    <w:name w:val="Знак Знак623"/>
    <w:rsid w:val="00A078FE"/>
    <w:rPr>
      <w:rFonts w:ascii="Cambria" w:hAnsi="Cambria"/>
      <w:b/>
      <w:kern w:val="1"/>
      <w:sz w:val="32"/>
      <w:lang w:val="ru-RU" w:eastAsia="ar-SA" w:bidi="ar-SA"/>
    </w:rPr>
  </w:style>
  <w:style w:type="paragraph" w:customStyle="1" w:styleId="TOCHeading1">
    <w:name w:val="TOC Heading1"/>
    <w:basedOn w:val="11"/>
    <w:next w:val="a3"/>
    <w:rsid w:val="00A078F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078FE"/>
    <w:rPr>
      <w:i/>
      <w:color w:val="000000"/>
      <w:sz w:val="24"/>
    </w:rPr>
  </w:style>
  <w:style w:type="character" w:customStyle="1" w:styleId="IntenseQuoteChar5">
    <w:name w:val="Intense Quote Char5"/>
    <w:locked/>
    <w:rsid w:val="00A078FE"/>
    <w:rPr>
      <w:b/>
      <w:i/>
      <w:color w:val="4F81BD"/>
      <w:sz w:val="24"/>
    </w:rPr>
  </w:style>
  <w:style w:type="paragraph" w:customStyle="1" w:styleId="11ff0">
    <w:name w:val="Знак Знак Знак Знак Знак Знак Знак Знак Знак Знак Знак Знак Знак11"/>
    <w:basedOn w:val="a3"/>
    <w:rsid w:val="00A078FE"/>
    <w:pPr>
      <w:spacing w:after="160" w:line="240" w:lineRule="exact"/>
    </w:pPr>
    <w:rPr>
      <w:rFonts w:ascii="Verdana" w:hAnsi="Verdana"/>
      <w:lang w:val="en-US" w:eastAsia="en-US"/>
    </w:rPr>
  </w:style>
  <w:style w:type="paragraph" w:customStyle="1" w:styleId="BodyText221">
    <w:name w:val="Body Text 221"/>
    <w:basedOn w:val="a3"/>
    <w:rsid w:val="00A078FE"/>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A078FE"/>
    <w:pPr>
      <w:suppressAutoHyphens/>
      <w:ind w:firstLine="454"/>
    </w:pPr>
    <w:rPr>
      <w:b/>
      <w:caps/>
      <w:lang w:eastAsia="zh-CN"/>
    </w:rPr>
  </w:style>
  <w:style w:type="paragraph" w:customStyle="1" w:styleId="Heading212">
    <w:name w:val="Heading 212"/>
    <w:basedOn w:val="a3"/>
    <w:next w:val="a3"/>
    <w:rsid w:val="00A078F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A078FE"/>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A078FE"/>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A078FE"/>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A078FE"/>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A078FE"/>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A078F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A078FE"/>
    <w:rPr>
      <w:rFonts w:ascii="Cambria" w:hAnsi="Cambria"/>
      <w:b/>
      <w:i/>
      <w:sz w:val="28"/>
    </w:rPr>
  </w:style>
  <w:style w:type="character" w:customStyle="1" w:styleId="7110">
    <w:name w:val="Знак Знак711"/>
    <w:rsid w:val="00A078FE"/>
    <w:rPr>
      <w:sz w:val="16"/>
      <w:lang w:val="ru-RU" w:eastAsia="ru-RU"/>
    </w:rPr>
  </w:style>
  <w:style w:type="character" w:customStyle="1" w:styleId="1890">
    <w:name w:val="Знак Знак189"/>
    <w:rsid w:val="00A078FE"/>
    <w:rPr>
      <w:rFonts w:ascii="Courier New" w:hAnsi="Courier New"/>
    </w:rPr>
  </w:style>
  <w:style w:type="character" w:customStyle="1" w:styleId="931">
    <w:name w:val="Знак Знак93"/>
    <w:locked/>
    <w:rsid w:val="00A078FE"/>
    <w:rPr>
      <w:rFonts w:ascii="Tahoma" w:hAnsi="Tahoma"/>
      <w:lang w:val="ru-RU" w:eastAsia="ru-RU"/>
    </w:rPr>
  </w:style>
  <w:style w:type="character" w:customStyle="1" w:styleId="1330">
    <w:name w:val="Знак Знак133"/>
    <w:locked/>
    <w:rsid w:val="00A078FE"/>
    <w:rPr>
      <w:lang w:val="ru-RU" w:eastAsia="ar-SA" w:bidi="ar-SA"/>
    </w:rPr>
  </w:style>
  <w:style w:type="character" w:customStyle="1" w:styleId="1133">
    <w:name w:val="Знак Знак113"/>
    <w:locked/>
    <w:rsid w:val="00A078FE"/>
    <w:rPr>
      <w:sz w:val="28"/>
      <w:lang w:val="ru-RU" w:eastAsia="ru-RU"/>
    </w:rPr>
  </w:style>
  <w:style w:type="character" w:customStyle="1" w:styleId="1192">
    <w:name w:val="Знак1 Знак Знак19"/>
    <w:locked/>
    <w:rsid w:val="00A078FE"/>
    <w:rPr>
      <w:rFonts w:ascii="Times New Roman" w:hAnsi="Times New Roman"/>
      <w:sz w:val="24"/>
      <w:lang w:eastAsia="ru-RU"/>
    </w:rPr>
  </w:style>
  <w:style w:type="character" w:customStyle="1" w:styleId="694">
    <w:name w:val="Знак6 Знак Знак9"/>
    <w:rsid w:val="00A078FE"/>
    <w:rPr>
      <w:sz w:val="24"/>
      <w:lang w:val="ru-RU" w:eastAsia="ru-RU"/>
    </w:rPr>
  </w:style>
  <w:style w:type="character" w:customStyle="1" w:styleId="QuoteChar6">
    <w:name w:val="Quote Char6"/>
    <w:locked/>
    <w:rsid w:val="00A078FE"/>
    <w:rPr>
      <w:rFonts w:ascii="Times New Roman" w:hAnsi="Times New Roman"/>
      <w:i/>
      <w:color w:val="000000"/>
      <w:sz w:val="24"/>
    </w:rPr>
  </w:style>
  <w:style w:type="character" w:customStyle="1" w:styleId="IntenseQuoteChar6">
    <w:name w:val="Intense Quote Char6"/>
    <w:locked/>
    <w:rsid w:val="00A078FE"/>
    <w:rPr>
      <w:rFonts w:ascii="Times New Roman" w:hAnsi="Times New Roman"/>
      <w:b/>
      <w:i/>
      <w:color w:val="4F81BD"/>
      <w:sz w:val="24"/>
    </w:rPr>
  </w:style>
  <w:style w:type="character" w:customStyle="1" w:styleId="821">
    <w:name w:val="Знак Знак82"/>
    <w:locked/>
    <w:rsid w:val="00A078FE"/>
    <w:rPr>
      <w:rFonts w:ascii="Arial" w:hAnsi="Arial"/>
      <w:sz w:val="24"/>
      <w:lang w:val="ru-RU" w:eastAsia="ru-RU"/>
    </w:rPr>
  </w:style>
  <w:style w:type="character" w:customStyle="1" w:styleId="2012">
    <w:name w:val="Знак Знак2012"/>
    <w:rsid w:val="00A078FE"/>
    <w:rPr>
      <w:rFonts w:ascii="Arial" w:hAnsi="Arial"/>
      <w:sz w:val="22"/>
    </w:rPr>
  </w:style>
  <w:style w:type="character" w:customStyle="1" w:styleId="2014">
    <w:name w:val="Знак Знак2014"/>
    <w:rsid w:val="00A078FE"/>
    <w:rPr>
      <w:rFonts w:ascii="Arial" w:hAnsi="Arial"/>
      <w:sz w:val="22"/>
    </w:rPr>
  </w:style>
  <w:style w:type="paragraph" w:customStyle="1" w:styleId="89">
    <w:name w:val="Абзац списка8"/>
    <w:basedOn w:val="a3"/>
    <w:rsid w:val="00A078FE"/>
    <w:pPr>
      <w:spacing w:after="200" w:line="276" w:lineRule="auto"/>
      <w:ind w:left="720"/>
    </w:pPr>
    <w:rPr>
      <w:rFonts w:ascii="Calibri" w:hAnsi="Calibri"/>
      <w:sz w:val="22"/>
      <w:szCs w:val="22"/>
      <w:lang w:eastAsia="en-US"/>
    </w:rPr>
  </w:style>
  <w:style w:type="paragraph" w:customStyle="1" w:styleId="14a">
    <w:name w:val="Обычный14"/>
    <w:rsid w:val="00A078FE"/>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A078FE"/>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A078FE"/>
    <w:pPr>
      <w:keepNext/>
      <w:widowControl/>
      <w:snapToGrid/>
      <w:ind w:left="0" w:firstLine="0"/>
      <w:outlineLvl w:val="2"/>
    </w:pPr>
    <w:rPr>
      <w:sz w:val="24"/>
    </w:rPr>
  </w:style>
  <w:style w:type="paragraph" w:customStyle="1" w:styleId="8a">
    <w:name w:val="Основной текст8"/>
    <w:basedOn w:val="14a"/>
    <w:rsid w:val="00A078FE"/>
    <w:pPr>
      <w:widowControl/>
      <w:snapToGrid/>
      <w:spacing w:line="360" w:lineRule="auto"/>
      <w:ind w:left="0" w:firstLine="0"/>
    </w:pPr>
    <w:rPr>
      <w:sz w:val="24"/>
    </w:rPr>
  </w:style>
  <w:style w:type="numbering" w:customStyle="1" w:styleId="224">
    <w:name w:val="Стиль Стиль нумерованный + многоуровневый224"/>
    <w:rsid w:val="00A078FE"/>
    <w:pPr>
      <w:numPr>
        <w:numId w:val="33"/>
      </w:numPr>
    </w:pPr>
  </w:style>
  <w:style w:type="paragraph" w:styleId="affe">
    <w:name w:val="Title"/>
    <w:basedOn w:val="a3"/>
    <w:next w:val="a3"/>
    <w:link w:val="54"/>
    <w:qFormat/>
    <w:rsid w:val="00A078FE"/>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A078FE"/>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622505">
      <w:bodyDiv w:val="1"/>
      <w:marLeft w:val="0"/>
      <w:marRight w:val="0"/>
      <w:marTop w:val="0"/>
      <w:marBottom w:val="0"/>
      <w:divBdr>
        <w:top w:val="none" w:sz="0" w:space="0" w:color="auto"/>
        <w:left w:val="none" w:sz="0" w:space="0" w:color="auto"/>
        <w:bottom w:val="none" w:sz="0" w:space="0" w:color="auto"/>
        <w:right w:val="none" w:sz="0" w:space="0" w:color="auto"/>
      </w:divBdr>
    </w:div>
    <w:div w:id="341782755">
      <w:bodyDiv w:val="1"/>
      <w:marLeft w:val="0"/>
      <w:marRight w:val="0"/>
      <w:marTop w:val="0"/>
      <w:marBottom w:val="0"/>
      <w:divBdr>
        <w:top w:val="none" w:sz="0" w:space="0" w:color="auto"/>
        <w:left w:val="none" w:sz="0" w:space="0" w:color="auto"/>
        <w:bottom w:val="none" w:sz="0" w:space="0" w:color="auto"/>
        <w:right w:val="none" w:sz="0" w:space="0" w:color="auto"/>
      </w:divBdr>
    </w:div>
    <w:div w:id="1681882631">
      <w:bodyDiv w:val="1"/>
      <w:marLeft w:val="0"/>
      <w:marRight w:val="0"/>
      <w:marTop w:val="0"/>
      <w:marBottom w:val="0"/>
      <w:divBdr>
        <w:top w:val="none" w:sz="0" w:space="0" w:color="auto"/>
        <w:left w:val="none" w:sz="0" w:space="0" w:color="auto"/>
        <w:bottom w:val="none" w:sz="0" w:space="0" w:color="auto"/>
        <w:right w:val="none" w:sz="0" w:space="0" w:color="auto"/>
      </w:divBdr>
    </w:div>
    <w:div w:id="177559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4671</Words>
  <Characters>26627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10</cp:revision>
  <cp:lastPrinted>2023-01-25T12:23:00Z</cp:lastPrinted>
  <dcterms:created xsi:type="dcterms:W3CDTF">2023-04-23T15:21:00Z</dcterms:created>
  <dcterms:modified xsi:type="dcterms:W3CDTF">2023-04-24T15:54:00Z</dcterms:modified>
</cp:coreProperties>
</file>